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166" w:rsidRPr="00B25874" w:rsidRDefault="00FD4166" w:rsidP="00FD4166">
      <w:pPr>
        <w:rPr>
          <w:rFonts w:cs="Arial"/>
          <w:b/>
          <w:bCs/>
          <w:caps/>
          <w:color w:val="000000"/>
          <w:sz w:val="24"/>
          <w:szCs w:val="24"/>
          <w:lang w:val="sv-SE"/>
        </w:rPr>
      </w:pPr>
      <w:r w:rsidRPr="00B25874">
        <w:rPr>
          <w:rFonts w:cs="Arial"/>
          <w:b/>
          <w:bCs/>
          <w:caps/>
          <w:color w:val="000000"/>
          <w:sz w:val="24"/>
          <w:szCs w:val="24"/>
          <w:lang w:val="fi-FI"/>
        </w:rPr>
        <w:t xml:space="preserve">Standar 4. </w:t>
      </w:r>
      <w:r w:rsidRPr="00B25874">
        <w:rPr>
          <w:rFonts w:cs="Arial"/>
          <w:b/>
          <w:bCs/>
          <w:caps/>
          <w:color w:val="000000"/>
          <w:sz w:val="24"/>
          <w:szCs w:val="24"/>
          <w:lang w:val="sv-SE"/>
        </w:rPr>
        <w:t>Sumber Daya Manusia</w:t>
      </w:r>
    </w:p>
    <w:p w:rsidR="00FD4166" w:rsidRPr="0037146C" w:rsidRDefault="00FD4166" w:rsidP="00FD4166">
      <w:pPr>
        <w:rPr>
          <w:color w:val="FF0000"/>
        </w:rPr>
      </w:pPr>
    </w:p>
    <w:p w:rsidR="00FD4166" w:rsidRPr="00B25874" w:rsidRDefault="00FD4166" w:rsidP="009B680B">
      <w:pPr>
        <w:tabs>
          <w:tab w:val="left" w:pos="567"/>
        </w:tabs>
        <w:ind w:left="567" w:hanging="567"/>
        <w:jc w:val="left"/>
        <w:rPr>
          <w:b/>
          <w:color w:val="000000"/>
          <w:sz w:val="24"/>
          <w:szCs w:val="24"/>
        </w:rPr>
      </w:pPr>
      <w:r w:rsidRPr="00B25874">
        <w:rPr>
          <w:b/>
          <w:color w:val="000000"/>
          <w:sz w:val="24"/>
          <w:szCs w:val="24"/>
        </w:rPr>
        <w:t xml:space="preserve">4.1  </w:t>
      </w:r>
      <w:r w:rsidRPr="00B25874">
        <w:rPr>
          <w:b/>
          <w:color w:val="000000"/>
          <w:sz w:val="24"/>
          <w:szCs w:val="24"/>
        </w:rPr>
        <w:tab/>
        <w:t>Sistem Seleksi dan Pengembangan</w:t>
      </w:r>
    </w:p>
    <w:p w:rsidR="00FD4166" w:rsidRDefault="00FD4166" w:rsidP="009B680B">
      <w:pPr>
        <w:ind w:left="567"/>
        <w:rPr>
          <w:rFonts w:cs="Arial"/>
          <w:color w:val="0D0D0D"/>
          <w:sz w:val="24"/>
          <w:szCs w:val="24"/>
          <w:lang w:val="sv-SE"/>
        </w:rPr>
      </w:pPr>
      <w:r w:rsidRPr="00B25874">
        <w:rPr>
          <w:color w:val="000000"/>
          <w:sz w:val="24"/>
          <w:szCs w:val="24"/>
        </w:rPr>
        <w:t xml:space="preserve">Jelaskan </w:t>
      </w:r>
      <w:r w:rsidRPr="00B25874">
        <w:rPr>
          <w:rFonts w:cs="Arial"/>
          <w:color w:val="000000"/>
          <w:sz w:val="24"/>
          <w:szCs w:val="24"/>
          <w:lang w:val="id-ID"/>
        </w:rPr>
        <w:t>sistem seleksi</w:t>
      </w:r>
      <w:r w:rsidRPr="00B25874">
        <w:rPr>
          <w:rFonts w:cs="Arial"/>
          <w:color w:val="000000"/>
          <w:sz w:val="24"/>
          <w:szCs w:val="24"/>
        </w:rPr>
        <w:t>/p</w:t>
      </w:r>
      <w:r w:rsidRPr="00B25874">
        <w:rPr>
          <w:rFonts w:cs="Arial"/>
          <w:color w:val="000000"/>
          <w:sz w:val="24"/>
          <w:szCs w:val="24"/>
          <w:lang w:val="id-ID"/>
        </w:rPr>
        <w:t xml:space="preserve">erekrutan, penempatan, </w:t>
      </w:r>
      <w:r w:rsidRPr="00B25874">
        <w:rPr>
          <w:rFonts w:cs="Arial"/>
          <w:color w:val="000000"/>
          <w:sz w:val="24"/>
          <w:szCs w:val="24"/>
          <w:lang w:val="sv-SE"/>
        </w:rPr>
        <w:t>pengembangan</w:t>
      </w:r>
      <w:r w:rsidRPr="00B25874">
        <w:rPr>
          <w:rFonts w:cs="Arial"/>
          <w:color w:val="000000"/>
          <w:sz w:val="24"/>
          <w:szCs w:val="24"/>
          <w:lang w:val="id-ID"/>
        </w:rPr>
        <w:t>, retensi, dan pemberhentian</w:t>
      </w:r>
      <w:r w:rsidRPr="00B25874">
        <w:rPr>
          <w:rFonts w:cs="Arial"/>
          <w:color w:val="000000"/>
          <w:sz w:val="24"/>
          <w:szCs w:val="24"/>
          <w:lang w:val="sv-SE"/>
        </w:rPr>
        <w:t xml:space="preserve"> dosen dan </w:t>
      </w:r>
      <w:r w:rsidRPr="00B25874">
        <w:rPr>
          <w:rFonts w:cs="Arial"/>
          <w:color w:val="000000"/>
          <w:sz w:val="24"/>
          <w:szCs w:val="24"/>
          <w:lang w:val="id-ID"/>
        </w:rPr>
        <w:t>tenaga kependidikan</w:t>
      </w:r>
      <w:r w:rsidRPr="00B25874">
        <w:rPr>
          <w:rFonts w:cs="Arial"/>
          <w:color w:val="000000"/>
          <w:sz w:val="24"/>
          <w:szCs w:val="24"/>
          <w:lang w:val="sv-SE"/>
        </w:rPr>
        <w:t xml:space="preserve"> </w:t>
      </w:r>
      <w:r w:rsidRPr="00B25874">
        <w:rPr>
          <w:rFonts w:cs="Arial"/>
          <w:color w:val="000000"/>
          <w:sz w:val="24"/>
          <w:szCs w:val="24"/>
          <w:lang w:val="id-ID"/>
        </w:rPr>
        <w:t xml:space="preserve">untuk menjamin mutu penyelenggaraan program </w:t>
      </w:r>
      <w:r w:rsidRPr="0011578A">
        <w:rPr>
          <w:rFonts w:cs="Arial"/>
          <w:color w:val="000000"/>
          <w:sz w:val="24"/>
          <w:szCs w:val="24"/>
          <w:lang w:val="id-ID"/>
        </w:rPr>
        <w:t>akademik</w:t>
      </w:r>
      <w:r w:rsidR="0011578A" w:rsidRPr="0011578A">
        <w:rPr>
          <w:rFonts w:cs="Arial"/>
          <w:color w:val="000000"/>
          <w:sz w:val="24"/>
          <w:szCs w:val="24"/>
        </w:rPr>
        <w:t xml:space="preserve"> </w:t>
      </w:r>
      <w:r w:rsidR="0011578A" w:rsidRPr="0011578A">
        <w:rPr>
          <w:rFonts w:cs="Arial"/>
          <w:color w:val="0D0D0D"/>
          <w:sz w:val="24"/>
          <w:szCs w:val="24"/>
        </w:rPr>
        <w:t>(termasuk informasi tentang ketersediaan pedoman tertulis dan konsistensi pelaksanaannya)</w:t>
      </w:r>
      <w:r w:rsidR="0011578A">
        <w:rPr>
          <w:rFonts w:cs="Arial"/>
          <w:color w:val="0D0D0D"/>
          <w:sz w:val="24"/>
          <w:szCs w:val="24"/>
          <w:lang w:val="sv-SE"/>
        </w:rPr>
        <w:t>.</w:t>
      </w:r>
    </w:p>
    <w:p w:rsidR="00033AC5" w:rsidRDefault="00033AC5" w:rsidP="009B680B">
      <w:pPr>
        <w:ind w:left="567"/>
        <w:rPr>
          <w:rFonts w:cs="Arial"/>
          <w:color w:val="0D0D0D"/>
          <w:sz w:val="24"/>
          <w:szCs w:val="24"/>
          <w:lang w:val="sv-SE"/>
        </w:rPr>
      </w:pPr>
    </w:p>
    <w:tbl>
      <w:tblPr>
        <w:tblStyle w:val="TableGrid"/>
        <w:tblW w:w="0" w:type="auto"/>
        <w:tblInd w:w="108" w:type="dxa"/>
        <w:tblLook w:val="04A0" w:firstRow="1" w:lastRow="0" w:firstColumn="1" w:lastColumn="0" w:noHBand="0" w:noVBand="1"/>
      </w:tblPr>
      <w:tblGrid>
        <w:gridCol w:w="8820"/>
      </w:tblGrid>
      <w:tr w:rsidR="00033AC5" w:rsidTr="00033AC5">
        <w:tc>
          <w:tcPr>
            <w:tcW w:w="8820" w:type="dxa"/>
          </w:tcPr>
          <w:p w:rsidR="00033AC5" w:rsidRPr="00B25874" w:rsidRDefault="00033AC5" w:rsidP="00E06E74">
            <w:pPr>
              <w:ind w:left="187"/>
              <w:rPr>
                <w:rFonts w:cs="Arial"/>
                <w:color w:val="000000"/>
                <w:sz w:val="24"/>
                <w:szCs w:val="24"/>
                <w:lang w:val="sv-SE"/>
              </w:rPr>
            </w:pPr>
            <w:r w:rsidRPr="00B25874">
              <w:rPr>
                <w:rFonts w:cs="Arial"/>
                <w:color w:val="000000"/>
                <w:sz w:val="24"/>
                <w:szCs w:val="24"/>
                <w:lang w:val="sv-SE"/>
              </w:rPr>
              <w:t>Sistem Seleksi dan Pengembangan Sumber Daya Manusia</w:t>
            </w:r>
            <w:r>
              <w:rPr>
                <w:rFonts w:cs="Arial"/>
                <w:color w:val="000000"/>
                <w:sz w:val="24"/>
                <w:szCs w:val="24"/>
                <w:lang w:val="sv-SE"/>
              </w:rPr>
              <w:t xml:space="preserve"> di PSTI  mengikuti peraturan yang telah ditetapkan oleh Yayasan yaitu </w:t>
            </w:r>
            <w:r w:rsidRPr="00BC0682">
              <w:rPr>
                <w:rFonts w:cs="Arial"/>
                <w:b/>
                <w:sz w:val="24"/>
                <w:szCs w:val="24"/>
                <w:lang w:val="sv-SE"/>
              </w:rPr>
              <w:t>’</w:t>
            </w:r>
            <w:r w:rsidRPr="00BC0682">
              <w:rPr>
                <w:rFonts w:cs="Arial"/>
                <w:b/>
                <w:sz w:val="24"/>
                <w:szCs w:val="24"/>
              </w:rPr>
              <w:t>Petunjuk Pembinaan Personel Yayasan Brata Bhakti Daerah Jawa-Timur (YBBDJ)</w:t>
            </w:r>
            <w:r>
              <w:rPr>
                <w:rFonts w:cs="Arial"/>
                <w:color w:val="000000"/>
                <w:sz w:val="24"/>
                <w:szCs w:val="24"/>
                <w:lang w:val="sv-SE"/>
              </w:rPr>
              <w:t>’</w:t>
            </w:r>
            <w:r w:rsidRPr="00BC0682">
              <w:rPr>
                <w:rFonts w:cs="Arial"/>
                <w:color w:val="000000"/>
                <w:sz w:val="24"/>
                <w:szCs w:val="24"/>
                <w:lang w:val="sv-SE"/>
              </w:rPr>
              <w:t>dengan alur seperti dalam gambar 4.1.</w:t>
            </w:r>
            <w:r>
              <w:rPr>
                <w:rFonts w:cs="Arial"/>
                <w:color w:val="000000"/>
                <w:sz w:val="24"/>
                <w:szCs w:val="24"/>
                <w:lang w:val="sv-SE"/>
              </w:rPr>
              <w:t xml:space="preserve"> </w:t>
            </w:r>
          </w:p>
          <w:p w:rsidR="00033AC5" w:rsidRPr="00B25874" w:rsidRDefault="00033AC5" w:rsidP="00033AC5">
            <w:pPr>
              <w:ind w:left="540" w:hanging="450"/>
              <w:jc w:val="left"/>
              <w:rPr>
                <w:rFonts w:cs="Arial"/>
                <w:color w:val="000000"/>
                <w:sz w:val="24"/>
                <w:szCs w:val="24"/>
              </w:rPr>
            </w:pPr>
          </w:p>
          <w:p w:rsidR="00033AC5" w:rsidRPr="00B25874" w:rsidRDefault="0090353E" w:rsidP="00033AC5">
            <w:pPr>
              <w:ind w:left="450" w:hanging="450"/>
              <w:jc w:val="left"/>
              <w:rPr>
                <w:rFonts w:cs="Arial"/>
                <w:color w:val="000000"/>
                <w:sz w:val="24"/>
                <w:szCs w:val="24"/>
              </w:rPr>
            </w:pPr>
            <w:r>
              <w:rPr>
                <w:rFonts w:cs="Arial"/>
                <w:noProof/>
                <w:color w:val="000000"/>
                <w:sz w:val="24"/>
                <w:szCs w:val="24"/>
                <w:lang w:val="id-ID" w:eastAsia="ja-JP"/>
              </w:rPr>
              <w:pict>
                <v:group id="Group 1" o:spid="_x0000_s1039" style="position:absolute;left:0;text-align:left;margin-left:155pt;margin-top:3.55pt;width:114.75pt;height:224.65pt;z-index:251660288" coordorigin="5085,9940" coordsize="2295,44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40" type="#_x0000_t13" style="position:absolute;left:6054;top:10276;width:368;height:78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7JsUA&#10;AADaAAAADwAAAGRycy9kb3ducmV2LnhtbESPT2vCQBTE70K/w/IKvenGHIpE15AKlWIR6h9KvT2y&#10;z2xo9m3IrjHtp+8WBI/DzPyGWeSDbURPna8dK5hOEhDEpdM1VwqOh9fxDIQPyBobx6Tghzzky4fR&#10;AjPtrryjfh8qESHsM1RgQmgzKX1pyKKfuJY4emfXWQxRdpXUHV4j3DYyTZJnabHmuGCwpZWh8nt/&#10;sQo+3tPNev31os22kEMfnD38nj6VenocijmIQEO4h2/tN60ghf8r8Qb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T7smxQAAANoAAAAPAAAAAAAAAAAAAAAAAJgCAABkcnMv&#10;ZG93bnJldi54bWxQSwUGAAAAAAQABAD1AAAAigMAAAAA&#10;"/>
                  <v:shape id="AutoShape 4" o:spid="_x0000_s1041" type="#_x0000_t13" style="position:absolute;left:6049;top:11181;width:384;height:701;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MevcMA&#10;AADaAAAADwAAAGRycy9kb3ducmV2LnhtbESPQWsCMRSE7wX/Q3hCbzWrhSJbo1hBEYtgtYjeHpvn&#10;ZunmZdnEdfXXG0HocZiZb5jRpLWlaKj2hWMF/V4CgjhzuuBcwe9u/jYE4QOyxtIxKbiSh8m48zLC&#10;VLsL/1CzDbmIEPYpKjAhVKmUPjNk0fdcRRy9k6sthijrXOoaLxFuSzlIkg9pseC4YLCimaHsb3u2&#10;Cjbfg9VicfjSZj2VbROc3d2Oe6Veu+30E0SgNvyHn+2lVvAOjyvxBsjx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MevcMAAADaAAAADwAAAAAAAAAAAAAAAACYAgAAZHJzL2Rv&#10;d25yZXYueG1sUEsFBgAAAAAEAAQA9QAAAIgDAAAAAA==&#10;"/>
                  <v:shape id="AutoShape 5" o:spid="_x0000_s1042" type="#_x0000_t13" style="position:absolute;left:6051;top:13108;width:368;height:78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qGycMA&#10;AADaAAAADwAAAGRycy9kb3ducmV2LnhtbESPQWsCMRSE7wX/Q3hCbzWrlCJbo1hBEYtgtYjeHpvn&#10;ZunmZdnEdfXXG0HocZiZb5jRpLWlaKj2hWMF/V4CgjhzuuBcwe9u/jYE4QOyxtIxKbiSh8m48zLC&#10;VLsL/1CzDbmIEPYpKjAhVKmUPjNk0fdcRRy9k6sthijrXOoaLxFuSzlIkg9pseC4YLCimaHsb3u2&#10;Cjbfg9VicfjSZj2VbROc3d2Oe6Veu+30E0SgNvyHn+2lVvAOjyvxBsjx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OqGycMAAADaAAAADwAAAAAAAAAAAAAAAACYAgAAZHJzL2Rv&#10;d25yZXYueG1sUEsFBgAAAAAEAAQA9QAAAIgDAAAAAA==&#10;"/>
                  <v:shape id="AutoShape 6" o:spid="_x0000_s1043" type="#_x0000_t13" style="position:absolute;left:6065;top:12285;width:340;height:709;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YjUsMA&#10;AADaAAAADwAAAGRycy9kb3ducmV2LnhtbESPQWsCMRSE7wX/Q3hCbzWr0CJbo1hBEYtgtYjeHpvn&#10;ZunmZdnEdfXXG0HocZiZb5jRpLWlaKj2hWMF/V4CgjhzuuBcwe9u/jYE4QOyxtIxKbiSh8m48zLC&#10;VLsL/1CzDbmIEPYpKjAhVKmUPjNk0fdcRRy9k6sthijrXOoaLxFuSzlIkg9pseC4YLCimaHsb3u2&#10;Cjbfg9VicfjSZj2VbROc3d2Oe6Veu+30E0SgNvyHn+2lVvAOjyvxBsjx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6YjUsMAAADaAAAADwAAAAAAAAAAAAAAAACYAgAAZHJzL2Rv&#10;d25yZXYueG1sUEsFBgAAAAAEAAQA9QAAAIgDAAAAAA==&#10;"/>
                  <v:shapetype id="_x0000_t202" coordsize="21600,21600" o:spt="202" path="m,l,21600r21600,l21600,xe">
                    <v:stroke joinstyle="miter"/>
                    <v:path gradientshapeok="t" o:connecttype="rect"/>
                  </v:shapetype>
                  <v:shape id="Text Box 7" o:spid="_x0000_s1044" type="#_x0000_t202" style="position:absolute;left:5085;top:9940;width:2295;height:5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NDMEA&#10;AADaAAAADwAAAGRycy9kb3ducmV2LnhtbESPT4vCMBTE7wt+h/AEb2uqh6JdoywLgggK/kGvj+bZ&#10;dm1eShJr/fZGEDwOM/MbZrboTC1acr6yrGA0TEAQ51ZXXCg4HpbfExA+IGusLZOCB3lYzHtfM8y0&#10;vfOO2n0oRISwz1BBGUKTSenzkgz6oW2Io3exzmCI0hVSO7xHuKnlOElSabDiuFBiQ38l5df9zShY&#10;O0yveGr1dmr/N2HZ5sXlPFFq0O9+f0AE6sIn/G6vtIIUXlfiDZ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6zQzBAAAA2gAAAA8AAAAAAAAAAAAAAAAAmAIAAGRycy9kb3du&#10;cmV2LnhtbFBLBQYAAAAABAAEAPUAAACGAwAAAAA=&#10;" strokecolor="#92cddc" strokeweight="1pt">
                    <v:fill color2="#b6dde8" focus="100%" type="gradient"/>
                    <v:shadow on="t" color="#205867" opacity=".5" offset="1pt"/>
                    <v:textbox>
                      <w:txbxContent>
                        <w:p w:rsidR="0090353E" w:rsidRPr="00A91837" w:rsidRDefault="0090353E" w:rsidP="00033AC5">
                          <w:pPr>
                            <w:jc w:val="center"/>
                            <w:rPr>
                              <w:rFonts w:ascii="Times New Roman" w:hAnsi="Times New Roman"/>
                              <w:sz w:val="24"/>
                              <w:szCs w:val="24"/>
                            </w:rPr>
                          </w:pPr>
                          <w:r w:rsidRPr="00A91837">
                            <w:rPr>
                              <w:rFonts w:ascii="Times New Roman" w:hAnsi="Times New Roman"/>
                              <w:sz w:val="24"/>
                              <w:szCs w:val="24"/>
                            </w:rPr>
                            <w:t>Seleksi terbuka</w:t>
                          </w:r>
                        </w:p>
                      </w:txbxContent>
                    </v:textbox>
                  </v:shape>
                  <v:shape id="Text Box 8" o:spid="_x0000_s1045" type="#_x0000_t202" style="position:absolute;left:5089;top:10854;width:2288;height:4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Zol8EA&#10;AADaAAAADwAAAGRycy9kb3ducmV2LnhtbESPW4vCMBSE3xf8D+EIvq2p++ClGkUEYREUvKCvh+bY&#10;VpuTksRa/70RFvZxmJlvmNmiNZVoyPnSsoJBPwFBnFldcq7gdFx/j0H4gKyxskwKXuRhMe98zTDV&#10;9sl7ag4hFxHCPkUFRQh1KqXPCjLo+7Ymjt7VOoMhSpdL7fAZ4aaSP0kylAZLjgsF1rQqKLsfHkbB&#10;xuHwjudG7yb2tg3rJsuvl7FSvW67nIII1Ib/8F/7VysYwedKvAF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2aJfBAAAA2gAAAA8AAAAAAAAAAAAAAAAAmAIAAGRycy9kb3du&#10;cmV2LnhtbFBLBQYAAAAABAAEAPUAAACGAwAAAAA=&#10;" strokecolor="#92cddc" strokeweight="1pt">
                    <v:fill color2="#b6dde8" focus="100%" type="gradient"/>
                    <v:shadow on="t" color="#205867" opacity=".5" offset="1pt"/>
                    <v:textbox>
                      <w:txbxContent>
                        <w:p w:rsidR="0090353E" w:rsidRPr="00A26252" w:rsidRDefault="0090353E" w:rsidP="00033AC5">
                          <w:pPr>
                            <w:jc w:val="center"/>
                            <w:rPr>
                              <w:rFonts w:ascii="Times New Roman" w:hAnsi="Times New Roman"/>
                              <w:sz w:val="24"/>
                              <w:szCs w:val="24"/>
                            </w:rPr>
                          </w:pPr>
                          <w:r w:rsidRPr="00A26252">
                            <w:rPr>
                              <w:rFonts w:ascii="Times New Roman" w:hAnsi="Times New Roman"/>
                              <w:sz w:val="24"/>
                              <w:szCs w:val="24"/>
                            </w:rPr>
                            <w:t>Penempatan</w:t>
                          </w:r>
                        </w:p>
                      </w:txbxContent>
                    </v:textbox>
                  </v:shape>
                  <v:shape id="Text Box 9" o:spid="_x0000_s1046" type="#_x0000_t202" style="position:absolute;left:5089;top:11724;width:2288;height:7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n85b0A&#10;AADaAAAADwAAAGRycy9kb3ducmV2LnhtbERPy4rCMBTdC/5DuII7m+pCtGOUQRBEUPCBs70017Zj&#10;c1OSWOvfm4Xg8nDei1VnatGS85VlBeMkBUGcW11xoeBy3oxmIHxA1lhbJgUv8rBa9nsLzLR98pHa&#10;UyhEDGGfoYIyhCaT0uclGfSJbYgjd7POYIjQFVI7fMZwU8tJmk6lwYpjQ4kNrUvK76eHUbBzOL3j&#10;tdWHuf3fh02bF7e/mVLDQff7AyJQF77ij3urFcSt8Uq8AXL5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4in85b0AAADaAAAADwAAAAAAAAAAAAAAAACYAgAAZHJzL2Rvd25yZXYu&#10;eG1sUEsFBgAAAAAEAAQA9QAAAIIDAAAAAA==&#10;" strokecolor="#92cddc" strokeweight="1pt">
                    <v:fill color2="#b6dde8" focus="100%" type="gradient"/>
                    <v:shadow on="t" color="#205867" opacity=".5" offset="1pt"/>
                    <v:textbox>
                      <w:txbxContent>
                        <w:p w:rsidR="0090353E" w:rsidRPr="00A91837" w:rsidRDefault="0090353E" w:rsidP="00033AC5">
                          <w:pPr>
                            <w:jc w:val="center"/>
                            <w:rPr>
                              <w:rFonts w:ascii="Times New Roman" w:hAnsi="Times New Roman"/>
                              <w:sz w:val="24"/>
                              <w:szCs w:val="24"/>
                            </w:rPr>
                          </w:pPr>
                          <w:r w:rsidRPr="00A91837">
                            <w:rPr>
                              <w:rFonts w:ascii="Times New Roman" w:hAnsi="Times New Roman"/>
                              <w:sz w:val="24"/>
                              <w:szCs w:val="24"/>
                            </w:rPr>
                            <w:t>Pengembangan dosen baru</w:t>
                          </w:r>
                        </w:p>
                        <w:p w:rsidR="0090353E" w:rsidRPr="00A91837" w:rsidRDefault="0090353E" w:rsidP="00033AC5">
                          <w:pPr>
                            <w:jc w:val="center"/>
                            <w:rPr>
                              <w:rFonts w:ascii="Times New Roman" w:hAnsi="Times New Roman"/>
                              <w:sz w:val="24"/>
                              <w:szCs w:val="24"/>
                            </w:rPr>
                          </w:pPr>
                          <w:r w:rsidRPr="00A91837">
                            <w:rPr>
                              <w:rFonts w:ascii="Times New Roman" w:hAnsi="Times New Roman"/>
                              <w:sz w:val="24"/>
                              <w:szCs w:val="24"/>
                            </w:rPr>
                            <w:t>Penempatan</w:t>
                          </w:r>
                        </w:p>
                      </w:txbxContent>
                    </v:textbox>
                  </v:shape>
                  <v:shape id="Text Box 10" o:spid="_x0000_s1047" type="#_x0000_t202" style="position:absolute;left:5092;top:13692;width:2288;height:7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VZfsEA&#10;AADaAAAADwAAAGRycy9kb3ducmV2LnhtbESPS4sCMRCE78L+h9ALe9OMHkRnzYgIggi74AP32kx6&#10;HjrpDEkcZ/+9EQSPRVV9RS2WvWlER87XlhWMRwkI4tzqmksFp+NmOAPhA7LGxjIp+CcPy+xjsMBU&#10;2zvvqTuEUkQI+xQVVCG0qZQ+r8igH9mWOHqFdQZDlK6U2uE9wk0jJ0kylQZrjgsVtrSuKL8ebkbB&#10;zuH0iudO/87t5Sdsurws/mZKfX32q28QgfrwDr/aW61gDs8r8QbI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lWX7BAAAA2gAAAA8AAAAAAAAAAAAAAAAAmAIAAGRycy9kb3du&#10;cmV2LnhtbFBLBQYAAAAABAAEAPUAAACGAwAAAAA=&#10;" strokecolor="#92cddc" strokeweight="1pt">
                    <v:fill color2="#b6dde8" focus="100%" type="gradient"/>
                    <v:shadow on="t" color="#205867" opacity=".5" offset="1pt"/>
                    <v:textbox>
                      <w:txbxContent>
                        <w:p w:rsidR="0090353E" w:rsidRPr="00A91837" w:rsidRDefault="0090353E" w:rsidP="00033AC5">
                          <w:pPr>
                            <w:jc w:val="center"/>
                            <w:rPr>
                              <w:rFonts w:ascii="Times New Roman" w:hAnsi="Times New Roman"/>
                              <w:sz w:val="24"/>
                              <w:szCs w:val="24"/>
                            </w:rPr>
                          </w:pPr>
                          <w:r w:rsidRPr="00A91837">
                            <w:rPr>
                              <w:rFonts w:ascii="Times New Roman" w:hAnsi="Times New Roman"/>
                              <w:sz w:val="24"/>
                              <w:szCs w:val="24"/>
                            </w:rPr>
                            <w:t>Pemberhentian/</w:t>
                          </w:r>
                        </w:p>
                        <w:p w:rsidR="0090353E" w:rsidRPr="00A91837" w:rsidRDefault="0090353E" w:rsidP="00033AC5">
                          <w:pPr>
                            <w:jc w:val="center"/>
                            <w:rPr>
                              <w:rFonts w:ascii="Times New Roman" w:hAnsi="Times New Roman"/>
                              <w:sz w:val="24"/>
                              <w:szCs w:val="24"/>
                            </w:rPr>
                          </w:pPr>
                          <w:r w:rsidRPr="00A91837">
                            <w:rPr>
                              <w:rFonts w:ascii="Times New Roman" w:hAnsi="Times New Roman"/>
                              <w:sz w:val="24"/>
                              <w:szCs w:val="24"/>
                            </w:rPr>
                            <w:t>Pensiun</w:t>
                          </w:r>
                        </w:p>
                      </w:txbxContent>
                    </v:textbox>
                  </v:shape>
                  <v:shape id="Text Box 11" o:spid="_x0000_s1048" type="#_x0000_t202" style="position:absolute;left:5089;top:12804;width:2288;height:5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PS8MA&#10;AADbAAAADwAAAGRycy9kb3ducmV2LnhtbESPQWvCQBCF7wX/wzKCt7rRg9joJoggSMFCbanXITsm&#10;0exs2N3G9N93DoXeZnhv3vtmW46uUwOF2Ho2sJhnoIgrb1uuDXx+HJ7XoGJCtth5JgM/FKEsJk9b&#10;zK1/8DsN51QrCeGYo4EmpT7XOlYNOYxz3xOLdvXBYZI11NoGfEi46/Qyy1baYcvS0GBP+4aq+/nb&#10;GXgNuLrj12DfXvztlA5DVV8va2Nm03G3AZVoTP/mv+ujFXyhl19kAF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PS8MAAADbAAAADwAAAAAAAAAAAAAAAACYAgAAZHJzL2Rv&#10;d25yZXYueG1sUEsFBgAAAAAEAAQA9QAAAIgDAAAAAA==&#10;" strokecolor="#92cddc" strokeweight="1pt">
                    <v:fill color2="#b6dde8" focus="100%" type="gradient"/>
                    <v:shadow on="t" color="#205867" opacity=".5" offset="1pt"/>
                    <v:textbox>
                      <w:txbxContent>
                        <w:p w:rsidR="0090353E" w:rsidRPr="00A91837" w:rsidRDefault="0090353E" w:rsidP="00033AC5">
                          <w:pPr>
                            <w:jc w:val="center"/>
                            <w:rPr>
                              <w:rFonts w:ascii="Times New Roman" w:hAnsi="Times New Roman"/>
                              <w:sz w:val="24"/>
                              <w:szCs w:val="24"/>
                            </w:rPr>
                          </w:pPr>
                          <w:r>
                            <w:rPr>
                              <w:rFonts w:ascii="Times New Roman" w:hAnsi="Times New Roman"/>
                              <w:sz w:val="24"/>
                              <w:szCs w:val="24"/>
                            </w:rPr>
                            <w:t>Retensi</w:t>
                          </w:r>
                        </w:p>
                        <w:p w:rsidR="0090353E" w:rsidRPr="00A91837" w:rsidRDefault="0090353E" w:rsidP="00033AC5">
                          <w:pPr>
                            <w:jc w:val="center"/>
                            <w:rPr>
                              <w:rFonts w:ascii="Times New Roman" w:hAnsi="Times New Roman"/>
                              <w:sz w:val="24"/>
                              <w:szCs w:val="24"/>
                            </w:rPr>
                          </w:pPr>
                        </w:p>
                      </w:txbxContent>
                    </v:textbox>
                  </v:shape>
                </v:group>
              </w:pict>
            </w:r>
          </w:p>
          <w:p w:rsidR="00033AC5" w:rsidRPr="00B25874" w:rsidRDefault="00033AC5" w:rsidP="00033AC5">
            <w:pPr>
              <w:ind w:left="450" w:hanging="450"/>
              <w:jc w:val="left"/>
              <w:rPr>
                <w:rFonts w:cs="Arial"/>
                <w:color w:val="000000"/>
                <w:sz w:val="24"/>
                <w:szCs w:val="24"/>
              </w:rPr>
            </w:pPr>
          </w:p>
          <w:p w:rsidR="00033AC5" w:rsidRPr="00B25874" w:rsidRDefault="00033AC5" w:rsidP="00033AC5">
            <w:pPr>
              <w:ind w:left="450" w:hanging="450"/>
              <w:jc w:val="left"/>
              <w:rPr>
                <w:rFonts w:cs="Arial"/>
                <w:color w:val="000000"/>
                <w:sz w:val="24"/>
                <w:szCs w:val="24"/>
              </w:rPr>
            </w:pPr>
          </w:p>
          <w:p w:rsidR="00033AC5" w:rsidRPr="00B25874" w:rsidRDefault="00033AC5" w:rsidP="00033AC5">
            <w:pPr>
              <w:ind w:left="450" w:hanging="450"/>
              <w:jc w:val="left"/>
              <w:rPr>
                <w:rFonts w:cs="Arial"/>
                <w:color w:val="000000"/>
                <w:sz w:val="24"/>
                <w:szCs w:val="24"/>
              </w:rPr>
            </w:pPr>
          </w:p>
          <w:p w:rsidR="00033AC5" w:rsidRPr="00B25874" w:rsidRDefault="00033AC5" w:rsidP="00033AC5">
            <w:pPr>
              <w:ind w:left="450" w:hanging="450"/>
              <w:jc w:val="left"/>
              <w:rPr>
                <w:rFonts w:cs="Arial"/>
                <w:color w:val="000000"/>
                <w:sz w:val="24"/>
                <w:szCs w:val="24"/>
              </w:rPr>
            </w:pPr>
          </w:p>
          <w:p w:rsidR="00033AC5" w:rsidRPr="00B25874" w:rsidRDefault="00033AC5" w:rsidP="00033AC5">
            <w:pPr>
              <w:ind w:left="450" w:hanging="450"/>
              <w:jc w:val="left"/>
              <w:rPr>
                <w:rFonts w:cs="Arial"/>
                <w:color w:val="000000"/>
                <w:sz w:val="24"/>
                <w:szCs w:val="24"/>
              </w:rPr>
            </w:pPr>
          </w:p>
          <w:p w:rsidR="00033AC5" w:rsidRPr="00B25874" w:rsidRDefault="00033AC5" w:rsidP="00033AC5">
            <w:pPr>
              <w:ind w:left="450" w:hanging="450"/>
              <w:jc w:val="left"/>
              <w:rPr>
                <w:rFonts w:cs="Arial"/>
                <w:color w:val="000000"/>
                <w:sz w:val="24"/>
                <w:szCs w:val="24"/>
              </w:rPr>
            </w:pPr>
          </w:p>
          <w:p w:rsidR="00033AC5" w:rsidRPr="00B25874" w:rsidRDefault="00033AC5" w:rsidP="00033AC5">
            <w:pPr>
              <w:ind w:left="450" w:hanging="450"/>
              <w:jc w:val="left"/>
              <w:rPr>
                <w:rFonts w:cs="Arial"/>
                <w:color w:val="000000"/>
                <w:sz w:val="24"/>
                <w:szCs w:val="24"/>
              </w:rPr>
            </w:pPr>
          </w:p>
          <w:p w:rsidR="00033AC5" w:rsidRPr="00B25874" w:rsidRDefault="00033AC5" w:rsidP="00033AC5">
            <w:pPr>
              <w:ind w:left="450" w:hanging="450"/>
              <w:jc w:val="left"/>
              <w:rPr>
                <w:rFonts w:cs="Arial"/>
                <w:color w:val="000000"/>
                <w:sz w:val="24"/>
                <w:szCs w:val="24"/>
              </w:rPr>
            </w:pPr>
          </w:p>
          <w:p w:rsidR="00033AC5" w:rsidRPr="00B25874" w:rsidRDefault="00033AC5" w:rsidP="00033AC5">
            <w:pPr>
              <w:ind w:left="450" w:hanging="450"/>
              <w:jc w:val="left"/>
              <w:rPr>
                <w:rFonts w:cs="Arial"/>
                <w:color w:val="000000"/>
                <w:sz w:val="24"/>
                <w:szCs w:val="24"/>
              </w:rPr>
            </w:pPr>
          </w:p>
          <w:p w:rsidR="00033AC5" w:rsidRPr="00B25874" w:rsidRDefault="00033AC5" w:rsidP="00033AC5">
            <w:pPr>
              <w:ind w:left="450" w:hanging="450"/>
              <w:jc w:val="left"/>
              <w:rPr>
                <w:rFonts w:cs="Arial"/>
                <w:color w:val="000000"/>
                <w:sz w:val="24"/>
                <w:szCs w:val="24"/>
              </w:rPr>
            </w:pPr>
          </w:p>
          <w:p w:rsidR="00033AC5" w:rsidRPr="00B25874" w:rsidRDefault="00033AC5" w:rsidP="00033AC5">
            <w:pPr>
              <w:ind w:left="450" w:hanging="450"/>
              <w:jc w:val="left"/>
              <w:rPr>
                <w:rFonts w:cs="Arial"/>
                <w:color w:val="000000"/>
                <w:sz w:val="24"/>
                <w:szCs w:val="24"/>
              </w:rPr>
            </w:pPr>
          </w:p>
          <w:p w:rsidR="00033AC5" w:rsidRPr="00B25874" w:rsidRDefault="00033AC5" w:rsidP="00033AC5">
            <w:pPr>
              <w:ind w:left="450" w:hanging="450"/>
              <w:jc w:val="left"/>
              <w:rPr>
                <w:rFonts w:cs="Arial"/>
                <w:color w:val="000000"/>
                <w:sz w:val="24"/>
                <w:szCs w:val="24"/>
              </w:rPr>
            </w:pPr>
          </w:p>
          <w:p w:rsidR="00033AC5" w:rsidRPr="00B25874" w:rsidRDefault="00033AC5" w:rsidP="00033AC5">
            <w:pPr>
              <w:ind w:left="450" w:hanging="450"/>
              <w:jc w:val="left"/>
              <w:rPr>
                <w:rFonts w:cs="Arial"/>
                <w:color w:val="000000"/>
                <w:sz w:val="24"/>
                <w:szCs w:val="24"/>
              </w:rPr>
            </w:pPr>
          </w:p>
          <w:p w:rsidR="00033AC5" w:rsidRPr="00B25874" w:rsidRDefault="00033AC5" w:rsidP="00033AC5">
            <w:pPr>
              <w:ind w:left="450" w:hanging="450"/>
              <w:jc w:val="left"/>
              <w:rPr>
                <w:rFonts w:cs="Arial"/>
                <w:color w:val="000000"/>
                <w:sz w:val="24"/>
                <w:szCs w:val="24"/>
              </w:rPr>
            </w:pPr>
          </w:p>
          <w:p w:rsidR="00033AC5" w:rsidRPr="00B25874" w:rsidRDefault="00033AC5" w:rsidP="00033AC5">
            <w:pPr>
              <w:ind w:left="450" w:hanging="450"/>
              <w:jc w:val="left"/>
              <w:rPr>
                <w:rFonts w:cs="Arial"/>
                <w:color w:val="000000"/>
                <w:sz w:val="24"/>
                <w:szCs w:val="24"/>
              </w:rPr>
            </w:pPr>
          </w:p>
          <w:p w:rsidR="00033AC5" w:rsidRDefault="00033AC5" w:rsidP="00033AC5">
            <w:pPr>
              <w:ind w:left="450" w:hanging="450"/>
              <w:jc w:val="left"/>
              <w:rPr>
                <w:rFonts w:cs="Arial"/>
                <w:color w:val="000000"/>
                <w:sz w:val="24"/>
                <w:szCs w:val="24"/>
                <w:lang w:val="id-ID"/>
              </w:rPr>
            </w:pPr>
          </w:p>
          <w:p w:rsidR="00033AC5" w:rsidRDefault="00033AC5" w:rsidP="00033AC5">
            <w:pPr>
              <w:tabs>
                <w:tab w:val="left" w:pos="540"/>
              </w:tabs>
              <w:ind w:left="450" w:hanging="450"/>
              <w:jc w:val="center"/>
              <w:rPr>
                <w:rFonts w:cs="Arial"/>
                <w:color w:val="000000"/>
                <w:sz w:val="24"/>
                <w:szCs w:val="24"/>
              </w:rPr>
            </w:pPr>
            <w:r w:rsidRPr="009B680B">
              <w:rPr>
                <w:rFonts w:cs="Arial"/>
                <w:b/>
                <w:color w:val="000000"/>
                <w:sz w:val="24"/>
                <w:szCs w:val="24"/>
              </w:rPr>
              <w:t>Gambar 4.1</w:t>
            </w:r>
            <w:r w:rsidRPr="00B25874">
              <w:rPr>
                <w:rFonts w:cs="Arial"/>
                <w:color w:val="000000"/>
                <w:sz w:val="24"/>
                <w:szCs w:val="24"/>
              </w:rPr>
              <w:t xml:space="preserve"> Sistem Seleksi dan Pengembangan Sumber Daya Manusia</w:t>
            </w:r>
          </w:p>
          <w:p w:rsidR="00033AC5" w:rsidRPr="00B25874" w:rsidRDefault="00033AC5" w:rsidP="00033AC5">
            <w:pPr>
              <w:tabs>
                <w:tab w:val="left" w:pos="540"/>
              </w:tabs>
              <w:ind w:left="450" w:hanging="450"/>
              <w:jc w:val="center"/>
              <w:rPr>
                <w:rFonts w:cs="Arial"/>
                <w:color w:val="000000"/>
                <w:sz w:val="24"/>
                <w:szCs w:val="24"/>
              </w:rPr>
            </w:pPr>
          </w:p>
          <w:p w:rsidR="00033AC5" w:rsidRPr="00B25874" w:rsidRDefault="00033AC5" w:rsidP="00033AC5">
            <w:pPr>
              <w:tabs>
                <w:tab w:val="left" w:pos="180"/>
              </w:tabs>
              <w:ind w:left="180"/>
              <w:rPr>
                <w:rFonts w:cs="Arial"/>
                <w:color w:val="000000"/>
                <w:sz w:val="24"/>
                <w:szCs w:val="24"/>
                <w:lang w:val="sv-SE"/>
              </w:rPr>
            </w:pPr>
            <w:r w:rsidRPr="00B25874">
              <w:rPr>
                <w:rFonts w:cs="Arial"/>
                <w:color w:val="000000"/>
                <w:sz w:val="24"/>
                <w:szCs w:val="24"/>
                <w:lang w:val="sv-SE"/>
              </w:rPr>
              <w:t>Keterangan :</w:t>
            </w:r>
          </w:p>
          <w:p w:rsidR="00033AC5" w:rsidRPr="0072029A" w:rsidRDefault="00033AC5" w:rsidP="00033AC5">
            <w:pPr>
              <w:numPr>
                <w:ilvl w:val="1"/>
                <w:numId w:val="4"/>
              </w:numPr>
              <w:ind w:left="990"/>
              <w:rPr>
                <w:rFonts w:cs="Arial"/>
                <w:color w:val="000000"/>
                <w:sz w:val="24"/>
                <w:szCs w:val="24"/>
                <w:lang w:val="sv-SE"/>
              </w:rPr>
            </w:pPr>
            <w:r w:rsidRPr="00B25874">
              <w:rPr>
                <w:rFonts w:cs="Arial"/>
                <w:color w:val="000000"/>
                <w:sz w:val="24"/>
                <w:szCs w:val="24"/>
                <w:lang w:val="sv-SE"/>
              </w:rPr>
              <w:t xml:space="preserve">Sistem seleksi/perekrutan oleh Panitia dan </w:t>
            </w:r>
            <w:r w:rsidRPr="00AA1B10">
              <w:rPr>
                <w:color w:val="000000"/>
                <w:sz w:val="24"/>
                <w:szCs w:val="24"/>
                <w:lang w:val="sv-SE"/>
              </w:rPr>
              <w:t xml:space="preserve">Dewan Pertimbangan, </w:t>
            </w:r>
            <w:r>
              <w:rPr>
                <w:color w:val="000000"/>
                <w:sz w:val="24"/>
                <w:szCs w:val="24"/>
                <w:lang w:val="sv-SE"/>
              </w:rPr>
              <w:t xml:space="preserve">Pengangkatan, dan Pemberhentian </w:t>
            </w:r>
            <w:r w:rsidRPr="00AA1B10">
              <w:rPr>
                <w:color w:val="000000"/>
                <w:sz w:val="24"/>
                <w:szCs w:val="24"/>
                <w:lang w:val="sv-SE"/>
              </w:rPr>
              <w:t xml:space="preserve">Pegawai </w:t>
            </w:r>
            <w:r w:rsidRPr="0072029A">
              <w:rPr>
                <w:rFonts w:cs="Arial"/>
                <w:color w:val="000000"/>
                <w:sz w:val="24"/>
                <w:szCs w:val="24"/>
                <w:lang w:val="sv-SE"/>
              </w:rPr>
              <w:t>(DP4)</w:t>
            </w:r>
          </w:p>
          <w:p w:rsidR="00033AC5" w:rsidRDefault="00033AC5" w:rsidP="00033AC5">
            <w:pPr>
              <w:numPr>
                <w:ilvl w:val="0"/>
                <w:numId w:val="2"/>
              </w:numPr>
              <w:tabs>
                <w:tab w:val="clear" w:pos="960"/>
              </w:tabs>
              <w:ind w:left="1260" w:hanging="270"/>
              <w:rPr>
                <w:rFonts w:cs="Arial"/>
                <w:color w:val="000000"/>
                <w:sz w:val="24"/>
                <w:szCs w:val="24"/>
                <w:lang w:val="sv-SE"/>
              </w:rPr>
            </w:pPr>
            <w:r>
              <w:rPr>
                <w:rFonts w:cs="Arial"/>
                <w:color w:val="000000"/>
                <w:sz w:val="24"/>
                <w:szCs w:val="24"/>
                <w:lang w:val="sv-SE"/>
              </w:rPr>
              <w:t>Prodi PSTI me</w:t>
            </w:r>
            <w:r w:rsidRPr="00B25874">
              <w:rPr>
                <w:rFonts w:cs="Arial"/>
                <w:color w:val="000000"/>
                <w:sz w:val="24"/>
                <w:szCs w:val="24"/>
                <w:lang w:val="sv-SE"/>
              </w:rPr>
              <w:t>engajukan usulan penambahan/pemberhentian tenaga dosen dan tenaga kependidikan</w:t>
            </w:r>
            <w:r>
              <w:rPr>
                <w:rFonts w:cs="Arial"/>
                <w:color w:val="000000"/>
                <w:sz w:val="24"/>
                <w:szCs w:val="24"/>
                <w:lang w:val="sv-SE"/>
              </w:rPr>
              <w:t>, setelah melalui analisis kebutuhan tenaga dosen / tenaga kependidikan dalam rapat dosen program studi</w:t>
            </w:r>
            <w:r w:rsidRPr="00B25874">
              <w:rPr>
                <w:rFonts w:cs="Arial"/>
                <w:color w:val="000000"/>
                <w:sz w:val="24"/>
                <w:szCs w:val="24"/>
                <w:lang w:val="sv-SE"/>
              </w:rPr>
              <w:t>.</w:t>
            </w:r>
          </w:p>
          <w:p w:rsidR="00033AC5" w:rsidRPr="00B25874" w:rsidRDefault="00033AC5" w:rsidP="00033AC5">
            <w:pPr>
              <w:numPr>
                <w:ilvl w:val="0"/>
                <w:numId w:val="2"/>
              </w:numPr>
              <w:tabs>
                <w:tab w:val="clear" w:pos="960"/>
              </w:tabs>
              <w:ind w:left="1260" w:hanging="270"/>
              <w:rPr>
                <w:rFonts w:cs="Arial"/>
                <w:color w:val="000000"/>
                <w:sz w:val="24"/>
                <w:szCs w:val="24"/>
                <w:lang w:val="sv-SE"/>
              </w:rPr>
            </w:pPr>
            <w:r>
              <w:rPr>
                <w:rFonts w:cs="Arial"/>
                <w:color w:val="000000"/>
                <w:sz w:val="24"/>
                <w:szCs w:val="24"/>
                <w:lang w:val="sv-SE"/>
              </w:rPr>
              <w:t xml:space="preserve">Hasil dari rapat prodi tersebut, diajukan ke tingkat fakultas untuk diproses lebih lanjut. </w:t>
            </w:r>
          </w:p>
          <w:p w:rsidR="00033AC5" w:rsidRDefault="00033AC5" w:rsidP="00033AC5">
            <w:pPr>
              <w:numPr>
                <w:ilvl w:val="0"/>
                <w:numId w:val="2"/>
              </w:numPr>
              <w:tabs>
                <w:tab w:val="clear" w:pos="960"/>
              </w:tabs>
              <w:ind w:left="1260" w:hanging="270"/>
              <w:rPr>
                <w:rFonts w:cs="Arial"/>
                <w:color w:val="000000"/>
                <w:sz w:val="24"/>
                <w:szCs w:val="24"/>
                <w:lang w:val="sv-SE"/>
              </w:rPr>
            </w:pPr>
            <w:r w:rsidRPr="009B680B">
              <w:rPr>
                <w:rFonts w:cs="Arial"/>
                <w:color w:val="000000"/>
                <w:sz w:val="24"/>
                <w:szCs w:val="24"/>
                <w:lang w:val="sv-SE"/>
              </w:rPr>
              <w:t>Informasi pembukaan pendaftaran melalui iklan, dan internet</w:t>
            </w:r>
          </w:p>
          <w:p w:rsidR="00033AC5" w:rsidRDefault="00033AC5" w:rsidP="00033AC5">
            <w:pPr>
              <w:numPr>
                <w:ilvl w:val="0"/>
                <w:numId w:val="2"/>
              </w:numPr>
              <w:tabs>
                <w:tab w:val="clear" w:pos="960"/>
              </w:tabs>
              <w:ind w:left="1260" w:hanging="270"/>
              <w:rPr>
                <w:rFonts w:cs="Arial"/>
                <w:color w:val="000000"/>
                <w:sz w:val="24"/>
                <w:szCs w:val="24"/>
                <w:lang w:val="sv-SE"/>
              </w:rPr>
            </w:pPr>
            <w:r w:rsidRPr="00033AC5">
              <w:rPr>
                <w:rFonts w:cs="Arial"/>
                <w:color w:val="000000"/>
                <w:sz w:val="24"/>
                <w:szCs w:val="24"/>
                <w:lang w:val="sv-SE"/>
              </w:rPr>
              <w:t>Fakultas membentuk tim seleksi penerimaan dosen / tenaga kependidikan. Seleksi diadakan melalui ujian tertulis dan wawancara</w:t>
            </w:r>
          </w:p>
          <w:p w:rsidR="00033AC5" w:rsidRDefault="00033AC5" w:rsidP="00033AC5">
            <w:pPr>
              <w:numPr>
                <w:ilvl w:val="0"/>
                <w:numId w:val="2"/>
              </w:numPr>
              <w:tabs>
                <w:tab w:val="clear" w:pos="960"/>
              </w:tabs>
              <w:ind w:left="1260" w:hanging="270"/>
              <w:rPr>
                <w:rFonts w:cs="Arial"/>
                <w:color w:val="000000"/>
                <w:sz w:val="24"/>
                <w:szCs w:val="24"/>
                <w:lang w:val="sv-SE"/>
              </w:rPr>
            </w:pPr>
            <w:r w:rsidRPr="009B680B">
              <w:rPr>
                <w:rFonts w:cs="Arial"/>
                <w:color w:val="000000"/>
                <w:sz w:val="24"/>
                <w:szCs w:val="24"/>
                <w:lang w:val="sv-SE"/>
              </w:rPr>
              <w:t>Hasil seleksi kemudian diteruskan ke Universitas dan bagi SDM yang diterima segera di SK-kan oleh Yayasan</w:t>
            </w:r>
          </w:p>
          <w:p w:rsidR="00033AC5" w:rsidRPr="00B25874" w:rsidRDefault="00033AC5" w:rsidP="00033AC5">
            <w:pPr>
              <w:numPr>
                <w:ilvl w:val="1"/>
                <w:numId w:val="4"/>
              </w:numPr>
              <w:ind w:left="990"/>
              <w:rPr>
                <w:rFonts w:cs="Arial"/>
                <w:color w:val="000000"/>
                <w:sz w:val="24"/>
                <w:szCs w:val="24"/>
                <w:lang w:val="fi-FI"/>
              </w:rPr>
            </w:pPr>
            <w:r w:rsidRPr="00B25874">
              <w:rPr>
                <w:rFonts w:cs="Arial"/>
                <w:color w:val="000000"/>
                <w:sz w:val="24"/>
                <w:szCs w:val="24"/>
                <w:lang w:val="fi-FI"/>
              </w:rPr>
              <w:t>Ma</w:t>
            </w:r>
            <w:r>
              <w:rPr>
                <w:rFonts w:cs="Arial"/>
                <w:color w:val="000000"/>
                <w:sz w:val="24"/>
                <w:szCs w:val="24"/>
                <w:lang w:val="fi-FI"/>
              </w:rPr>
              <w:t xml:space="preserve">sa Percobaan selama satu tahun. Penilaian dan evaluasi SDM selama masa percobaan dibebankan kepada </w:t>
            </w:r>
            <w:r w:rsidRPr="00B25874">
              <w:rPr>
                <w:rFonts w:cs="Arial"/>
                <w:color w:val="000000"/>
                <w:sz w:val="24"/>
                <w:szCs w:val="24"/>
                <w:lang w:val="fi-FI"/>
              </w:rPr>
              <w:t>ketua program studi</w:t>
            </w:r>
            <w:r>
              <w:rPr>
                <w:rFonts w:cs="Arial"/>
                <w:color w:val="000000"/>
                <w:sz w:val="24"/>
                <w:szCs w:val="24"/>
                <w:lang w:val="fi-FI"/>
              </w:rPr>
              <w:t xml:space="preserve">/ ketua unit terkait dan </w:t>
            </w:r>
            <w:r w:rsidRPr="00B25874">
              <w:rPr>
                <w:rFonts w:cs="Arial"/>
                <w:color w:val="000000"/>
                <w:sz w:val="24"/>
                <w:szCs w:val="24"/>
                <w:lang w:val="fi-FI"/>
              </w:rPr>
              <w:t>dekan</w:t>
            </w:r>
            <w:r>
              <w:rPr>
                <w:rFonts w:cs="Arial"/>
                <w:color w:val="000000"/>
                <w:sz w:val="24"/>
                <w:szCs w:val="24"/>
                <w:lang w:val="fi-FI"/>
              </w:rPr>
              <w:t xml:space="preserve">. SDM yang memperoleh penilaian bagus </w:t>
            </w:r>
            <w:r>
              <w:rPr>
                <w:rFonts w:cs="Arial"/>
                <w:color w:val="000000"/>
                <w:sz w:val="24"/>
                <w:szCs w:val="24"/>
                <w:lang w:val="fi-FI"/>
              </w:rPr>
              <w:lastRenderedPageBreak/>
              <w:t xml:space="preserve">dan memenuhi persyaratan </w:t>
            </w:r>
            <w:r w:rsidRPr="00B25874">
              <w:rPr>
                <w:rFonts w:cs="Arial"/>
                <w:color w:val="000000"/>
                <w:sz w:val="24"/>
                <w:szCs w:val="24"/>
                <w:lang w:val="fi-FI"/>
              </w:rPr>
              <w:t xml:space="preserve">kemudian diajukan ke Rektor </w:t>
            </w:r>
            <w:r>
              <w:rPr>
                <w:rFonts w:cs="Arial"/>
                <w:color w:val="000000"/>
                <w:sz w:val="24"/>
                <w:szCs w:val="24"/>
                <w:lang w:val="fi-FI"/>
              </w:rPr>
              <w:t>untuk</w:t>
            </w:r>
            <w:r w:rsidRPr="00B25874">
              <w:rPr>
                <w:rFonts w:cs="Arial"/>
                <w:color w:val="000000"/>
                <w:sz w:val="24"/>
                <w:szCs w:val="24"/>
                <w:lang w:val="fi-FI"/>
              </w:rPr>
              <w:t xml:space="preserve"> diturunkan surat keputusan </w:t>
            </w:r>
            <w:r>
              <w:rPr>
                <w:rFonts w:cs="Arial"/>
                <w:color w:val="000000"/>
                <w:sz w:val="24"/>
                <w:szCs w:val="24"/>
                <w:lang w:val="fi-FI"/>
              </w:rPr>
              <w:t xml:space="preserve">pengangkatan sebagai karyawan tetap </w:t>
            </w:r>
            <w:r w:rsidRPr="00B25874">
              <w:rPr>
                <w:rFonts w:cs="Arial"/>
                <w:color w:val="000000"/>
                <w:sz w:val="24"/>
                <w:szCs w:val="24"/>
                <w:lang w:val="fi-FI"/>
              </w:rPr>
              <w:t>oleh Yayasan</w:t>
            </w:r>
            <w:r>
              <w:rPr>
                <w:rFonts w:cs="Arial"/>
                <w:color w:val="000000"/>
                <w:sz w:val="24"/>
                <w:szCs w:val="24"/>
                <w:lang w:val="fi-FI"/>
              </w:rPr>
              <w:t xml:space="preserve"> YBBDJ.</w:t>
            </w:r>
          </w:p>
          <w:p w:rsidR="00033AC5" w:rsidRPr="00B25874" w:rsidRDefault="00033AC5" w:rsidP="00033AC5">
            <w:pPr>
              <w:numPr>
                <w:ilvl w:val="1"/>
                <w:numId w:val="4"/>
              </w:numPr>
              <w:ind w:left="990"/>
              <w:rPr>
                <w:rFonts w:cs="Arial"/>
                <w:color w:val="000000"/>
                <w:sz w:val="24"/>
                <w:szCs w:val="24"/>
                <w:lang w:val="sv-SE"/>
              </w:rPr>
            </w:pPr>
            <w:r w:rsidRPr="00B25874">
              <w:rPr>
                <w:rFonts w:cs="Arial"/>
                <w:color w:val="000000"/>
                <w:sz w:val="24"/>
                <w:szCs w:val="24"/>
                <w:lang w:val="sv-SE"/>
              </w:rPr>
              <w:t xml:space="preserve">Penempatan </w:t>
            </w:r>
          </w:p>
          <w:p w:rsidR="00033AC5" w:rsidRDefault="00033AC5" w:rsidP="00033AC5">
            <w:pPr>
              <w:ind w:left="990"/>
              <w:rPr>
                <w:rFonts w:cs="Arial"/>
                <w:color w:val="000000"/>
                <w:sz w:val="24"/>
                <w:szCs w:val="24"/>
                <w:lang w:val="sv-SE"/>
              </w:rPr>
            </w:pPr>
            <w:r>
              <w:rPr>
                <w:rFonts w:cs="Arial"/>
                <w:color w:val="000000"/>
                <w:sz w:val="24"/>
                <w:szCs w:val="24"/>
                <w:lang w:val="sv-SE"/>
              </w:rPr>
              <w:t xml:space="preserve">Penempatan dosen / tenaga kependidikan </w:t>
            </w:r>
            <w:r w:rsidRPr="00B25874">
              <w:rPr>
                <w:rFonts w:cs="Arial"/>
                <w:color w:val="000000"/>
                <w:sz w:val="24"/>
                <w:szCs w:val="24"/>
                <w:lang w:val="sv-SE"/>
              </w:rPr>
              <w:t xml:space="preserve">baru </w:t>
            </w:r>
            <w:r>
              <w:rPr>
                <w:rFonts w:cs="Arial"/>
                <w:color w:val="000000"/>
                <w:sz w:val="24"/>
                <w:szCs w:val="24"/>
                <w:lang w:val="sv-SE"/>
              </w:rPr>
              <w:t xml:space="preserve">pada </w:t>
            </w:r>
            <w:r w:rsidRPr="00B25874">
              <w:rPr>
                <w:rFonts w:cs="Arial"/>
                <w:color w:val="000000"/>
                <w:sz w:val="24"/>
                <w:szCs w:val="24"/>
                <w:lang w:val="sv-SE"/>
              </w:rPr>
              <w:t xml:space="preserve">fakultas </w:t>
            </w:r>
            <w:r>
              <w:rPr>
                <w:rFonts w:cs="Arial"/>
                <w:color w:val="000000"/>
                <w:sz w:val="24"/>
                <w:szCs w:val="24"/>
                <w:lang w:val="sv-SE"/>
              </w:rPr>
              <w:t>atau program studi yang memerlukan, disesuaikan dengan kompetensi masing – masing.</w:t>
            </w:r>
          </w:p>
          <w:p w:rsidR="00033AC5" w:rsidRPr="00B25874" w:rsidRDefault="00033AC5" w:rsidP="00033AC5">
            <w:pPr>
              <w:numPr>
                <w:ilvl w:val="1"/>
                <w:numId w:val="4"/>
              </w:numPr>
              <w:ind w:left="990"/>
              <w:rPr>
                <w:rFonts w:cs="Arial"/>
                <w:color w:val="000000"/>
                <w:sz w:val="24"/>
                <w:szCs w:val="24"/>
                <w:lang w:val="sv-SE"/>
              </w:rPr>
            </w:pPr>
            <w:r w:rsidRPr="00B25874">
              <w:rPr>
                <w:rFonts w:cs="Arial"/>
                <w:color w:val="000000"/>
                <w:sz w:val="24"/>
                <w:szCs w:val="24"/>
                <w:lang w:val="sv-SE"/>
              </w:rPr>
              <w:t xml:space="preserve">Pengembangan </w:t>
            </w:r>
            <w:r>
              <w:rPr>
                <w:rFonts w:cs="Arial"/>
                <w:color w:val="000000"/>
                <w:sz w:val="24"/>
                <w:szCs w:val="24"/>
                <w:lang w:val="sv-SE"/>
              </w:rPr>
              <w:t xml:space="preserve">keahlian dan kompetensi </w:t>
            </w:r>
            <w:r w:rsidRPr="00B25874">
              <w:rPr>
                <w:rFonts w:cs="Arial"/>
                <w:color w:val="000000"/>
                <w:sz w:val="24"/>
                <w:szCs w:val="24"/>
                <w:lang w:val="sv-SE"/>
              </w:rPr>
              <w:t xml:space="preserve">dosen </w:t>
            </w:r>
            <w:r>
              <w:rPr>
                <w:rFonts w:cs="Arial"/>
                <w:color w:val="000000"/>
                <w:sz w:val="24"/>
                <w:szCs w:val="24"/>
                <w:lang w:val="sv-SE"/>
              </w:rPr>
              <w:t>/ staf kependidikan dalam bentuk memberikan kesempatan, arahan dan juga bantuan dana untuk:</w:t>
            </w:r>
          </w:p>
          <w:p w:rsidR="00033AC5" w:rsidRDefault="00DB47CF" w:rsidP="00DB47CF">
            <w:pPr>
              <w:ind w:firstLine="972"/>
              <w:rPr>
                <w:rFonts w:cs="Arial"/>
                <w:color w:val="000000"/>
                <w:sz w:val="24"/>
                <w:szCs w:val="24"/>
                <w:lang w:val="sv-SE"/>
              </w:rPr>
            </w:pPr>
            <w:r>
              <w:rPr>
                <w:rFonts w:cs="Arial"/>
                <w:color w:val="000000"/>
                <w:sz w:val="24"/>
                <w:szCs w:val="24"/>
                <w:lang w:val="sv-SE"/>
              </w:rPr>
              <w:t xml:space="preserve">1. </w:t>
            </w:r>
            <w:r w:rsidR="00033AC5" w:rsidRPr="00B25874">
              <w:rPr>
                <w:rFonts w:cs="Arial"/>
                <w:color w:val="000000"/>
                <w:sz w:val="24"/>
                <w:szCs w:val="24"/>
                <w:lang w:val="sv-SE"/>
              </w:rPr>
              <w:t>studi lanjut</w:t>
            </w:r>
            <w:r w:rsidR="00033AC5">
              <w:rPr>
                <w:rFonts w:cs="Arial"/>
                <w:color w:val="000000"/>
                <w:sz w:val="24"/>
                <w:szCs w:val="24"/>
                <w:lang w:val="sv-SE"/>
              </w:rPr>
              <w:t xml:space="preserve"> </w:t>
            </w:r>
            <w:r w:rsidR="00033AC5" w:rsidRPr="00B25874">
              <w:rPr>
                <w:rFonts w:cs="Arial"/>
                <w:color w:val="000000"/>
                <w:sz w:val="24"/>
                <w:szCs w:val="24"/>
                <w:lang w:val="sv-SE"/>
              </w:rPr>
              <w:t>kepada dose</w:t>
            </w:r>
            <w:r w:rsidR="00033AC5">
              <w:rPr>
                <w:rFonts w:cs="Arial"/>
                <w:color w:val="000000"/>
                <w:sz w:val="24"/>
                <w:szCs w:val="24"/>
                <w:lang w:val="sv-SE"/>
              </w:rPr>
              <w:t>n dan tenaga kependidikan</w:t>
            </w:r>
          </w:p>
          <w:p w:rsidR="00033AC5" w:rsidRPr="0072029A" w:rsidRDefault="00033AC5" w:rsidP="00033AC5">
            <w:pPr>
              <w:ind w:left="960" w:firstLine="300"/>
              <w:rPr>
                <w:rFonts w:cs="Arial"/>
                <w:color w:val="000000"/>
                <w:sz w:val="24"/>
                <w:szCs w:val="24"/>
                <w:lang w:val="sv-SE"/>
              </w:rPr>
            </w:pPr>
            <w:r w:rsidRPr="0072029A">
              <w:rPr>
                <w:rFonts w:cs="Arial"/>
                <w:color w:val="000000"/>
                <w:sz w:val="24"/>
                <w:szCs w:val="24"/>
                <w:lang w:val="sv-SE"/>
              </w:rPr>
              <w:t xml:space="preserve">- </w:t>
            </w:r>
            <w:r>
              <w:rPr>
                <w:rFonts w:cs="Arial"/>
                <w:color w:val="000000"/>
                <w:sz w:val="24"/>
                <w:szCs w:val="24"/>
                <w:lang w:val="sv-SE"/>
              </w:rPr>
              <w:t xml:space="preserve"> </w:t>
            </w:r>
            <w:r w:rsidRPr="0072029A">
              <w:rPr>
                <w:rFonts w:cs="Arial"/>
                <w:color w:val="000000"/>
                <w:sz w:val="24"/>
                <w:szCs w:val="24"/>
                <w:lang w:val="sv-SE"/>
              </w:rPr>
              <w:t>RR Ani Dijah Rahajoe ST. Mcs  (S3 - UGM - Ilmu Komputer)</w:t>
            </w:r>
          </w:p>
          <w:p w:rsidR="00033AC5" w:rsidRDefault="00033AC5" w:rsidP="00033AC5">
            <w:pPr>
              <w:ind w:left="960"/>
              <w:rPr>
                <w:rFonts w:cs="Arial"/>
                <w:color w:val="000000"/>
                <w:sz w:val="24"/>
                <w:szCs w:val="24"/>
                <w:lang w:val="sv-SE"/>
              </w:rPr>
            </w:pPr>
            <w:r w:rsidRPr="0072029A">
              <w:rPr>
                <w:rFonts w:cs="Arial"/>
                <w:color w:val="000000"/>
                <w:sz w:val="24"/>
                <w:szCs w:val="24"/>
                <w:lang w:val="sv-SE"/>
              </w:rPr>
              <w:t xml:space="preserve">     - </w:t>
            </w:r>
            <w:r>
              <w:rPr>
                <w:rFonts w:cs="Arial"/>
                <w:color w:val="000000"/>
                <w:sz w:val="24"/>
                <w:szCs w:val="24"/>
                <w:lang w:val="sv-SE"/>
              </w:rPr>
              <w:t xml:space="preserve"> </w:t>
            </w:r>
            <w:r w:rsidRPr="0072029A">
              <w:rPr>
                <w:rFonts w:cs="Arial"/>
                <w:color w:val="000000"/>
                <w:sz w:val="24"/>
                <w:szCs w:val="24"/>
                <w:lang w:val="sv-SE"/>
              </w:rPr>
              <w:t>Rudy Cahyadi Hario Pribadi S.ST.,M.Kom (S3 - National Taiwan</w:t>
            </w:r>
            <w:r w:rsidRPr="00BB3BF6">
              <w:rPr>
                <w:rFonts w:cs="Arial"/>
                <w:color w:val="000000"/>
                <w:sz w:val="24"/>
                <w:szCs w:val="24"/>
                <w:lang w:val="sv-SE"/>
              </w:rPr>
              <w:t xml:space="preserve"> </w:t>
            </w:r>
            <w:r>
              <w:rPr>
                <w:rFonts w:cs="Arial"/>
                <w:color w:val="000000"/>
                <w:sz w:val="24"/>
                <w:szCs w:val="24"/>
                <w:lang w:val="sv-SE"/>
              </w:rPr>
              <w:t xml:space="preserve"> </w:t>
            </w:r>
          </w:p>
          <w:p w:rsidR="00033AC5" w:rsidRPr="00B25874" w:rsidRDefault="00033AC5" w:rsidP="00033AC5">
            <w:pPr>
              <w:ind w:left="960"/>
              <w:rPr>
                <w:rFonts w:cs="Arial"/>
                <w:color w:val="000000"/>
                <w:sz w:val="24"/>
                <w:szCs w:val="24"/>
                <w:lang w:val="sv-SE"/>
              </w:rPr>
            </w:pPr>
            <w:r>
              <w:rPr>
                <w:rFonts w:cs="Arial"/>
                <w:color w:val="000000"/>
                <w:sz w:val="24"/>
                <w:szCs w:val="24"/>
                <w:lang w:val="sv-SE"/>
              </w:rPr>
              <w:t xml:space="preserve">       </w:t>
            </w:r>
            <w:r w:rsidRPr="00BB3BF6">
              <w:rPr>
                <w:rFonts w:cs="Arial"/>
                <w:color w:val="000000"/>
                <w:sz w:val="24"/>
                <w:szCs w:val="24"/>
                <w:lang w:val="sv-SE"/>
              </w:rPr>
              <w:t>University of Science and Technology)</w:t>
            </w:r>
          </w:p>
          <w:p w:rsidR="00033AC5" w:rsidRDefault="00DB47CF" w:rsidP="00DB47CF">
            <w:pPr>
              <w:ind w:firstLine="972"/>
              <w:rPr>
                <w:rFonts w:cs="Arial"/>
                <w:color w:val="000000"/>
                <w:sz w:val="24"/>
                <w:szCs w:val="24"/>
                <w:lang w:val="sv-SE"/>
              </w:rPr>
            </w:pPr>
            <w:r>
              <w:rPr>
                <w:rFonts w:cs="Arial"/>
                <w:color w:val="000000"/>
                <w:sz w:val="24"/>
                <w:szCs w:val="24"/>
                <w:lang w:val="sv-SE"/>
              </w:rPr>
              <w:t xml:space="preserve">2. </w:t>
            </w:r>
            <w:r w:rsidR="00033AC5" w:rsidRPr="00B25874">
              <w:rPr>
                <w:rFonts w:cs="Arial"/>
                <w:color w:val="000000"/>
                <w:sz w:val="24"/>
                <w:szCs w:val="24"/>
                <w:lang w:val="sv-SE"/>
              </w:rPr>
              <w:t xml:space="preserve">mengikuti </w:t>
            </w:r>
            <w:r w:rsidR="00033AC5">
              <w:rPr>
                <w:rFonts w:cs="Arial"/>
                <w:color w:val="000000"/>
                <w:sz w:val="24"/>
                <w:szCs w:val="24"/>
                <w:lang w:val="sv-SE"/>
              </w:rPr>
              <w:t>pelatihan – pelatihan peningkatan keahlian</w:t>
            </w:r>
          </w:p>
          <w:p w:rsidR="00033AC5" w:rsidRPr="0072029A" w:rsidRDefault="00033AC5" w:rsidP="00A44D50">
            <w:pPr>
              <w:numPr>
                <w:ilvl w:val="0"/>
                <w:numId w:val="8"/>
              </w:numPr>
              <w:ind w:left="1452" w:hanging="192"/>
              <w:rPr>
                <w:rFonts w:cs="Arial"/>
                <w:color w:val="000000"/>
                <w:sz w:val="24"/>
                <w:szCs w:val="24"/>
                <w:lang w:val="sv-SE"/>
              </w:rPr>
            </w:pPr>
            <w:r w:rsidRPr="0072029A">
              <w:rPr>
                <w:rFonts w:cs="Arial"/>
                <w:color w:val="000000"/>
                <w:sz w:val="24"/>
                <w:szCs w:val="24"/>
                <w:lang w:val="sv-SE"/>
              </w:rPr>
              <w:t>Yuni Hartini ( Pelatihan Sistem Informasi  Manajemen Kampus)</w:t>
            </w:r>
          </w:p>
          <w:p w:rsidR="00033AC5" w:rsidRPr="00B25874" w:rsidRDefault="00033AC5" w:rsidP="00033AC5">
            <w:pPr>
              <w:numPr>
                <w:ilvl w:val="1"/>
                <w:numId w:val="4"/>
              </w:numPr>
              <w:ind w:left="990"/>
              <w:rPr>
                <w:rFonts w:cs="Arial"/>
                <w:color w:val="000000"/>
                <w:sz w:val="24"/>
                <w:szCs w:val="24"/>
                <w:lang w:val="sv-SE"/>
              </w:rPr>
            </w:pPr>
            <w:r w:rsidRPr="00B25874">
              <w:rPr>
                <w:rFonts w:cs="Arial"/>
                <w:color w:val="000000"/>
                <w:sz w:val="24"/>
                <w:szCs w:val="24"/>
                <w:lang w:val="sv-SE"/>
              </w:rPr>
              <w:t>Melaksanakan Tri Dharma Perguruan Tinggi, antara lain :</w:t>
            </w:r>
          </w:p>
          <w:p w:rsidR="00033AC5" w:rsidRPr="00B25874" w:rsidRDefault="00033AC5" w:rsidP="00033AC5">
            <w:pPr>
              <w:numPr>
                <w:ilvl w:val="3"/>
                <w:numId w:val="4"/>
              </w:numPr>
              <w:ind w:left="990" w:firstLine="0"/>
              <w:rPr>
                <w:rFonts w:cs="Arial"/>
                <w:color w:val="000000"/>
                <w:sz w:val="24"/>
                <w:szCs w:val="24"/>
                <w:lang w:val="sv-SE"/>
              </w:rPr>
            </w:pPr>
            <w:r w:rsidRPr="00B25874">
              <w:rPr>
                <w:rFonts w:cs="Arial"/>
                <w:color w:val="000000"/>
                <w:sz w:val="24"/>
                <w:szCs w:val="24"/>
                <w:lang w:val="sv-SE"/>
              </w:rPr>
              <w:t>Melaksanakan Pendidikan dan Pengajaran.</w:t>
            </w:r>
          </w:p>
          <w:p w:rsidR="00033AC5" w:rsidRPr="00B25874" w:rsidRDefault="00033AC5" w:rsidP="00033AC5">
            <w:pPr>
              <w:numPr>
                <w:ilvl w:val="3"/>
                <w:numId w:val="4"/>
              </w:numPr>
              <w:ind w:left="990" w:firstLine="0"/>
              <w:rPr>
                <w:rFonts w:cs="Arial"/>
                <w:color w:val="000000"/>
                <w:sz w:val="24"/>
                <w:szCs w:val="24"/>
                <w:lang w:val="sv-SE"/>
              </w:rPr>
            </w:pPr>
            <w:r w:rsidRPr="00B25874">
              <w:rPr>
                <w:rFonts w:cs="Arial"/>
                <w:color w:val="000000"/>
                <w:sz w:val="24"/>
                <w:szCs w:val="24"/>
                <w:lang w:val="sv-SE"/>
              </w:rPr>
              <w:t>Melaksanakan Penelitian.</w:t>
            </w:r>
          </w:p>
          <w:p w:rsidR="00033AC5" w:rsidRPr="00B25874" w:rsidRDefault="00033AC5" w:rsidP="00033AC5">
            <w:pPr>
              <w:numPr>
                <w:ilvl w:val="3"/>
                <w:numId w:val="4"/>
              </w:numPr>
              <w:ind w:left="990" w:firstLine="0"/>
              <w:rPr>
                <w:rFonts w:cs="Arial"/>
                <w:color w:val="000000"/>
                <w:sz w:val="24"/>
                <w:szCs w:val="24"/>
                <w:lang w:val="sv-SE"/>
              </w:rPr>
            </w:pPr>
            <w:r w:rsidRPr="00B25874">
              <w:rPr>
                <w:rFonts w:cs="Arial"/>
                <w:color w:val="000000"/>
                <w:sz w:val="24"/>
                <w:szCs w:val="24"/>
                <w:lang w:val="sv-SE"/>
              </w:rPr>
              <w:t>Melaksanakan Pengabdian pada masyarakat</w:t>
            </w:r>
          </w:p>
          <w:p w:rsidR="00033AC5" w:rsidRDefault="00033AC5" w:rsidP="00033AC5">
            <w:pPr>
              <w:numPr>
                <w:ilvl w:val="3"/>
                <w:numId w:val="4"/>
              </w:numPr>
              <w:ind w:left="1418" w:hanging="428"/>
              <w:rPr>
                <w:rFonts w:cs="Arial"/>
                <w:color w:val="000000"/>
                <w:sz w:val="24"/>
                <w:szCs w:val="24"/>
                <w:lang w:val="sv-SE"/>
              </w:rPr>
            </w:pPr>
            <w:r>
              <w:rPr>
                <w:rFonts w:cs="Arial"/>
                <w:color w:val="000000"/>
                <w:sz w:val="24"/>
                <w:szCs w:val="24"/>
                <w:lang w:val="sv-SE"/>
              </w:rPr>
              <w:t>Institusi akan m</w:t>
            </w:r>
            <w:r w:rsidRPr="00B25874">
              <w:rPr>
                <w:rFonts w:cs="Arial"/>
                <w:color w:val="000000"/>
                <w:sz w:val="24"/>
                <w:szCs w:val="24"/>
                <w:lang w:val="sv-SE"/>
              </w:rPr>
              <w:t>emberikan insentif dan reward sesuai dengan prestasi yang dicapai.</w:t>
            </w:r>
          </w:p>
          <w:p w:rsidR="00033AC5" w:rsidRPr="00B25874" w:rsidRDefault="00033AC5" w:rsidP="00033AC5">
            <w:pPr>
              <w:numPr>
                <w:ilvl w:val="1"/>
                <w:numId w:val="4"/>
              </w:numPr>
              <w:ind w:left="990"/>
              <w:rPr>
                <w:rFonts w:cs="Arial"/>
                <w:color w:val="000000"/>
                <w:sz w:val="24"/>
                <w:szCs w:val="24"/>
                <w:lang w:val="sv-SE"/>
              </w:rPr>
            </w:pPr>
            <w:r w:rsidRPr="00B25874">
              <w:rPr>
                <w:rFonts w:cs="Arial"/>
                <w:color w:val="000000"/>
                <w:sz w:val="24"/>
                <w:szCs w:val="24"/>
                <w:lang w:val="sv-SE"/>
              </w:rPr>
              <w:t xml:space="preserve">Retensi </w:t>
            </w:r>
          </w:p>
          <w:p w:rsidR="00033AC5" w:rsidRPr="00B25874" w:rsidRDefault="00033AC5" w:rsidP="00033AC5">
            <w:pPr>
              <w:tabs>
                <w:tab w:val="left" w:pos="1276"/>
              </w:tabs>
              <w:ind w:left="1276" w:hanging="316"/>
              <w:rPr>
                <w:rFonts w:cs="Arial"/>
                <w:color w:val="000000"/>
                <w:sz w:val="24"/>
                <w:szCs w:val="24"/>
                <w:lang w:val="sv-SE"/>
              </w:rPr>
            </w:pPr>
            <w:r w:rsidRPr="00B25874">
              <w:rPr>
                <w:rFonts w:cs="Arial"/>
                <w:color w:val="000000"/>
                <w:sz w:val="24"/>
                <w:szCs w:val="24"/>
                <w:lang w:val="sv-SE"/>
              </w:rPr>
              <w:t>1.</w:t>
            </w:r>
            <w:r>
              <w:rPr>
                <w:rFonts w:cs="Arial"/>
                <w:color w:val="000000"/>
                <w:sz w:val="24"/>
                <w:szCs w:val="24"/>
                <w:lang w:val="sv-SE"/>
              </w:rPr>
              <w:tab/>
            </w:r>
            <w:r w:rsidRPr="00B25874">
              <w:rPr>
                <w:rFonts w:cs="Arial"/>
                <w:color w:val="000000"/>
                <w:sz w:val="24"/>
                <w:szCs w:val="24"/>
                <w:lang w:val="sv-SE"/>
              </w:rPr>
              <w:t>Memberi penjelasan tentang tugas, kewajiban dan standar kerja.</w:t>
            </w:r>
          </w:p>
          <w:p w:rsidR="00033AC5" w:rsidRPr="00B25874" w:rsidRDefault="00033AC5" w:rsidP="00033AC5">
            <w:pPr>
              <w:tabs>
                <w:tab w:val="left" w:pos="1276"/>
              </w:tabs>
              <w:ind w:left="1276" w:hanging="316"/>
              <w:rPr>
                <w:rFonts w:cs="Arial"/>
                <w:color w:val="000000"/>
                <w:sz w:val="24"/>
                <w:szCs w:val="24"/>
                <w:lang w:val="sv-SE"/>
              </w:rPr>
            </w:pPr>
            <w:r>
              <w:rPr>
                <w:rFonts w:cs="Arial"/>
                <w:color w:val="000000"/>
                <w:sz w:val="24"/>
                <w:szCs w:val="24"/>
                <w:lang w:val="sv-SE"/>
              </w:rPr>
              <w:t>3.</w:t>
            </w:r>
            <w:r>
              <w:rPr>
                <w:rFonts w:cs="Arial"/>
                <w:color w:val="000000"/>
                <w:sz w:val="24"/>
                <w:szCs w:val="24"/>
                <w:lang w:val="sv-SE"/>
              </w:rPr>
              <w:tab/>
            </w:r>
            <w:r w:rsidRPr="00B25874">
              <w:rPr>
                <w:rFonts w:cs="Arial"/>
                <w:color w:val="000000"/>
                <w:sz w:val="24"/>
                <w:szCs w:val="24"/>
                <w:lang w:val="sv-SE"/>
              </w:rPr>
              <w:t xml:space="preserve">Memberikan semangat dan dorongan kerja untuk meningkatkan prestasi </w:t>
            </w:r>
          </w:p>
          <w:p w:rsidR="00033AC5" w:rsidRPr="00B25874" w:rsidRDefault="00033AC5" w:rsidP="00033AC5">
            <w:pPr>
              <w:tabs>
                <w:tab w:val="left" w:pos="1276"/>
              </w:tabs>
              <w:ind w:left="1276" w:hanging="316"/>
              <w:rPr>
                <w:rFonts w:cs="Arial"/>
                <w:color w:val="000000"/>
                <w:sz w:val="24"/>
                <w:szCs w:val="24"/>
                <w:lang w:val="sv-SE"/>
              </w:rPr>
            </w:pPr>
            <w:r>
              <w:rPr>
                <w:rFonts w:cs="Arial"/>
                <w:color w:val="000000"/>
                <w:sz w:val="24"/>
                <w:szCs w:val="24"/>
                <w:lang w:val="sv-SE"/>
              </w:rPr>
              <w:t xml:space="preserve">4. </w:t>
            </w:r>
            <w:r>
              <w:rPr>
                <w:rFonts w:cs="Arial"/>
                <w:color w:val="000000"/>
                <w:sz w:val="24"/>
                <w:szCs w:val="24"/>
                <w:lang w:val="sv-SE"/>
              </w:rPr>
              <w:tab/>
            </w:r>
            <w:r w:rsidRPr="00B25874">
              <w:rPr>
                <w:rFonts w:cs="Arial"/>
                <w:color w:val="000000"/>
                <w:sz w:val="24"/>
                <w:szCs w:val="24"/>
                <w:lang w:val="sv-SE"/>
              </w:rPr>
              <w:t>Membangun budaya kerjasama</w:t>
            </w:r>
            <w:r>
              <w:rPr>
                <w:rFonts w:cs="Arial"/>
                <w:color w:val="000000"/>
                <w:sz w:val="24"/>
                <w:szCs w:val="24"/>
                <w:lang w:val="sv-SE"/>
              </w:rPr>
              <w:t xml:space="preserve"> dan semangat kekeluargaan dan kebersamaan</w:t>
            </w:r>
          </w:p>
          <w:p w:rsidR="00033AC5" w:rsidRDefault="00033AC5" w:rsidP="00033AC5">
            <w:pPr>
              <w:tabs>
                <w:tab w:val="left" w:pos="1276"/>
              </w:tabs>
              <w:ind w:left="1276" w:hanging="316"/>
              <w:rPr>
                <w:rFonts w:cs="Arial"/>
                <w:color w:val="000000"/>
                <w:sz w:val="24"/>
                <w:szCs w:val="24"/>
                <w:lang w:val="sv-SE"/>
              </w:rPr>
            </w:pPr>
            <w:r>
              <w:rPr>
                <w:rFonts w:cs="Arial"/>
                <w:color w:val="000000"/>
                <w:sz w:val="24"/>
                <w:szCs w:val="24"/>
                <w:lang w:val="sv-SE"/>
              </w:rPr>
              <w:t>5.</w:t>
            </w:r>
            <w:r>
              <w:rPr>
                <w:rFonts w:cs="Arial"/>
                <w:color w:val="000000"/>
                <w:sz w:val="24"/>
                <w:szCs w:val="24"/>
                <w:lang w:val="sv-SE"/>
              </w:rPr>
              <w:tab/>
            </w:r>
            <w:r w:rsidRPr="00B25874">
              <w:rPr>
                <w:rFonts w:cs="Arial"/>
                <w:color w:val="000000"/>
                <w:sz w:val="24"/>
                <w:szCs w:val="24"/>
                <w:lang w:val="sv-SE"/>
              </w:rPr>
              <w:t>Memberikan insentif dan reward sesuai dengan prestasi yang dicapai.</w:t>
            </w:r>
          </w:p>
          <w:p w:rsidR="00033AC5" w:rsidRPr="00B25874" w:rsidRDefault="00033AC5" w:rsidP="00033AC5">
            <w:pPr>
              <w:numPr>
                <w:ilvl w:val="1"/>
                <w:numId w:val="4"/>
              </w:numPr>
              <w:ind w:left="990"/>
              <w:rPr>
                <w:rFonts w:cs="Arial"/>
                <w:color w:val="000000"/>
                <w:sz w:val="24"/>
                <w:szCs w:val="24"/>
                <w:lang w:val="sv-SE"/>
              </w:rPr>
            </w:pPr>
            <w:r w:rsidRPr="00B25874">
              <w:rPr>
                <w:rFonts w:cs="Arial"/>
                <w:color w:val="000000"/>
                <w:sz w:val="24"/>
                <w:szCs w:val="24"/>
                <w:lang w:val="sv-SE"/>
              </w:rPr>
              <w:t>Pemberhentian</w:t>
            </w:r>
          </w:p>
          <w:p w:rsidR="00033AC5" w:rsidRPr="00B25874" w:rsidRDefault="00033AC5" w:rsidP="00033AC5">
            <w:pPr>
              <w:ind w:left="990"/>
              <w:rPr>
                <w:rFonts w:cs="Arial"/>
                <w:color w:val="000000"/>
                <w:sz w:val="24"/>
                <w:szCs w:val="24"/>
                <w:lang w:val="sv-SE"/>
              </w:rPr>
            </w:pPr>
            <w:r>
              <w:rPr>
                <w:rFonts w:cs="Arial"/>
                <w:color w:val="000000"/>
                <w:sz w:val="24"/>
                <w:szCs w:val="24"/>
                <w:lang w:val="sv-SE"/>
              </w:rPr>
              <w:t>Pemberhentian dosen di</w:t>
            </w:r>
            <w:r w:rsidRPr="00B25874">
              <w:rPr>
                <w:rFonts w:cs="Arial"/>
                <w:color w:val="000000"/>
                <w:sz w:val="24"/>
                <w:szCs w:val="24"/>
                <w:lang w:val="sv-SE"/>
              </w:rPr>
              <w:t xml:space="preserve">lakukan </w:t>
            </w:r>
            <w:r>
              <w:rPr>
                <w:rFonts w:cs="Arial"/>
                <w:color w:val="000000"/>
                <w:sz w:val="24"/>
                <w:szCs w:val="24"/>
                <w:lang w:val="sv-SE"/>
              </w:rPr>
              <w:t>apabila</w:t>
            </w:r>
            <w:r w:rsidRPr="00B25874">
              <w:rPr>
                <w:rFonts w:cs="Arial"/>
                <w:color w:val="000000"/>
                <w:sz w:val="24"/>
                <w:szCs w:val="24"/>
                <w:lang w:val="sv-SE"/>
              </w:rPr>
              <w:t xml:space="preserve"> :</w:t>
            </w:r>
          </w:p>
          <w:p w:rsidR="00033AC5" w:rsidRPr="00B25874" w:rsidRDefault="00033AC5" w:rsidP="00033AC5">
            <w:pPr>
              <w:numPr>
                <w:ilvl w:val="0"/>
                <w:numId w:val="2"/>
              </w:numPr>
              <w:tabs>
                <w:tab w:val="clear" w:pos="960"/>
                <w:tab w:val="num" w:pos="1276"/>
              </w:tabs>
              <w:ind w:left="1276" w:hanging="283"/>
              <w:rPr>
                <w:rFonts w:cs="Arial"/>
                <w:color w:val="000000"/>
                <w:sz w:val="24"/>
                <w:szCs w:val="24"/>
                <w:lang w:val="sv-SE"/>
              </w:rPr>
            </w:pPr>
            <w:r w:rsidRPr="00B25874">
              <w:rPr>
                <w:rFonts w:cs="Arial"/>
                <w:color w:val="000000"/>
                <w:sz w:val="24"/>
                <w:szCs w:val="24"/>
                <w:lang w:val="sv-SE"/>
              </w:rPr>
              <w:t>Dosen sudah waktunya pensiun.</w:t>
            </w:r>
          </w:p>
          <w:p w:rsidR="00033AC5" w:rsidRPr="00B25874" w:rsidRDefault="00033AC5" w:rsidP="00033AC5">
            <w:pPr>
              <w:numPr>
                <w:ilvl w:val="0"/>
                <w:numId w:val="2"/>
              </w:numPr>
              <w:tabs>
                <w:tab w:val="clear" w:pos="960"/>
                <w:tab w:val="num" w:pos="1276"/>
              </w:tabs>
              <w:ind w:left="1276" w:hanging="283"/>
              <w:rPr>
                <w:rFonts w:cs="Arial"/>
                <w:color w:val="000000"/>
                <w:sz w:val="24"/>
                <w:szCs w:val="24"/>
                <w:lang w:val="sv-SE"/>
              </w:rPr>
            </w:pPr>
            <w:r w:rsidRPr="00B25874">
              <w:rPr>
                <w:rFonts w:cs="Arial"/>
                <w:color w:val="000000"/>
                <w:sz w:val="24"/>
                <w:szCs w:val="24"/>
                <w:lang w:val="sv-SE"/>
              </w:rPr>
              <w:t>Dosen mengundurkan diri.</w:t>
            </w:r>
          </w:p>
          <w:p w:rsidR="00033AC5" w:rsidRPr="00B25874" w:rsidRDefault="00033AC5" w:rsidP="00033AC5">
            <w:pPr>
              <w:numPr>
                <w:ilvl w:val="0"/>
                <w:numId w:val="2"/>
              </w:numPr>
              <w:tabs>
                <w:tab w:val="clear" w:pos="960"/>
                <w:tab w:val="num" w:pos="1276"/>
              </w:tabs>
              <w:ind w:left="1276" w:hanging="283"/>
              <w:rPr>
                <w:rFonts w:cs="Arial"/>
                <w:color w:val="000000"/>
                <w:sz w:val="24"/>
                <w:szCs w:val="24"/>
                <w:lang w:val="sv-SE"/>
              </w:rPr>
            </w:pPr>
            <w:r w:rsidRPr="00B25874">
              <w:rPr>
                <w:rFonts w:cs="Arial"/>
                <w:color w:val="000000"/>
                <w:sz w:val="24"/>
                <w:szCs w:val="24"/>
                <w:lang w:val="sv-SE"/>
              </w:rPr>
              <w:t>Dosen bisa diberhentikan dengan hormat.</w:t>
            </w:r>
          </w:p>
          <w:p w:rsidR="00033AC5" w:rsidRPr="0067143E" w:rsidRDefault="00033AC5" w:rsidP="00033AC5">
            <w:pPr>
              <w:numPr>
                <w:ilvl w:val="0"/>
                <w:numId w:val="2"/>
              </w:numPr>
              <w:tabs>
                <w:tab w:val="clear" w:pos="960"/>
                <w:tab w:val="num" w:pos="1276"/>
              </w:tabs>
              <w:ind w:left="1276" w:hanging="283"/>
              <w:rPr>
                <w:rFonts w:cs="Arial"/>
                <w:color w:val="000000"/>
              </w:rPr>
            </w:pPr>
            <w:r w:rsidRPr="00B25874">
              <w:rPr>
                <w:rFonts w:cs="Arial"/>
                <w:color w:val="000000"/>
                <w:sz w:val="24"/>
                <w:szCs w:val="24"/>
                <w:lang w:val="sv-SE"/>
              </w:rPr>
              <w:t>Dosen bisa diberhentikan dengan tidak hormat.</w:t>
            </w:r>
          </w:p>
          <w:p w:rsidR="00033AC5" w:rsidRDefault="00033AC5" w:rsidP="00033AC5">
            <w:pPr>
              <w:ind w:left="567"/>
              <w:rPr>
                <w:rFonts w:cs="Arial"/>
                <w:color w:val="000000"/>
              </w:rPr>
            </w:pPr>
          </w:p>
          <w:p w:rsidR="00033AC5" w:rsidRDefault="00033AC5" w:rsidP="00033AC5">
            <w:pPr>
              <w:rPr>
                <w:rFonts w:cs="Arial"/>
                <w:color w:val="000000"/>
                <w:sz w:val="24"/>
                <w:szCs w:val="24"/>
              </w:rPr>
            </w:pPr>
            <w:r w:rsidRPr="00B924DC">
              <w:rPr>
                <w:rFonts w:cs="Arial"/>
                <w:color w:val="000000"/>
                <w:sz w:val="24"/>
                <w:szCs w:val="24"/>
              </w:rPr>
              <w:t>Semua data - data yang berkaitan dengan seleksi dosen / tenaga kependidikan, penempatan, data – data pengembangan SDM, retensi, award / punishment dan pemberhentian karyawn terdokumentasi dengan baik di sub bag administrasi kepegawaian di tingkat fakultas maupun di bag administrasi kepegawaian tingkat universitas</w:t>
            </w:r>
          </w:p>
          <w:p w:rsidR="00033AC5" w:rsidRPr="00033AC5" w:rsidRDefault="00033AC5" w:rsidP="00033AC5">
            <w:pPr>
              <w:rPr>
                <w:rFonts w:cs="Arial"/>
                <w:color w:val="000000"/>
                <w:sz w:val="24"/>
                <w:szCs w:val="24"/>
                <w:lang w:val="sv-SE"/>
              </w:rPr>
            </w:pPr>
          </w:p>
        </w:tc>
      </w:tr>
    </w:tbl>
    <w:p w:rsidR="00033AC5" w:rsidRPr="0011578A" w:rsidRDefault="00033AC5" w:rsidP="009B680B">
      <w:pPr>
        <w:ind w:left="567"/>
        <w:rPr>
          <w:rFonts w:cs="Arial"/>
          <w:color w:val="000000"/>
          <w:sz w:val="24"/>
          <w:szCs w:val="24"/>
          <w:lang w:val="sv-SE"/>
        </w:rPr>
      </w:pPr>
    </w:p>
    <w:p w:rsidR="00FD4166" w:rsidRPr="00B25874" w:rsidRDefault="00FD4166" w:rsidP="00FD4166">
      <w:pPr>
        <w:tabs>
          <w:tab w:val="left" w:pos="567"/>
        </w:tabs>
        <w:ind w:left="567" w:hanging="567"/>
        <w:jc w:val="left"/>
        <w:rPr>
          <w:b/>
          <w:color w:val="000000"/>
          <w:sz w:val="24"/>
          <w:szCs w:val="24"/>
        </w:rPr>
      </w:pPr>
      <w:r w:rsidRPr="00B25874">
        <w:rPr>
          <w:b/>
          <w:color w:val="000000"/>
          <w:sz w:val="24"/>
          <w:szCs w:val="24"/>
        </w:rPr>
        <w:t xml:space="preserve">4.2  </w:t>
      </w:r>
      <w:r w:rsidRPr="00B25874">
        <w:rPr>
          <w:b/>
          <w:color w:val="000000"/>
          <w:sz w:val="24"/>
          <w:szCs w:val="24"/>
        </w:rPr>
        <w:tab/>
        <w:t>Monitoring dan Evaluasi</w:t>
      </w:r>
    </w:p>
    <w:p w:rsidR="00FD4166" w:rsidRPr="00B25874" w:rsidRDefault="00FD4166" w:rsidP="00FD4166">
      <w:pPr>
        <w:ind w:left="567"/>
        <w:rPr>
          <w:rFonts w:cs="Arial"/>
          <w:color w:val="000000"/>
          <w:lang w:val="sv-SE"/>
        </w:rPr>
      </w:pPr>
      <w:r w:rsidRPr="00B25874">
        <w:rPr>
          <w:color w:val="000000"/>
          <w:sz w:val="24"/>
          <w:szCs w:val="24"/>
        </w:rPr>
        <w:t>Jelaskan s</w:t>
      </w:r>
      <w:r w:rsidRPr="00B25874">
        <w:rPr>
          <w:rFonts w:cs="Arial"/>
          <w:color w:val="000000"/>
          <w:sz w:val="24"/>
          <w:szCs w:val="24"/>
          <w:lang w:val="id-ID"/>
        </w:rPr>
        <w:t>istem monitoring dan eval</w:t>
      </w:r>
      <w:r>
        <w:rPr>
          <w:rFonts w:cs="Arial"/>
          <w:color w:val="000000"/>
          <w:sz w:val="24"/>
          <w:szCs w:val="24"/>
          <w:lang w:val="id-ID"/>
        </w:rPr>
        <w:t>uasi, serta rekam jejak kinerja</w:t>
      </w:r>
      <w:r>
        <w:rPr>
          <w:rFonts w:cs="Arial"/>
          <w:color w:val="000000"/>
          <w:sz w:val="24"/>
          <w:szCs w:val="24"/>
        </w:rPr>
        <w:t xml:space="preserve"> </w:t>
      </w:r>
      <w:r w:rsidRPr="00B25874">
        <w:rPr>
          <w:rFonts w:cs="Arial"/>
          <w:color w:val="000000"/>
          <w:sz w:val="24"/>
          <w:szCs w:val="24"/>
          <w:lang w:val="id-ID"/>
        </w:rPr>
        <w:t>akademik dosen dan kinerja tenaga kependidikan</w:t>
      </w:r>
      <w:r w:rsidRPr="00B25874">
        <w:rPr>
          <w:rFonts w:cs="Arial"/>
          <w:color w:val="000000"/>
          <w:sz w:val="24"/>
          <w:szCs w:val="24"/>
          <w:lang w:val="sv-SE"/>
        </w:rPr>
        <w:t xml:space="preserve"> (termasuk informasi tentang ketersediaan pedoman tertulis, dan monitoring dan evaluasi kinerja dosen dalam Tri</w:t>
      </w:r>
      <w:r w:rsidR="0011578A">
        <w:rPr>
          <w:rFonts w:cs="Arial"/>
          <w:color w:val="000000"/>
          <w:sz w:val="24"/>
          <w:szCs w:val="24"/>
          <w:lang w:val="sv-SE"/>
        </w:rPr>
        <w:t>d</w:t>
      </w:r>
      <w:r w:rsidRPr="00B25874">
        <w:rPr>
          <w:rFonts w:cs="Arial"/>
          <w:color w:val="000000"/>
          <w:sz w:val="24"/>
          <w:szCs w:val="24"/>
          <w:lang w:val="sv-SE"/>
        </w:rPr>
        <w:t>harma serta dokumentasinya).</w:t>
      </w:r>
    </w:p>
    <w:p w:rsidR="00B924DC" w:rsidRDefault="00B924DC" w:rsidP="00FD4166">
      <w:pPr>
        <w:ind w:left="567"/>
        <w:rPr>
          <w:rFonts w:cs="Arial"/>
          <w:color w:val="000000"/>
          <w:sz w:val="24"/>
          <w:szCs w:val="24"/>
          <w:lang w:val="fi-F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3"/>
      </w:tblGrid>
      <w:tr w:rsidR="0072029A" w:rsidRPr="00723F71" w:rsidTr="00033AC5">
        <w:trPr>
          <w:trHeight w:val="2969"/>
        </w:trPr>
        <w:tc>
          <w:tcPr>
            <w:tcW w:w="9003" w:type="dxa"/>
          </w:tcPr>
          <w:p w:rsidR="0072029A" w:rsidRPr="00723F71" w:rsidRDefault="00033AC5" w:rsidP="0072029A">
            <w:pPr>
              <w:rPr>
                <w:sz w:val="24"/>
                <w:szCs w:val="24"/>
              </w:rPr>
            </w:pPr>
            <w:r>
              <w:rPr>
                <w:sz w:val="24"/>
                <w:szCs w:val="24"/>
              </w:rPr>
              <w:t xml:space="preserve">           </w:t>
            </w:r>
            <w:r w:rsidR="0072029A" w:rsidRPr="00723F71">
              <w:rPr>
                <w:sz w:val="24"/>
                <w:szCs w:val="24"/>
              </w:rPr>
              <w:t xml:space="preserve">Sistem monitoring dan evaluasi sumber daya manusia di UBHARA – Surabaya mengacu pada </w:t>
            </w:r>
            <w:r w:rsidR="0072029A" w:rsidRPr="00723F71">
              <w:rPr>
                <w:rFonts w:cs="Arial"/>
                <w:b/>
                <w:sz w:val="24"/>
                <w:szCs w:val="24"/>
                <w:lang w:val="sv-SE"/>
              </w:rPr>
              <w:t>’</w:t>
            </w:r>
            <w:r w:rsidR="0072029A" w:rsidRPr="00723F71">
              <w:rPr>
                <w:rFonts w:cs="Arial"/>
                <w:b/>
                <w:sz w:val="24"/>
                <w:szCs w:val="24"/>
              </w:rPr>
              <w:t>Petunjuk Pembinaan Personel Yayasan Brata Bhakti Daerah Jawa-Timur (YBBDJ)</w:t>
            </w:r>
            <w:r w:rsidR="0072029A" w:rsidRPr="00723F71">
              <w:rPr>
                <w:rFonts w:cs="Arial"/>
                <w:color w:val="000000"/>
                <w:sz w:val="24"/>
                <w:szCs w:val="24"/>
                <w:lang w:val="sv-SE"/>
              </w:rPr>
              <w:t xml:space="preserve">’ dan dokumen </w:t>
            </w:r>
            <w:r w:rsidR="0072029A" w:rsidRPr="00723F71">
              <w:rPr>
                <w:rFonts w:cs="Arial"/>
                <w:color w:val="000000"/>
                <w:sz w:val="24"/>
                <w:szCs w:val="24"/>
              </w:rPr>
              <w:t>‘</w:t>
            </w:r>
            <w:r w:rsidR="0072029A" w:rsidRPr="00033AC5">
              <w:rPr>
                <w:rFonts w:cs="Arial"/>
                <w:b/>
                <w:color w:val="000000"/>
                <w:sz w:val="24"/>
                <w:szCs w:val="24"/>
              </w:rPr>
              <w:t>Pedoman Penilaian Kinerja Dosen Fakultas Teknik (KIDO - FT)</w:t>
            </w:r>
            <w:r w:rsidR="0072029A" w:rsidRPr="00723F71">
              <w:rPr>
                <w:rFonts w:cs="Arial"/>
                <w:color w:val="000000"/>
                <w:sz w:val="24"/>
                <w:szCs w:val="24"/>
              </w:rPr>
              <w:t xml:space="preserve">’. </w:t>
            </w:r>
            <w:r w:rsidR="0072029A" w:rsidRPr="00723F71">
              <w:rPr>
                <w:rFonts w:cs="Arial"/>
                <w:color w:val="000000"/>
                <w:sz w:val="24"/>
                <w:szCs w:val="24"/>
                <w:lang w:val="sv-SE"/>
              </w:rPr>
              <w:t xml:space="preserve"> Sedang untuk kegiatan rekam jejak akademik dosen, prodi memakai aturan yang diterbitkan oleh KOPERTIS termasuk tentang</w:t>
            </w:r>
            <w:r w:rsidR="0072029A" w:rsidRPr="00723F71">
              <w:rPr>
                <w:sz w:val="24"/>
                <w:szCs w:val="24"/>
              </w:rPr>
              <w:t xml:space="preserve"> Beban Kerja Pendidik (BKD). Dalam hal ini BKD merupakan bagian monitoring dan evaluasi kinerja pendidik dalam Tri Dharma PT yang dilakukan oleh DIKTI, yang kemudian disempurnakan dengan adanya ‘Sistem Informasi Pengembangan Karir Pendidik (SIPKD).</w:t>
            </w:r>
          </w:p>
          <w:p w:rsidR="0072029A" w:rsidRPr="00723F71" w:rsidRDefault="0072029A" w:rsidP="0072029A">
            <w:pPr>
              <w:rPr>
                <w:sz w:val="24"/>
                <w:szCs w:val="24"/>
              </w:rPr>
            </w:pPr>
            <w:r w:rsidRPr="00723F71">
              <w:rPr>
                <w:sz w:val="24"/>
                <w:szCs w:val="24"/>
              </w:rPr>
              <w:t>Kinerja akademik pendidik dalam Tri Dharma PT mencakup kegiatan pendidikan, penelitian, serta pengabdian kepada masyarakat. Sedangkan kinerja tenaga kependidikan meliputi kinerja administrasi / teknis. Kenaikan pangkat / golongan maupun kenaikan jabatan fungsional dipantau dan dievaluasi oleh Subbag Administrasi Kepegawaian.</w:t>
            </w:r>
          </w:p>
          <w:p w:rsidR="00891926" w:rsidRPr="00723F71" w:rsidRDefault="00891926" w:rsidP="0072029A">
            <w:pPr>
              <w:rPr>
                <w:sz w:val="24"/>
                <w:szCs w:val="24"/>
              </w:rPr>
            </w:pPr>
          </w:p>
          <w:p w:rsidR="0072029A" w:rsidRPr="00723F71" w:rsidRDefault="00891926" w:rsidP="0072029A">
            <w:pPr>
              <w:rPr>
                <w:b/>
                <w:sz w:val="24"/>
                <w:szCs w:val="24"/>
              </w:rPr>
            </w:pPr>
            <w:r w:rsidRPr="00723F71">
              <w:rPr>
                <w:b/>
                <w:sz w:val="24"/>
                <w:szCs w:val="24"/>
              </w:rPr>
              <w:t>a.  Monitoring dan evaluasi kegiatan pendidikan</w:t>
            </w:r>
          </w:p>
          <w:p w:rsidR="00891926" w:rsidRPr="00723F71" w:rsidRDefault="00891926" w:rsidP="00723F71">
            <w:pPr>
              <w:ind w:left="360"/>
              <w:rPr>
                <w:sz w:val="24"/>
                <w:szCs w:val="24"/>
              </w:rPr>
            </w:pPr>
            <w:r w:rsidRPr="00723F71">
              <w:rPr>
                <w:sz w:val="24"/>
                <w:szCs w:val="24"/>
              </w:rPr>
              <w:t xml:space="preserve">Monitoring dan evaluasi kegiatan pendidikan dipantau oleh Kaprodi, yang meliputi kehadiran dalam proses pembelajaran dan dievaluasi secara berkala. Hasil evaluasi kegiatan monev oleh kaprodi ini disampaikan dalam rapat prodi minimal satu kali dalam satu bulan. Bila terjadi masalah dalam PBM, kaprodi dapat secepatnya mengambil tindakan berdasar hasil diskusi dalam rapat tersebut. </w:t>
            </w:r>
          </w:p>
          <w:p w:rsidR="00891926" w:rsidRPr="00723F71" w:rsidRDefault="00891926" w:rsidP="00723F71">
            <w:pPr>
              <w:ind w:left="360"/>
              <w:rPr>
                <w:sz w:val="24"/>
                <w:szCs w:val="24"/>
              </w:rPr>
            </w:pPr>
            <w:r w:rsidRPr="00723F71">
              <w:rPr>
                <w:sz w:val="24"/>
                <w:szCs w:val="24"/>
              </w:rPr>
              <w:t>Monitoring dan evaluasi kegiatan PBM juga dilakukan oleh mahasiswa melalui pembagian kuesioner oleh GKM tiap akhir semester. Kuesioner mahasiswa merupakan evaluasi dari sudut pandang mahasiswa terhadap kapabilitas dan kinerja dosen dalam proses belajar mengajar (PBM). Rekapitulasi hasil pemantauan dan evaluasi tersebut dilaporkan ke semua unsur pimpinan dari level kaprodi hingga rektor, setelah data- data diolah dan dianalisa oleh BPM. Kaprodi berkewajiban menyampaikan hasil analisa monev tersebut saat rapat program studi. Untuk dosen – dosen yang mendapatkan penilaian kurang dari mahasiswa, maka kaprodi wajib untuk melakukan pembinaan terhadap dosen yang bersangkutan.</w:t>
            </w:r>
          </w:p>
          <w:p w:rsidR="00891926" w:rsidRPr="00723F71" w:rsidRDefault="00891926" w:rsidP="00723F71">
            <w:pPr>
              <w:ind w:left="360"/>
              <w:rPr>
                <w:sz w:val="24"/>
                <w:szCs w:val="24"/>
              </w:rPr>
            </w:pPr>
          </w:p>
          <w:p w:rsidR="00891926" w:rsidRPr="00723F71" w:rsidRDefault="00891926" w:rsidP="00891926">
            <w:pPr>
              <w:rPr>
                <w:b/>
                <w:sz w:val="24"/>
                <w:szCs w:val="24"/>
              </w:rPr>
            </w:pPr>
            <w:r w:rsidRPr="00723F71">
              <w:rPr>
                <w:b/>
                <w:sz w:val="24"/>
                <w:szCs w:val="24"/>
              </w:rPr>
              <w:t>b.  Monitoring dan evaluasi kegiatan penelitian dan pengabdian masyarakat</w:t>
            </w:r>
          </w:p>
          <w:p w:rsidR="00891926" w:rsidRPr="00723F71" w:rsidRDefault="00891926" w:rsidP="00723F71">
            <w:pPr>
              <w:ind w:left="360"/>
              <w:rPr>
                <w:sz w:val="24"/>
                <w:szCs w:val="24"/>
              </w:rPr>
            </w:pPr>
            <w:r w:rsidRPr="00723F71">
              <w:rPr>
                <w:sz w:val="24"/>
                <w:szCs w:val="24"/>
                <w:lang w:val="sv-SE"/>
              </w:rPr>
              <w:t>Pelaksanaan penelitian di UBHARA - Surabaya</w:t>
            </w:r>
            <w:r w:rsidRPr="00723F71">
              <w:rPr>
                <w:sz w:val="24"/>
                <w:szCs w:val="24"/>
              </w:rPr>
              <w:t xml:space="preserve"> memiliki dua skema pendanaan yaitu menggunakan dana lokal (internal dari yayasan) dan dana luar (penelitian desentralisasi dan kompetitif nasional). Kegiatan monev penelitian di UBHARA Surabaya menjadi tanggung jawab dari Lembaga Penelitian dan Pengabdian kepada Masyarakat. (LPPM). </w:t>
            </w:r>
          </w:p>
          <w:p w:rsidR="00891926" w:rsidRPr="00723F71" w:rsidRDefault="00891926" w:rsidP="00723F71">
            <w:pPr>
              <w:ind w:left="360"/>
              <w:rPr>
                <w:sz w:val="24"/>
                <w:szCs w:val="24"/>
              </w:rPr>
            </w:pPr>
            <w:r w:rsidRPr="00723F71">
              <w:rPr>
                <w:sz w:val="24"/>
                <w:szCs w:val="24"/>
              </w:rPr>
              <w:t>Monev kegiatan penelitian diawali dengan adanya proses seleksi penelitian lokal sedang penelitian dengan dana luar mengikuti proses seleksi dari Dikti. Pada pertengahan periode tahunan kegiatan penelitian, dilakukan monev berupa laporan progress penelitian dan pemeriksaan logbook penelitian. Dan diakhir periode kegiatan penelitian, LPPM mewajibkan semua peneliti untuk mempresentasikan hasil penelitiannya dan menyerahkan laporan akhir.</w:t>
            </w:r>
          </w:p>
          <w:p w:rsidR="00891926" w:rsidRPr="00723F71" w:rsidRDefault="00891926" w:rsidP="00723F71">
            <w:pPr>
              <w:ind w:left="360"/>
              <w:rPr>
                <w:sz w:val="24"/>
                <w:szCs w:val="24"/>
              </w:rPr>
            </w:pPr>
            <w:r w:rsidRPr="00723F71">
              <w:rPr>
                <w:sz w:val="24"/>
                <w:szCs w:val="24"/>
              </w:rPr>
              <w:t xml:space="preserve">Untuk kegiatan pengabdian masyarakat, kegiatan monev dilakukan dalam bentuk seleksi proposal. Seleksi ini dimaksudkan untuk review kelayakan proposal dan memperbaiki agenda program yang akan dilaksanakan pada </w:t>
            </w:r>
            <w:r w:rsidRPr="00723F71">
              <w:rPr>
                <w:sz w:val="24"/>
                <w:szCs w:val="24"/>
              </w:rPr>
              <w:lastRenderedPageBreak/>
              <w:t>proposal yang bersangkutan. Dengan proses review internal ini diharapkan proposal yang dikirim dapat lebih bersaing dalam proses seleksi selanjutnya pada level pihak pemberi dana</w:t>
            </w:r>
            <w:r w:rsidR="00E06E74">
              <w:rPr>
                <w:sz w:val="24"/>
                <w:szCs w:val="24"/>
              </w:rPr>
              <w:t>.</w:t>
            </w:r>
          </w:p>
          <w:p w:rsidR="00033AC5" w:rsidRDefault="00033AC5" w:rsidP="00033AC5">
            <w:pPr>
              <w:ind w:left="360"/>
              <w:jc w:val="center"/>
              <w:rPr>
                <w:sz w:val="24"/>
                <w:szCs w:val="24"/>
              </w:rPr>
            </w:pPr>
          </w:p>
          <w:p w:rsidR="00891926" w:rsidRPr="00723F71" w:rsidRDefault="00891926" w:rsidP="00891926">
            <w:pPr>
              <w:rPr>
                <w:rFonts w:cs="Arial"/>
                <w:b/>
                <w:sz w:val="24"/>
                <w:szCs w:val="24"/>
              </w:rPr>
            </w:pPr>
            <w:r w:rsidRPr="00723F71">
              <w:rPr>
                <w:rFonts w:cs="Arial"/>
                <w:b/>
                <w:sz w:val="24"/>
                <w:szCs w:val="24"/>
              </w:rPr>
              <w:t>c. Monitoring dan evaluasi tenaga kependidikan</w:t>
            </w:r>
          </w:p>
          <w:p w:rsidR="00891926" w:rsidRPr="00723F71" w:rsidRDefault="00891926" w:rsidP="00723F71">
            <w:pPr>
              <w:ind w:left="270"/>
              <w:rPr>
                <w:rFonts w:cs="Arial"/>
                <w:sz w:val="24"/>
                <w:szCs w:val="24"/>
              </w:rPr>
            </w:pPr>
            <w:r w:rsidRPr="00723F71">
              <w:rPr>
                <w:rFonts w:cs="Arial"/>
                <w:sz w:val="24"/>
                <w:szCs w:val="24"/>
              </w:rPr>
              <w:t>Jam kerja tenaga kependidikan yang ditetapkan di UBHARA – Surabaya, mengikuti aturan sebagaimana ditampilkan pada Tabel 4.1</w:t>
            </w:r>
            <w:r w:rsidRPr="00723F71">
              <w:rPr>
                <w:rFonts w:cs="Arial"/>
                <w:color w:val="FF0000"/>
                <w:sz w:val="24"/>
                <w:szCs w:val="24"/>
              </w:rPr>
              <w:t>.</w:t>
            </w:r>
            <w:r w:rsidRPr="00723F71">
              <w:rPr>
                <w:rFonts w:cs="Arial"/>
                <w:sz w:val="24"/>
                <w:szCs w:val="24"/>
              </w:rPr>
              <w:t xml:space="preserve"> Pemantauan kinerja tenaga kependidikan melalui absensi harian dan pemantauan langsung. Presensi kehadiran di kampus baik dosen maupun tenaga kependidikan menggunakan fingerprint.</w:t>
            </w:r>
          </w:p>
          <w:p w:rsidR="00723F71" w:rsidRPr="00723F71" w:rsidRDefault="00723F71" w:rsidP="00723F71">
            <w:pPr>
              <w:ind w:left="270"/>
              <w:rPr>
                <w:rFonts w:cs="Arial"/>
                <w:sz w:val="24"/>
                <w:szCs w:val="24"/>
              </w:rPr>
            </w:pPr>
          </w:p>
          <w:p w:rsidR="00891926" w:rsidRPr="00723F71" w:rsidRDefault="00891926" w:rsidP="00723F71">
            <w:pPr>
              <w:jc w:val="center"/>
              <w:rPr>
                <w:rFonts w:cs="Arial"/>
                <w:sz w:val="24"/>
                <w:szCs w:val="24"/>
              </w:rPr>
            </w:pPr>
            <w:r w:rsidRPr="001C141E">
              <w:rPr>
                <w:rFonts w:cs="Arial"/>
                <w:b/>
                <w:sz w:val="24"/>
                <w:szCs w:val="24"/>
              </w:rPr>
              <w:t>Tabel 4.1.</w:t>
            </w:r>
            <w:r w:rsidRPr="00723F71">
              <w:rPr>
                <w:rFonts w:cs="Arial"/>
                <w:sz w:val="24"/>
                <w:szCs w:val="24"/>
              </w:rPr>
              <w:t xml:space="preserve"> Jam Kerja Tenaga Kependidikan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4"/>
              <w:gridCol w:w="3479"/>
              <w:gridCol w:w="2914"/>
            </w:tblGrid>
            <w:tr w:rsidR="00E06E74" w:rsidRPr="005E177A" w:rsidTr="00E06E74">
              <w:trPr>
                <w:trHeight w:val="609"/>
              </w:trPr>
              <w:tc>
                <w:tcPr>
                  <w:tcW w:w="2439" w:type="dxa"/>
                  <w:shd w:val="clear" w:color="auto" w:fill="D9D9D9" w:themeFill="background1" w:themeFillShade="D9"/>
                  <w:vAlign w:val="center"/>
                </w:tcPr>
                <w:p w:rsidR="00E06E74" w:rsidRPr="005E177A" w:rsidRDefault="00E06E74" w:rsidP="00E06E74">
                  <w:pPr>
                    <w:jc w:val="center"/>
                    <w:rPr>
                      <w:rFonts w:cs="Arial"/>
                      <w:b/>
                      <w:sz w:val="24"/>
                      <w:szCs w:val="24"/>
                    </w:rPr>
                  </w:pPr>
                  <w:r w:rsidRPr="005E177A">
                    <w:rPr>
                      <w:rFonts w:cs="Arial"/>
                      <w:b/>
                      <w:sz w:val="24"/>
                      <w:szCs w:val="24"/>
                    </w:rPr>
                    <w:t>Hari</w:t>
                  </w:r>
                </w:p>
              </w:tc>
              <w:tc>
                <w:tcPr>
                  <w:tcW w:w="3549" w:type="dxa"/>
                  <w:shd w:val="clear" w:color="auto" w:fill="D9D9D9" w:themeFill="background1" w:themeFillShade="D9"/>
                  <w:vAlign w:val="center"/>
                </w:tcPr>
                <w:p w:rsidR="00E06E74" w:rsidRPr="005E177A" w:rsidRDefault="00E06E74" w:rsidP="00E06E74">
                  <w:pPr>
                    <w:jc w:val="center"/>
                    <w:rPr>
                      <w:rFonts w:cs="Arial"/>
                      <w:b/>
                      <w:sz w:val="24"/>
                      <w:szCs w:val="24"/>
                    </w:rPr>
                  </w:pPr>
                  <w:r w:rsidRPr="005E177A">
                    <w:rPr>
                      <w:rFonts w:cs="Arial"/>
                      <w:b/>
                      <w:sz w:val="24"/>
                      <w:szCs w:val="24"/>
                    </w:rPr>
                    <w:t>Keterangan</w:t>
                  </w:r>
                </w:p>
              </w:tc>
              <w:tc>
                <w:tcPr>
                  <w:tcW w:w="2995" w:type="dxa"/>
                  <w:shd w:val="clear" w:color="auto" w:fill="D9D9D9" w:themeFill="background1" w:themeFillShade="D9"/>
                  <w:vAlign w:val="center"/>
                </w:tcPr>
                <w:p w:rsidR="00E06E74" w:rsidRPr="005E177A" w:rsidRDefault="00E06E74" w:rsidP="00E06E74">
                  <w:pPr>
                    <w:jc w:val="center"/>
                    <w:rPr>
                      <w:rFonts w:cs="Arial"/>
                      <w:b/>
                      <w:sz w:val="24"/>
                      <w:szCs w:val="24"/>
                    </w:rPr>
                  </w:pPr>
                  <w:r w:rsidRPr="005E177A">
                    <w:rPr>
                      <w:rFonts w:cs="Arial"/>
                      <w:b/>
                      <w:sz w:val="24"/>
                      <w:szCs w:val="24"/>
                    </w:rPr>
                    <w:t>Jam</w:t>
                  </w:r>
                </w:p>
              </w:tc>
            </w:tr>
            <w:tr w:rsidR="00E06E74" w:rsidRPr="005E177A" w:rsidTr="00E06E74">
              <w:tc>
                <w:tcPr>
                  <w:tcW w:w="2439" w:type="dxa"/>
                  <w:vAlign w:val="center"/>
                </w:tcPr>
                <w:p w:rsidR="00E06E74" w:rsidRPr="005E177A" w:rsidRDefault="00E06E74" w:rsidP="00E06E74">
                  <w:pPr>
                    <w:jc w:val="center"/>
                    <w:rPr>
                      <w:rFonts w:cs="Arial"/>
                      <w:sz w:val="24"/>
                      <w:szCs w:val="24"/>
                    </w:rPr>
                  </w:pPr>
                  <w:r w:rsidRPr="005E177A">
                    <w:rPr>
                      <w:rFonts w:cs="Arial"/>
                      <w:sz w:val="24"/>
                      <w:szCs w:val="24"/>
                    </w:rPr>
                    <w:t>Senin-Kamis</w:t>
                  </w:r>
                </w:p>
              </w:tc>
              <w:tc>
                <w:tcPr>
                  <w:tcW w:w="3549" w:type="dxa"/>
                  <w:vAlign w:val="center"/>
                </w:tcPr>
                <w:p w:rsidR="00E06E74" w:rsidRPr="005E177A" w:rsidRDefault="00E06E74" w:rsidP="00E06E74">
                  <w:pPr>
                    <w:pStyle w:val="ListParagraph"/>
                    <w:numPr>
                      <w:ilvl w:val="0"/>
                      <w:numId w:val="7"/>
                    </w:numPr>
                    <w:rPr>
                      <w:rFonts w:ascii="Arial" w:hAnsi="Arial" w:cs="Arial"/>
                    </w:rPr>
                  </w:pPr>
                  <w:r w:rsidRPr="005E177A">
                    <w:rPr>
                      <w:rFonts w:ascii="Arial" w:hAnsi="Arial" w:cs="Arial"/>
                    </w:rPr>
                    <w:t>Jam Kerja</w:t>
                  </w:r>
                </w:p>
                <w:p w:rsidR="00E06E74" w:rsidRPr="005E177A" w:rsidRDefault="00E06E74" w:rsidP="00E06E74">
                  <w:pPr>
                    <w:pStyle w:val="ListParagraph"/>
                    <w:numPr>
                      <w:ilvl w:val="0"/>
                      <w:numId w:val="7"/>
                    </w:numPr>
                    <w:rPr>
                      <w:rFonts w:ascii="Arial" w:hAnsi="Arial" w:cs="Arial"/>
                    </w:rPr>
                  </w:pPr>
                  <w:r w:rsidRPr="005E177A">
                    <w:rPr>
                      <w:rFonts w:ascii="Arial" w:hAnsi="Arial" w:cs="Arial"/>
                    </w:rPr>
                    <w:t>Jam Istirahat</w:t>
                  </w:r>
                </w:p>
              </w:tc>
              <w:tc>
                <w:tcPr>
                  <w:tcW w:w="2995" w:type="dxa"/>
                  <w:vAlign w:val="center"/>
                </w:tcPr>
                <w:p w:rsidR="00E06E74" w:rsidRPr="005E177A" w:rsidRDefault="00E06E74" w:rsidP="00E06E74">
                  <w:pPr>
                    <w:jc w:val="center"/>
                    <w:rPr>
                      <w:rFonts w:cs="Arial"/>
                      <w:sz w:val="24"/>
                      <w:szCs w:val="24"/>
                    </w:rPr>
                  </w:pPr>
                  <w:r w:rsidRPr="005E177A">
                    <w:rPr>
                      <w:rFonts w:cs="Arial"/>
                      <w:sz w:val="24"/>
                      <w:szCs w:val="24"/>
                    </w:rPr>
                    <w:t>08.00-16.30 WIB</w:t>
                  </w:r>
                </w:p>
                <w:p w:rsidR="00E06E74" w:rsidRPr="005E177A" w:rsidRDefault="00E06E74" w:rsidP="00E06E74">
                  <w:pPr>
                    <w:jc w:val="center"/>
                    <w:rPr>
                      <w:rFonts w:cs="Arial"/>
                      <w:sz w:val="24"/>
                      <w:szCs w:val="24"/>
                    </w:rPr>
                  </w:pPr>
                  <w:r w:rsidRPr="005E177A">
                    <w:rPr>
                      <w:rFonts w:cs="Arial"/>
                      <w:sz w:val="24"/>
                      <w:szCs w:val="24"/>
                    </w:rPr>
                    <w:t>11.20-12.20 WIB</w:t>
                  </w:r>
                </w:p>
              </w:tc>
            </w:tr>
            <w:tr w:rsidR="00E06E74" w:rsidRPr="005E177A" w:rsidTr="00E06E74">
              <w:tc>
                <w:tcPr>
                  <w:tcW w:w="2439" w:type="dxa"/>
                  <w:vAlign w:val="center"/>
                </w:tcPr>
                <w:p w:rsidR="00E06E74" w:rsidRPr="005E177A" w:rsidRDefault="00E06E74" w:rsidP="00E06E74">
                  <w:pPr>
                    <w:jc w:val="center"/>
                    <w:rPr>
                      <w:rFonts w:cs="Arial"/>
                      <w:sz w:val="24"/>
                      <w:szCs w:val="24"/>
                    </w:rPr>
                  </w:pPr>
                  <w:r w:rsidRPr="005E177A">
                    <w:rPr>
                      <w:rFonts w:cs="Arial"/>
                      <w:sz w:val="24"/>
                      <w:szCs w:val="24"/>
                    </w:rPr>
                    <w:t>Jumat</w:t>
                  </w:r>
                </w:p>
              </w:tc>
              <w:tc>
                <w:tcPr>
                  <w:tcW w:w="3549" w:type="dxa"/>
                  <w:vAlign w:val="center"/>
                </w:tcPr>
                <w:p w:rsidR="00E06E74" w:rsidRPr="005E177A" w:rsidRDefault="00E06E74" w:rsidP="00E06E74">
                  <w:pPr>
                    <w:pStyle w:val="ListParagraph"/>
                    <w:numPr>
                      <w:ilvl w:val="0"/>
                      <w:numId w:val="7"/>
                    </w:numPr>
                    <w:rPr>
                      <w:rFonts w:ascii="Arial" w:hAnsi="Arial" w:cs="Arial"/>
                    </w:rPr>
                  </w:pPr>
                  <w:r w:rsidRPr="005E177A">
                    <w:rPr>
                      <w:rFonts w:ascii="Arial" w:hAnsi="Arial" w:cs="Arial"/>
                    </w:rPr>
                    <w:t>Jam Kerja</w:t>
                  </w:r>
                </w:p>
                <w:p w:rsidR="00E06E74" w:rsidRPr="005E177A" w:rsidRDefault="00E06E74" w:rsidP="00E06E74">
                  <w:pPr>
                    <w:pStyle w:val="ListParagraph"/>
                    <w:numPr>
                      <w:ilvl w:val="0"/>
                      <w:numId w:val="7"/>
                    </w:numPr>
                    <w:rPr>
                      <w:rFonts w:ascii="Arial" w:hAnsi="Arial" w:cs="Arial"/>
                    </w:rPr>
                  </w:pPr>
                  <w:r w:rsidRPr="005E177A">
                    <w:rPr>
                      <w:rFonts w:ascii="Arial" w:hAnsi="Arial" w:cs="Arial"/>
                    </w:rPr>
                    <w:t>Jam Istirahat</w:t>
                  </w:r>
                </w:p>
              </w:tc>
              <w:tc>
                <w:tcPr>
                  <w:tcW w:w="2995" w:type="dxa"/>
                  <w:vAlign w:val="center"/>
                </w:tcPr>
                <w:p w:rsidR="00E06E74" w:rsidRPr="005E177A" w:rsidRDefault="00E06E74" w:rsidP="00E06E74">
                  <w:pPr>
                    <w:jc w:val="center"/>
                    <w:rPr>
                      <w:rFonts w:cs="Arial"/>
                      <w:sz w:val="24"/>
                      <w:szCs w:val="24"/>
                    </w:rPr>
                  </w:pPr>
                  <w:r w:rsidRPr="005E177A">
                    <w:rPr>
                      <w:rFonts w:cs="Arial"/>
                      <w:sz w:val="24"/>
                      <w:szCs w:val="24"/>
                    </w:rPr>
                    <w:t>07.00-16.00 WIB</w:t>
                  </w:r>
                </w:p>
                <w:p w:rsidR="00E06E74" w:rsidRPr="005E177A" w:rsidRDefault="00E06E74" w:rsidP="00E06E74">
                  <w:pPr>
                    <w:jc w:val="center"/>
                    <w:rPr>
                      <w:rFonts w:cs="Arial"/>
                      <w:sz w:val="24"/>
                      <w:szCs w:val="24"/>
                    </w:rPr>
                  </w:pPr>
                  <w:r w:rsidRPr="005E177A">
                    <w:rPr>
                      <w:rFonts w:cs="Arial"/>
                      <w:sz w:val="24"/>
                      <w:szCs w:val="24"/>
                    </w:rPr>
                    <w:t>11.20-12.50 WIB</w:t>
                  </w:r>
                </w:p>
              </w:tc>
            </w:tr>
            <w:tr w:rsidR="00E06E74" w:rsidRPr="005E177A" w:rsidTr="00E06E74">
              <w:tc>
                <w:tcPr>
                  <w:tcW w:w="2439" w:type="dxa"/>
                  <w:vAlign w:val="center"/>
                </w:tcPr>
                <w:p w:rsidR="00E06E74" w:rsidRPr="005E177A" w:rsidRDefault="00E06E74" w:rsidP="00E06E74">
                  <w:pPr>
                    <w:jc w:val="center"/>
                    <w:rPr>
                      <w:rFonts w:cs="Arial"/>
                      <w:sz w:val="24"/>
                      <w:szCs w:val="24"/>
                    </w:rPr>
                  </w:pPr>
                  <w:r w:rsidRPr="005E177A">
                    <w:rPr>
                      <w:rFonts w:cs="Arial"/>
                      <w:sz w:val="24"/>
                      <w:szCs w:val="24"/>
                    </w:rPr>
                    <w:t>Sabtu- Minggu</w:t>
                  </w:r>
                </w:p>
              </w:tc>
              <w:tc>
                <w:tcPr>
                  <w:tcW w:w="6544" w:type="dxa"/>
                  <w:gridSpan w:val="2"/>
                  <w:vAlign w:val="center"/>
                </w:tcPr>
                <w:p w:rsidR="00E06E74" w:rsidRPr="005E177A" w:rsidRDefault="00E06E74" w:rsidP="00E06E74">
                  <w:pPr>
                    <w:jc w:val="center"/>
                    <w:rPr>
                      <w:rFonts w:cs="Arial"/>
                      <w:sz w:val="24"/>
                      <w:szCs w:val="24"/>
                    </w:rPr>
                  </w:pPr>
                  <w:r w:rsidRPr="005E177A">
                    <w:rPr>
                      <w:rFonts w:cs="Arial"/>
                      <w:sz w:val="24"/>
                      <w:szCs w:val="24"/>
                    </w:rPr>
                    <w:t>Libur</w:t>
                  </w:r>
                </w:p>
              </w:tc>
            </w:tr>
          </w:tbl>
          <w:p w:rsidR="00E06E74" w:rsidRPr="00723F71" w:rsidRDefault="00E06E74" w:rsidP="0072029A">
            <w:pPr>
              <w:rPr>
                <w:sz w:val="24"/>
                <w:szCs w:val="24"/>
              </w:rPr>
            </w:pPr>
          </w:p>
        </w:tc>
      </w:tr>
    </w:tbl>
    <w:p w:rsidR="0072029A" w:rsidRDefault="0072029A" w:rsidP="0026623D">
      <w:pPr>
        <w:rPr>
          <w:sz w:val="24"/>
          <w:szCs w:val="24"/>
        </w:rPr>
      </w:pPr>
    </w:p>
    <w:p w:rsidR="00891926" w:rsidRDefault="00891926" w:rsidP="0026623D">
      <w:pPr>
        <w:rPr>
          <w:sz w:val="24"/>
          <w:szCs w:val="24"/>
        </w:rPr>
      </w:pPr>
    </w:p>
    <w:p w:rsidR="00891926" w:rsidRPr="00B25874" w:rsidRDefault="00B924DC" w:rsidP="007E2C1A">
      <w:pPr>
        <w:tabs>
          <w:tab w:val="left" w:pos="284"/>
        </w:tabs>
        <w:jc w:val="left"/>
        <w:rPr>
          <w:b/>
          <w:color w:val="000000"/>
          <w:sz w:val="24"/>
          <w:szCs w:val="24"/>
        </w:rPr>
      </w:pPr>
      <w:r>
        <w:rPr>
          <w:sz w:val="24"/>
          <w:szCs w:val="24"/>
        </w:rPr>
        <w:t>.</w:t>
      </w:r>
      <w:r w:rsidR="00891926" w:rsidRPr="00891926">
        <w:rPr>
          <w:b/>
          <w:color w:val="000000"/>
          <w:sz w:val="24"/>
          <w:szCs w:val="24"/>
        </w:rPr>
        <w:t xml:space="preserve"> </w:t>
      </w:r>
      <w:r w:rsidR="00891926" w:rsidRPr="00B25874">
        <w:rPr>
          <w:b/>
          <w:color w:val="000000"/>
          <w:sz w:val="24"/>
          <w:szCs w:val="24"/>
        </w:rPr>
        <w:t xml:space="preserve">4.3. Dosen Tetap </w:t>
      </w:r>
    </w:p>
    <w:p w:rsidR="00891926" w:rsidRPr="00B25874" w:rsidRDefault="00891926" w:rsidP="007E2C1A">
      <w:pPr>
        <w:rPr>
          <w:rFonts w:cs="Arial"/>
          <w:bCs/>
          <w:color w:val="000000"/>
          <w:sz w:val="24"/>
          <w:szCs w:val="24"/>
        </w:rPr>
      </w:pPr>
      <w:r w:rsidRPr="00B25874">
        <w:rPr>
          <w:rFonts w:cs="Arial"/>
          <w:bCs/>
          <w:iCs/>
          <w:color w:val="000000"/>
          <w:sz w:val="24"/>
          <w:szCs w:val="24"/>
        </w:rPr>
        <w:t xml:space="preserve">Dosen tetap dalam borang akreditasi BAN-PT </w:t>
      </w:r>
      <w:r w:rsidRPr="00B25874">
        <w:rPr>
          <w:rFonts w:cs="Arial"/>
          <w:iCs/>
          <w:color w:val="000000"/>
          <w:sz w:val="24"/>
          <w:szCs w:val="24"/>
        </w:rPr>
        <w:t>adalah dosen yang diangkat dan ditempatkan sebagai tenaga tetap pada PT yang bersangkutan; termasuk dosen penugasan Kopertis, dan dosen yayasan pada PTS dalam bidang yang relevan dengan keahlian bidang studinya. Seorang dosen hanya dapat menjadi dosen tetap pada satu perguruan tinggi, dan mempunyai penugasan kerja minimum 20 jam/minggu</w:t>
      </w:r>
      <w:r w:rsidRPr="00B25874">
        <w:rPr>
          <w:rFonts w:cs="Arial"/>
          <w:bCs/>
          <w:color w:val="000000"/>
          <w:sz w:val="24"/>
          <w:szCs w:val="24"/>
        </w:rPr>
        <w:t>.</w:t>
      </w:r>
    </w:p>
    <w:p w:rsidR="00891926" w:rsidRPr="00B25874" w:rsidRDefault="00891926" w:rsidP="007E2C1A">
      <w:pPr>
        <w:rPr>
          <w:rFonts w:cs="Arial"/>
          <w:bCs/>
          <w:color w:val="000000"/>
          <w:sz w:val="24"/>
          <w:szCs w:val="24"/>
        </w:rPr>
      </w:pPr>
      <w:r w:rsidRPr="00B25874">
        <w:rPr>
          <w:rFonts w:cs="Arial"/>
          <w:bCs/>
          <w:color w:val="000000"/>
          <w:sz w:val="24"/>
          <w:szCs w:val="24"/>
        </w:rPr>
        <w:t>Dosen tetap dipilah dalam 2 kelompok, yaitu:</w:t>
      </w:r>
    </w:p>
    <w:p w:rsidR="00891926" w:rsidRPr="00B25874" w:rsidRDefault="00891926" w:rsidP="007E2C1A">
      <w:pPr>
        <w:rPr>
          <w:rFonts w:cs="Arial"/>
          <w:bCs/>
          <w:color w:val="000000"/>
          <w:sz w:val="24"/>
          <w:szCs w:val="24"/>
        </w:rPr>
      </w:pPr>
      <w:r w:rsidRPr="00B25874">
        <w:rPr>
          <w:rFonts w:cs="Arial"/>
          <w:bCs/>
          <w:color w:val="000000"/>
          <w:sz w:val="24"/>
          <w:szCs w:val="24"/>
        </w:rPr>
        <w:t xml:space="preserve">1. </w:t>
      </w:r>
      <w:r w:rsidRPr="00B25874">
        <w:rPr>
          <w:rFonts w:cs="Arial"/>
          <w:color w:val="000000"/>
          <w:sz w:val="24"/>
          <w:szCs w:val="24"/>
        </w:rPr>
        <w:t>dosen tetap</w:t>
      </w:r>
      <w:r w:rsidRPr="00B25874">
        <w:rPr>
          <w:rFonts w:cs="Arial"/>
          <w:bCs/>
          <w:color w:val="000000"/>
          <w:sz w:val="24"/>
          <w:szCs w:val="24"/>
        </w:rPr>
        <w:t xml:space="preserve"> yang bidang keahliannya sesuai dengan PS</w:t>
      </w:r>
    </w:p>
    <w:p w:rsidR="0026623D" w:rsidRPr="00B924DC" w:rsidRDefault="00891926" w:rsidP="007E2C1A">
      <w:pPr>
        <w:rPr>
          <w:sz w:val="24"/>
          <w:szCs w:val="24"/>
        </w:rPr>
      </w:pPr>
      <w:r w:rsidRPr="00B25874">
        <w:rPr>
          <w:rFonts w:cs="Arial"/>
          <w:color w:val="000000"/>
          <w:sz w:val="24"/>
          <w:szCs w:val="24"/>
        </w:rPr>
        <w:t>2. dosen tetap</w:t>
      </w:r>
      <w:r w:rsidRPr="00B25874">
        <w:rPr>
          <w:rFonts w:cs="Arial"/>
          <w:bCs/>
          <w:color w:val="000000"/>
          <w:sz w:val="24"/>
          <w:szCs w:val="24"/>
        </w:rPr>
        <w:t xml:space="preserve"> yang bidang keahliannya di luar PS</w:t>
      </w:r>
    </w:p>
    <w:p w:rsidR="0072029A" w:rsidRDefault="0026623D" w:rsidP="007E2C1A">
      <w:pPr>
        <w:rPr>
          <w:b/>
          <w:sz w:val="24"/>
          <w:szCs w:val="24"/>
        </w:rPr>
      </w:pPr>
      <w:r w:rsidRPr="00B924DC">
        <w:rPr>
          <w:b/>
          <w:sz w:val="24"/>
          <w:szCs w:val="24"/>
        </w:rPr>
        <w:t xml:space="preserve"> </w:t>
      </w:r>
    </w:p>
    <w:p w:rsidR="00F201FF" w:rsidRPr="007E2C1A" w:rsidRDefault="00FD4166" w:rsidP="007E2C1A">
      <w:pPr>
        <w:pStyle w:val="ListParagraph"/>
        <w:numPr>
          <w:ilvl w:val="2"/>
          <w:numId w:val="6"/>
        </w:numPr>
        <w:tabs>
          <w:tab w:val="left" w:pos="990"/>
        </w:tabs>
        <w:rPr>
          <w:rFonts w:ascii="Arial" w:hAnsi="Arial" w:cs="Arial"/>
          <w:b/>
          <w:bCs/>
        </w:rPr>
      </w:pPr>
      <w:r w:rsidRPr="007E2C1A">
        <w:rPr>
          <w:rFonts w:ascii="Arial" w:hAnsi="Arial" w:cs="Arial"/>
          <w:b/>
          <w:bCs/>
        </w:rPr>
        <w:t xml:space="preserve">Data </w:t>
      </w:r>
      <w:r w:rsidRPr="007E2C1A">
        <w:rPr>
          <w:rFonts w:ascii="Arial" w:hAnsi="Arial" w:cs="Arial"/>
          <w:b/>
        </w:rPr>
        <w:t>dosen tetap</w:t>
      </w:r>
      <w:r w:rsidRPr="007E2C1A">
        <w:rPr>
          <w:rFonts w:ascii="Arial" w:hAnsi="Arial" w:cs="Arial"/>
          <w:b/>
          <w:bCs/>
        </w:rPr>
        <w:t xml:space="preserve"> yang bidang keahliannya sesuai dengan bidang PS:</w:t>
      </w:r>
    </w:p>
    <w:tbl>
      <w:tblPr>
        <w:tblW w:w="89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530"/>
        <w:gridCol w:w="1260"/>
        <w:gridCol w:w="810"/>
        <w:gridCol w:w="1080"/>
        <w:gridCol w:w="987"/>
        <w:gridCol w:w="1263"/>
        <w:gridCol w:w="1530"/>
      </w:tblGrid>
      <w:tr w:rsidR="00F201FF" w:rsidRPr="007E2C1A" w:rsidTr="00033AC5">
        <w:trPr>
          <w:cantSplit/>
          <w:trHeight w:val="547"/>
        </w:trPr>
        <w:tc>
          <w:tcPr>
            <w:tcW w:w="450" w:type="dxa"/>
            <w:tcBorders>
              <w:top w:val="single" w:sz="4" w:space="0" w:color="auto"/>
              <w:left w:val="single" w:sz="4" w:space="0" w:color="auto"/>
              <w:bottom w:val="double" w:sz="4" w:space="0" w:color="auto"/>
              <w:right w:val="single" w:sz="4" w:space="0" w:color="auto"/>
            </w:tcBorders>
            <w:shd w:val="clear" w:color="auto" w:fill="CCCCCC"/>
            <w:vAlign w:val="center"/>
          </w:tcPr>
          <w:p w:rsidR="00F201FF" w:rsidRPr="00033AC5" w:rsidRDefault="00033AC5" w:rsidP="00033AC5">
            <w:pPr>
              <w:jc w:val="center"/>
              <w:rPr>
                <w:rFonts w:cs="Arial"/>
                <w:b/>
                <w:bCs/>
                <w:sz w:val="16"/>
                <w:szCs w:val="16"/>
              </w:rPr>
            </w:pPr>
            <w:r>
              <w:rPr>
                <w:rFonts w:cs="Arial"/>
                <w:b/>
                <w:bCs/>
                <w:sz w:val="16"/>
                <w:szCs w:val="16"/>
              </w:rPr>
              <w:t>No</w:t>
            </w:r>
          </w:p>
        </w:tc>
        <w:tc>
          <w:tcPr>
            <w:tcW w:w="1530" w:type="dxa"/>
            <w:tcBorders>
              <w:top w:val="single" w:sz="4" w:space="0" w:color="auto"/>
              <w:left w:val="single" w:sz="4" w:space="0" w:color="auto"/>
              <w:bottom w:val="double" w:sz="4" w:space="0" w:color="auto"/>
              <w:right w:val="single" w:sz="4" w:space="0" w:color="auto"/>
            </w:tcBorders>
            <w:shd w:val="clear" w:color="auto" w:fill="CCCCCC"/>
            <w:vAlign w:val="center"/>
          </w:tcPr>
          <w:p w:rsidR="00F201FF" w:rsidRPr="001C141E" w:rsidRDefault="00F201FF" w:rsidP="00F201FF">
            <w:pPr>
              <w:jc w:val="center"/>
              <w:rPr>
                <w:rFonts w:cs="Arial"/>
                <w:b/>
                <w:bCs/>
                <w:sz w:val="20"/>
              </w:rPr>
            </w:pPr>
            <w:r w:rsidRPr="001C141E">
              <w:rPr>
                <w:rFonts w:cs="Arial"/>
                <w:b/>
                <w:bCs/>
                <w:sz w:val="20"/>
              </w:rPr>
              <w:t>Nama Dosen Tetap</w:t>
            </w:r>
          </w:p>
        </w:tc>
        <w:tc>
          <w:tcPr>
            <w:tcW w:w="1260" w:type="dxa"/>
            <w:tcBorders>
              <w:top w:val="single" w:sz="4" w:space="0" w:color="auto"/>
              <w:left w:val="single" w:sz="4" w:space="0" w:color="auto"/>
              <w:bottom w:val="double" w:sz="4" w:space="0" w:color="auto"/>
              <w:right w:val="single" w:sz="4" w:space="0" w:color="auto"/>
            </w:tcBorders>
            <w:shd w:val="clear" w:color="auto" w:fill="CCCCCC"/>
          </w:tcPr>
          <w:p w:rsidR="00F201FF" w:rsidRPr="001C141E" w:rsidRDefault="00F201FF" w:rsidP="00F201FF">
            <w:pPr>
              <w:jc w:val="center"/>
              <w:rPr>
                <w:rFonts w:cs="Arial"/>
                <w:b/>
                <w:bCs/>
                <w:sz w:val="20"/>
              </w:rPr>
            </w:pPr>
          </w:p>
          <w:p w:rsidR="00F201FF" w:rsidRPr="001C141E" w:rsidRDefault="00F201FF" w:rsidP="00F201FF">
            <w:pPr>
              <w:jc w:val="center"/>
              <w:rPr>
                <w:rFonts w:cs="Arial"/>
                <w:b/>
                <w:bCs/>
                <w:sz w:val="20"/>
              </w:rPr>
            </w:pPr>
            <w:r w:rsidRPr="001C141E">
              <w:rPr>
                <w:rFonts w:cs="Arial"/>
                <w:b/>
                <w:bCs/>
                <w:sz w:val="20"/>
              </w:rPr>
              <w:t>NIDN**</w:t>
            </w:r>
          </w:p>
        </w:tc>
        <w:tc>
          <w:tcPr>
            <w:tcW w:w="810" w:type="dxa"/>
            <w:tcBorders>
              <w:top w:val="single" w:sz="4" w:space="0" w:color="auto"/>
              <w:left w:val="single" w:sz="4" w:space="0" w:color="auto"/>
              <w:bottom w:val="double" w:sz="4" w:space="0" w:color="auto"/>
              <w:right w:val="single" w:sz="4" w:space="0" w:color="auto"/>
            </w:tcBorders>
            <w:shd w:val="clear" w:color="auto" w:fill="CCCCCC"/>
            <w:vAlign w:val="center"/>
          </w:tcPr>
          <w:p w:rsidR="00F201FF" w:rsidRPr="001C141E" w:rsidRDefault="00F201FF" w:rsidP="00F201FF">
            <w:pPr>
              <w:jc w:val="center"/>
              <w:rPr>
                <w:rFonts w:cs="Arial"/>
                <w:b/>
                <w:bCs/>
                <w:sz w:val="20"/>
              </w:rPr>
            </w:pPr>
            <w:r w:rsidRPr="001C141E">
              <w:rPr>
                <w:rFonts w:cs="Arial"/>
                <w:b/>
                <w:bCs/>
                <w:sz w:val="20"/>
              </w:rPr>
              <w:t>Tgl. Lahir</w:t>
            </w:r>
          </w:p>
        </w:tc>
        <w:tc>
          <w:tcPr>
            <w:tcW w:w="1080" w:type="dxa"/>
            <w:tcBorders>
              <w:top w:val="single" w:sz="4" w:space="0" w:color="auto"/>
              <w:left w:val="single" w:sz="4" w:space="0" w:color="auto"/>
              <w:bottom w:val="double" w:sz="4" w:space="0" w:color="auto"/>
              <w:right w:val="single" w:sz="4" w:space="0" w:color="auto"/>
            </w:tcBorders>
            <w:shd w:val="clear" w:color="auto" w:fill="CCCCCC"/>
            <w:vAlign w:val="center"/>
          </w:tcPr>
          <w:p w:rsidR="00F201FF" w:rsidRPr="001C141E" w:rsidRDefault="00F201FF" w:rsidP="00F201FF">
            <w:pPr>
              <w:ind w:right="-108"/>
              <w:jc w:val="center"/>
              <w:rPr>
                <w:rFonts w:cs="Arial"/>
                <w:b/>
                <w:bCs/>
                <w:sz w:val="20"/>
              </w:rPr>
            </w:pPr>
            <w:r w:rsidRPr="001C141E">
              <w:rPr>
                <w:rFonts w:cs="Arial"/>
                <w:b/>
                <w:bCs/>
                <w:sz w:val="20"/>
              </w:rPr>
              <w:t>Jabatan Akademik</w:t>
            </w:r>
          </w:p>
        </w:tc>
        <w:tc>
          <w:tcPr>
            <w:tcW w:w="987" w:type="dxa"/>
            <w:tcBorders>
              <w:top w:val="single" w:sz="4" w:space="0" w:color="auto"/>
              <w:left w:val="single" w:sz="4" w:space="0" w:color="auto"/>
              <w:bottom w:val="double" w:sz="4" w:space="0" w:color="auto"/>
              <w:right w:val="single" w:sz="4" w:space="0" w:color="auto"/>
            </w:tcBorders>
            <w:shd w:val="clear" w:color="auto" w:fill="CCCCCC"/>
            <w:vAlign w:val="center"/>
          </w:tcPr>
          <w:p w:rsidR="00F201FF" w:rsidRPr="001C141E" w:rsidRDefault="00F201FF" w:rsidP="00F201FF">
            <w:pPr>
              <w:ind w:left="-108" w:right="-108"/>
              <w:jc w:val="center"/>
              <w:rPr>
                <w:rFonts w:cs="Arial"/>
                <w:b/>
                <w:bCs/>
                <w:sz w:val="20"/>
              </w:rPr>
            </w:pPr>
            <w:r w:rsidRPr="001C141E">
              <w:rPr>
                <w:rFonts w:cs="Arial"/>
                <w:b/>
                <w:bCs/>
                <w:sz w:val="20"/>
              </w:rPr>
              <w:t>Gelar Akademik</w:t>
            </w:r>
          </w:p>
        </w:tc>
        <w:tc>
          <w:tcPr>
            <w:tcW w:w="1263" w:type="dxa"/>
            <w:tcBorders>
              <w:top w:val="single" w:sz="4" w:space="0" w:color="auto"/>
              <w:left w:val="single" w:sz="4" w:space="0" w:color="auto"/>
              <w:bottom w:val="double" w:sz="4" w:space="0" w:color="auto"/>
              <w:right w:val="single" w:sz="4" w:space="0" w:color="auto"/>
            </w:tcBorders>
            <w:shd w:val="clear" w:color="auto" w:fill="CCCCCC"/>
            <w:vAlign w:val="center"/>
          </w:tcPr>
          <w:p w:rsidR="00F201FF" w:rsidRPr="001C141E" w:rsidRDefault="00F201FF" w:rsidP="00F201FF">
            <w:pPr>
              <w:jc w:val="center"/>
              <w:rPr>
                <w:rFonts w:cs="Arial"/>
                <w:b/>
                <w:bCs/>
                <w:sz w:val="20"/>
              </w:rPr>
            </w:pPr>
            <w:r w:rsidRPr="001C141E">
              <w:rPr>
                <w:rFonts w:cs="Arial"/>
                <w:b/>
                <w:bCs/>
                <w:sz w:val="20"/>
              </w:rPr>
              <w:t xml:space="preserve">Pendidikan S1, S2, S3  dan Asal PT </w:t>
            </w:r>
          </w:p>
        </w:tc>
        <w:tc>
          <w:tcPr>
            <w:tcW w:w="1530" w:type="dxa"/>
            <w:tcBorders>
              <w:top w:val="single" w:sz="4" w:space="0" w:color="auto"/>
              <w:left w:val="single" w:sz="4" w:space="0" w:color="auto"/>
              <w:bottom w:val="double" w:sz="4" w:space="0" w:color="auto"/>
              <w:right w:val="single" w:sz="4" w:space="0" w:color="auto"/>
            </w:tcBorders>
            <w:shd w:val="clear" w:color="auto" w:fill="CCCCCC"/>
            <w:vAlign w:val="center"/>
          </w:tcPr>
          <w:p w:rsidR="00F201FF" w:rsidRPr="001C141E" w:rsidRDefault="00F201FF" w:rsidP="00F201FF">
            <w:pPr>
              <w:jc w:val="center"/>
              <w:rPr>
                <w:rFonts w:cs="Arial"/>
                <w:b/>
                <w:bCs/>
                <w:sz w:val="20"/>
                <w:lang w:val="sv-SE"/>
              </w:rPr>
            </w:pPr>
            <w:r w:rsidRPr="001C141E">
              <w:rPr>
                <w:rFonts w:cs="Arial"/>
                <w:b/>
                <w:bCs/>
                <w:sz w:val="20"/>
                <w:lang w:val="sv-SE"/>
              </w:rPr>
              <w:t>Bidang Keahlian untuk Setiap Jenjang Pendidikan</w:t>
            </w:r>
          </w:p>
        </w:tc>
      </w:tr>
      <w:tr w:rsidR="00F201FF" w:rsidRPr="007E2C1A" w:rsidTr="00033AC5">
        <w:trPr>
          <w:cantSplit/>
          <w:trHeight w:val="204"/>
        </w:trPr>
        <w:tc>
          <w:tcPr>
            <w:tcW w:w="45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F201FF" w:rsidRPr="007E2C1A" w:rsidRDefault="00F201FF" w:rsidP="00F201FF">
            <w:pPr>
              <w:jc w:val="center"/>
              <w:rPr>
                <w:rFonts w:cs="Arial"/>
                <w:b/>
                <w:bCs/>
                <w:sz w:val="16"/>
                <w:szCs w:val="16"/>
              </w:rPr>
            </w:pPr>
            <w:r w:rsidRPr="007E2C1A">
              <w:rPr>
                <w:rFonts w:cs="Arial"/>
                <w:b/>
                <w:bCs/>
                <w:sz w:val="16"/>
                <w:szCs w:val="16"/>
              </w:rPr>
              <w:t>(1)</w:t>
            </w:r>
          </w:p>
        </w:tc>
        <w:tc>
          <w:tcPr>
            <w:tcW w:w="153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F201FF" w:rsidRPr="007E2C1A" w:rsidRDefault="00F201FF" w:rsidP="00F201FF">
            <w:pPr>
              <w:jc w:val="center"/>
              <w:rPr>
                <w:rFonts w:cs="Arial"/>
                <w:b/>
                <w:bCs/>
                <w:sz w:val="16"/>
                <w:szCs w:val="16"/>
              </w:rPr>
            </w:pPr>
            <w:r w:rsidRPr="007E2C1A">
              <w:rPr>
                <w:rFonts w:cs="Arial"/>
                <w:b/>
                <w:bCs/>
                <w:sz w:val="16"/>
                <w:szCs w:val="16"/>
              </w:rPr>
              <w:t>(2)</w:t>
            </w:r>
          </w:p>
        </w:tc>
        <w:tc>
          <w:tcPr>
            <w:tcW w:w="126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F201FF" w:rsidRPr="007E2C1A" w:rsidRDefault="00F201FF" w:rsidP="00F201FF">
            <w:pPr>
              <w:jc w:val="center"/>
              <w:rPr>
                <w:rFonts w:cs="Arial"/>
                <w:b/>
                <w:bCs/>
                <w:sz w:val="16"/>
                <w:szCs w:val="16"/>
              </w:rPr>
            </w:pPr>
            <w:r w:rsidRPr="007E2C1A">
              <w:rPr>
                <w:rFonts w:cs="Arial"/>
                <w:b/>
                <w:bCs/>
                <w:sz w:val="16"/>
                <w:szCs w:val="16"/>
              </w:rPr>
              <w:t>(3)</w:t>
            </w:r>
          </w:p>
        </w:tc>
        <w:tc>
          <w:tcPr>
            <w:tcW w:w="81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F201FF" w:rsidRPr="007E2C1A" w:rsidRDefault="00F201FF" w:rsidP="00F201FF">
            <w:pPr>
              <w:jc w:val="center"/>
              <w:rPr>
                <w:rFonts w:cs="Arial"/>
                <w:b/>
                <w:bCs/>
                <w:sz w:val="16"/>
                <w:szCs w:val="16"/>
              </w:rPr>
            </w:pPr>
            <w:r w:rsidRPr="007E2C1A">
              <w:rPr>
                <w:rFonts w:cs="Arial"/>
                <w:b/>
                <w:bCs/>
                <w:sz w:val="16"/>
                <w:szCs w:val="16"/>
              </w:rPr>
              <w:t>(4)</w:t>
            </w:r>
          </w:p>
        </w:tc>
        <w:tc>
          <w:tcPr>
            <w:tcW w:w="108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F201FF" w:rsidRPr="007E2C1A" w:rsidRDefault="00F201FF" w:rsidP="00F201FF">
            <w:pPr>
              <w:jc w:val="center"/>
              <w:rPr>
                <w:rFonts w:cs="Arial"/>
                <w:b/>
                <w:bCs/>
                <w:sz w:val="16"/>
                <w:szCs w:val="16"/>
              </w:rPr>
            </w:pPr>
            <w:r w:rsidRPr="007E2C1A">
              <w:rPr>
                <w:rFonts w:cs="Arial"/>
                <w:b/>
                <w:bCs/>
                <w:sz w:val="16"/>
                <w:szCs w:val="16"/>
              </w:rPr>
              <w:t>(5)</w:t>
            </w:r>
          </w:p>
        </w:tc>
        <w:tc>
          <w:tcPr>
            <w:tcW w:w="987"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F201FF" w:rsidRPr="007E2C1A" w:rsidRDefault="00F201FF" w:rsidP="00F201FF">
            <w:pPr>
              <w:jc w:val="center"/>
              <w:rPr>
                <w:rFonts w:cs="Arial"/>
                <w:b/>
                <w:bCs/>
                <w:sz w:val="16"/>
                <w:szCs w:val="16"/>
              </w:rPr>
            </w:pPr>
            <w:r w:rsidRPr="007E2C1A">
              <w:rPr>
                <w:rFonts w:cs="Arial"/>
                <w:b/>
                <w:bCs/>
                <w:sz w:val="16"/>
                <w:szCs w:val="16"/>
              </w:rPr>
              <w:t>(6)</w:t>
            </w:r>
          </w:p>
        </w:tc>
        <w:tc>
          <w:tcPr>
            <w:tcW w:w="1263"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F201FF" w:rsidRPr="007E2C1A" w:rsidRDefault="00F201FF" w:rsidP="00F201FF">
            <w:pPr>
              <w:jc w:val="center"/>
              <w:rPr>
                <w:rFonts w:cs="Arial"/>
                <w:b/>
                <w:bCs/>
                <w:sz w:val="16"/>
                <w:szCs w:val="16"/>
              </w:rPr>
            </w:pPr>
            <w:r w:rsidRPr="007E2C1A">
              <w:rPr>
                <w:rFonts w:cs="Arial"/>
                <w:b/>
                <w:bCs/>
                <w:sz w:val="16"/>
                <w:szCs w:val="16"/>
              </w:rPr>
              <w:t>(7)</w:t>
            </w:r>
          </w:p>
        </w:tc>
        <w:tc>
          <w:tcPr>
            <w:tcW w:w="153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F201FF" w:rsidRPr="007E2C1A" w:rsidRDefault="00F201FF" w:rsidP="00F201FF">
            <w:pPr>
              <w:jc w:val="center"/>
              <w:rPr>
                <w:rFonts w:cs="Arial"/>
                <w:b/>
                <w:bCs/>
                <w:sz w:val="16"/>
                <w:szCs w:val="16"/>
              </w:rPr>
            </w:pPr>
            <w:r w:rsidRPr="007E2C1A">
              <w:rPr>
                <w:rFonts w:cs="Arial"/>
                <w:b/>
                <w:bCs/>
                <w:sz w:val="16"/>
                <w:szCs w:val="16"/>
              </w:rPr>
              <w:t>(8)</w:t>
            </w:r>
          </w:p>
        </w:tc>
      </w:tr>
      <w:tr w:rsidR="003D1CCE" w:rsidRPr="007E2C1A" w:rsidTr="00033AC5">
        <w:trPr>
          <w:cantSplit/>
          <w:trHeight w:val="842"/>
        </w:trPr>
        <w:tc>
          <w:tcPr>
            <w:tcW w:w="450" w:type="dxa"/>
            <w:tcBorders>
              <w:top w:val="single" w:sz="4" w:space="0" w:color="auto"/>
              <w:left w:val="single" w:sz="4" w:space="0" w:color="auto"/>
              <w:bottom w:val="single" w:sz="4" w:space="0" w:color="auto"/>
              <w:right w:val="single" w:sz="4" w:space="0" w:color="auto"/>
            </w:tcBorders>
          </w:tcPr>
          <w:p w:rsidR="003D1CCE" w:rsidRPr="007E2C1A" w:rsidRDefault="003D1CCE" w:rsidP="00857973">
            <w:pPr>
              <w:jc w:val="center"/>
              <w:rPr>
                <w:rFonts w:cs="Arial"/>
                <w:sz w:val="20"/>
              </w:rPr>
            </w:pPr>
            <w:r w:rsidRPr="007E2C1A">
              <w:rPr>
                <w:rFonts w:cs="Arial"/>
                <w:sz w:val="20"/>
              </w:rPr>
              <w:t>1</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857973">
            <w:pPr>
              <w:jc w:val="left"/>
              <w:rPr>
                <w:rFonts w:cs="Arial"/>
                <w:sz w:val="20"/>
                <w:lang w:val="id-ID"/>
              </w:rPr>
            </w:pPr>
            <w:r w:rsidRPr="007E2C1A">
              <w:rPr>
                <w:rFonts w:cs="Arial"/>
                <w:sz w:val="20"/>
                <w:lang w:val="id-ID"/>
              </w:rPr>
              <w:t>Wiwiet Herulambang</w:t>
            </w:r>
          </w:p>
        </w:tc>
        <w:tc>
          <w:tcPr>
            <w:tcW w:w="1260" w:type="dxa"/>
            <w:tcBorders>
              <w:top w:val="single" w:sz="4" w:space="0" w:color="auto"/>
              <w:left w:val="single" w:sz="4" w:space="0" w:color="auto"/>
              <w:bottom w:val="single" w:sz="4" w:space="0" w:color="auto"/>
              <w:right w:val="single" w:sz="4" w:space="0" w:color="auto"/>
            </w:tcBorders>
          </w:tcPr>
          <w:p w:rsidR="003D1CCE" w:rsidRPr="007E2C1A" w:rsidRDefault="003D1CCE" w:rsidP="00857973">
            <w:pPr>
              <w:ind w:right="-108"/>
              <w:jc w:val="left"/>
              <w:rPr>
                <w:rFonts w:cs="Arial"/>
                <w:sz w:val="20"/>
              </w:rPr>
            </w:pPr>
            <w:r w:rsidRPr="007E2C1A">
              <w:rPr>
                <w:rFonts w:cs="Arial"/>
                <w:sz w:val="20"/>
                <w:lang w:val="id-ID"/>
              </w:rPr>
              <w:t>0719</w:t>
            </w:r>
            <w:r w:rsidRPr="007E2C1A">
              <w:rPr>
                <w:rFonts w:cs="Arial"/>
                <w:sz w:val="20"/>
              </w:rPr>
              <w:t>126702</w:t>
            </w:r>
          </w:p>
        </w:tc>
        <w:tc>
          <w:tcPr>
            <w:tcW w:w="810" w:type="dxa"/>
            <w:tcBorders>
              <w:top w:val="single" w:sz="4" w:space="0" w:color="auto"/>
              <w:left w:val="single" w:sz="4" w:space="0" w:color="auto"/>
              <w:bottom w:val="single" w:sz="4" w:space="0" w:color="auto"/>
              <w:right w:val="single" w:sz="4" w:space="0" w:color="auto"/>
            </w:tcBorders>
          </w:tcPr>
          <w:p w:rsidR="003D1CCE" w:rsidRPr="007E2C1A" w:rsidRDefault="003D1CCE" w:rsidP="00857973">
            <w:pPr>
              <w:jc w:val="left"/>
              <w:rPr>
                <w:rFonts w:cs="Arial"/>
                <w:sz w:val="20"/>
                <w:lang w:val="id-ID"/>
              </w:rPr>
            </w:pPr>
            <w:r w:rsidRPr="007E2C1A">
              <w:rPr>
                <w:rFonts w:cs="Arial"/>
                <w:sz w:val="20"/>
                <w:lang w:val="id-ID"/>
              </w:rPr>
              <w:t>1</w:t>
            </w:r>
            <w:r w:rsidRPr="007E2C1A">
              <w:rPr>
                <w:rFonts w:cs="Arial"/>
                <w:sz w:val="20"/>
              </w:rPr>
              <w:t>9</w:t>
            </w:r>
            <w:r w:rsidRPr="007E2C1A">
              <w:rPr>
                <w:rFonts w:cs="Arial"/>
                <w:sz w:val="20"/>
                <w:lang w:val="id-ID"/>
              </w:rPr>
              <w:t>-12-1967</w:t>
            </w:r>
          </w:p>
        </w:tc>
        <w:tc>
          <w:tcPr>
            <w:tcW w:w="1080" w:type="dxa"/>
            <w:tcBorders>
              <w:top w:val="single" w:sz="4" w:space="0" w:color="auto"/>
              <w:left w:val="single" w:sz="4" w:space="0" w:color="auto"/>
              <w:bottom w:val="single" w:sz="4" w:space="0" w:color="auto"/>
              <w:right w:val="single" w:sz="4" w:space="0" w:color="auto"/>
            </w:tcBorders>
          </w:tcPr>
          <w:p w:rsidR="003D1CCE" w:rsidRPr="007E2C1A" w:rsidRDefault="003D1CCE" w:rsidP="00857973">
            <w:pPr>
              <w:jc w:val="center"/>
              <w:rPr>
                <w:rFonts w:cs="Arial"/>
                <w:sz w:val="20"/>
              </w:rPr>
            </w:pPr>
            <w:r w:rsidRPr="007E2C1A">
              <w:rPr>
                <w:rFonts w:cs="Arial"/>
                <w:sz w:val="20"/>
              </w:rPr>
              <w:t>-</w:t>
            </w:r>
          </w:p>
        </w:tc>
        <w:tc>
          <w:tcPr>
            <w:tcW w:w="987" w:type="dxa"/>
            <w:tcBorders>
              <w:top w:val="single" w:sz="4" w:space="0" w:color="auto"/>
              <w:left w:val="single" w:sz="4" w:space="0" w:color="auto"/>
              <w:bottom w:val="single" w:sz="4" w:space="0" w:color="auto"/>
              <w:right w:val="single" w:sz="4" w:space="0" w:color="auto"/>
            </w:tcBorders>
          </w:tcPr>
          <w:p w:rsidR="003D1CCE" w:rsidRPr="007E2C1A" w:rsidRDefault="003D1CCE" w:rsidP="00857973">
            <w:pPr>
              <w:jc w:val="left"/>
              <w:rPr>
                <w:rFonts w:cs="Arial"/>
                <w:sz w:val="20"/>
              </w:rPr>
            </w:pPr>
            <w:r w:rsidRPr="007E2C1A">
              <w:rPr>
                <w:rFonts w:cs="Arial"/>
                <w:sz w:val="20"/>
                <w:lang w:val="id-ID"/>
              </w:rPr>
              <w:t>Ir.</w:t>
            </w:r>
          </w:p>
          <w:p w:rsidR="003D1CCE" w:rsidRPr="007E2C1A" w:rsidRDefault="003D1CCE" w:rsidP="00857973">
            <w:pPr>
              <w:jc w:val="left"/>
              <w:rPr>
                <w:rFonts w:cs="Arial"/>
                <w:sz w:val="20"/>
              </w:rPr>
            </w:pPr>
          </w:p>
          <w:p w:rsidR="003D1CCE" w:rsidRPr="007E2C1A" w:rsidRDefault="003D1CCE" w:rsidP="00857973">
            <w:pPr>
              <w:jc w:val="left"/>
              <w:rPr>
                <w:rFonts w:cs="Arial"/>
                <w:sz w:val="20"/>
              </w:rPr>
            </w:pPr>
            <w:r w:rsidRPr="007E2C1A">
              <w:rPr>
                <w:rFonts w:cs="Arial"/>
                <w:sz w:val="20"/>
              </w:rPr>
              <w:t>M.Cs</w:t>
            </w:r>
          </w:p>
        </w:tc>
        <w:tc>
          <w:tcPr>
            <w:tcW w:w="1263" w:type="dxa"/>
            <w:tcBorders>
              <w:top w:val="single" w:sz="4" w:space="0" w:color="auto"/>
              <w:left w:val="single" w:sz="4" w:space="0" w:color="auto"/>
              <w:bottom w:val="single" w:sz="4" w:space="0" w:color="auto"/>
              <w:right w:val="single" w:sz="4" w:space="0" w:color="auto"/>
            </w:tcBorders>
          </w:tcPr>
          <w:p w:rsidR="003D1CCE" w:rsidRPr="007E2C1A" w:rsidRDefault="003D1CCE" w:rsidP="00857973">
            <w:pPr>
              <w:jc w:val="left"/>
              <w:rPr>
                <w:rFonts w:cs="Arial"/>
                <w:sz w:val="20"/>
              </w:rPr>
            </w:pPr>
            <w:r w:rsidRPr="007E2C1A">
              <w:rPr>
                <w:rFonts w:cs="Arial"/>
                <w:sz w:val="20"/>
                <w:lang w:val="id-ID"/>
              </w:rPr>
              <w:t>S-1: ITS</w:t>
            </w:r>
          </w:p>
          <w:p w:rsidR="003D1CCE" w:rsidRPr="007E2C1A" w:rsidRDefault="003D1CCE" w:rsidP="00857973">
            <w:pPr>
              <w:jc w:val="left"/>
              <w:rPr>
                <w:rFonts w:cs="Arial"/>
                <w:sz w:val="20"/>
              </w:rPr>
            </w:pPr>
          </w:p>
          <w:p w:rsidR="003D1CCE" w:rsidRPr="007E2C1A" w:rsidRDefault="003D1CCE" w:rsidP="00857973">
            <w:pPr>
              <w:jc w:val="left"/>
              <w:rPr>
                <w:rFonts w:cs="Arial"/>
                <w:sz w:val="20"/>
              </w:rPr>
            </w:pPr>
            <w:r w:rsidRPr="007E2C1A">
              <w:rPr>
                <w:rFonts w:cs="Arial"/>
                <w:sz w:val="20"/>
              </w:rPr>
              <w:t>S-2 : UGM</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723F71">
            <w:pPr>
              <w:ind w:right="-108"/>
              <w:jc w:val="left"/>
              <w:rPr>
                <w:rFonts w:cs="Arial"/>
                <w:sz w:val="20"/>
              </w:rPr>
            </w:pPr>
            <w:r w:rsidRPr="007E2C1A">
              <w:rPr>
                <w:rFonts w:cs="Arial"/>
                <w:sz w:val="20"/>
                <w:lang w:val="id-ID"/>
              </w:rPr>
              <w:t>S-1: Teknik Elek</w:t>
            </w:r>
            <w:r w:rsidRPr="007E2C1A">
              <w:rPr>
                <w:rFonts w:cs="Arial"/>
                <w:sz w:val="20"/>
              </w:rPr>
              <w:t>tro</w:t>
            </w:r>
          </w:p>
          <w:p w:rsidR="003D1CCE" w:rsidRPr="007E2C1A" w:rsidRDefault="003D1CCE" w:rsidP="00723F71">
            <w:pPr>
              <w:ind w:right="-108"/>
              <w:jc w:val="left"/>
              <w:rPr>
                <w:rFonts w:cs="Arial"/>
                <w:sz w:val="20"/>
              </w:rPr>
            </w:pPr>
            <w:r w:rsidRPr="007E2C1A">
              <w:rPr>
                <w:rFonts w:cs="Arial"/>
                <w:sz w:val="20"/>
              </w:rPr>
              <w:t>S-2 : Ilmu Komputer</w:t>
            </w:r>
          </w:p>
        </w:tc>
      </w:tr>
      <w:tr w:rsidR="003D1CCE" w:rsidRPr="007E2C1A" w:rsidTr="00165C87">
        <w:trPr>
          <w:cantSplit/>
          <w:trHeight w:val="842"/>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center"/>
              <w:rPr>
                <w:rFonts w:cs="Arial"/>
                <w:sz w:val="20"/>
              </w:rPr>
            </w:pPr>
            <w:r w:rsidRPr="007E2C1A">
              <w:rPr>
                <w:rFonts w:cs="Arial"/>
                <w:sz w:val="20"/>
              </w:rPr>
              <w:t>2</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E2C1A">
            <w:pPr>
              <w:jc w:val="left"/>
              <w:rPr>
                <w:rFonts w:cs="Arial"/>
                <w:sz w:val="20"/>
              </w:rPr>
            </w:pPr>
            <w:r w:rsidRPr="007E2C1A">
              <w:rPr>
                <w:rFonts w:cs="Arial"/>
                <w:sz w:val="20"/>
              </w:rPr>
              <w:t>Eko Prasetyo (***)</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ind w:right="-108"/>
              <w:jc w:val="left"/>
              <w:rPr>
                <w:rFonts w:cs="Arial"/>
                <w:sz w:val="20"/>
              </w:rPr>
            </w:pPr>
            <w:r w:rsidRPr="007E2C1A">
              <w:rPr>
                <w:rFonts w:cs="Arial"/>
                <w:sz w:val="20"/>
              </w:rPr>
              <w:t>0718077903</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left"/>
              <w:rPr>
                <w:rFonts w:cs="Arial"/>
                <w:sz w:val="20"/>
              </w:rPr>
            </w:pPr>
            <w:r w:rsidRPr="007E2C1A">
              <w:rPr>
                <w:rFonts w:cs="Arial"/>
                <w:sz w:val="20"/>
              </w:rPr>
              <w:t>18-07-1979</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A44D50" w:rsidP="00F201FF">
            <w:pPr>
              <w:jc w:val="left"/>
              <w:rPr>
                <w:rFonts w:cs="Arial"/>
                <w:sz w:val="20"/>
              </w:rPr>
            </w:pPr>
            <w:r>
              <w:rPr>
                <w:rFonts w:cs="Arial"/>
                <w:sz w:val="20"/>
              </w:rPr>
              <w:t>Lektor</w:t>
            </w:r>
          </w:p>
        </w:tc>
        <w:tc>
          <w:tcPr>
            <w:tcW w:w="9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left"/>
              <w:rPr>
                <w:rFonts w:cs="Arial"/>
                <w:sz w:val="20"/>
              </w:rPr>
            </w:pPr>
            <w:r w:rsidRPr="007E2C1A">
              <w:rPr>
                <w:rFonts w:cs="Arial"/>
                <w:sz w:val="20"/>
              </w:rPr>
              <w:t>S.Kom</w:t>
            </w:r>
          </w:p>
          <w:p w:rsidR="003D1CCE" w:rsidRPr="007E2C1A" w:rsidRDefault="003D1CCE" w:rsidP="00F201FF">
            <w:pPr>
              <w:jc w:val="left"/>
              <w:rPr>
                <w:rFonts w:cs="Arial"/>
                <w:sz w:val="20"/>
              </w:rPr>
            </w:pPr>
          </w:p>
          <w:p w:rsidR="003D1CCE" w:rsidRPr="007E2C1A" w:rsidRDefault="003D1CCE" w:rsidP="00F201FF">
            <w:pPr>
              <w:jc w:val="left"/>
              <w:rPr>
                <w:rFonts w:cs="Arial"/>
                <w:sz w:val="20"/>
              </w:rPr>
            </w:pPr>
          </w:p>
          <w:p w:rsidR="003D1CCE" w:rsidRPr="007E2C1A" w:rsidRDefault="003D1CCE" w:rsidP="00F201FF">
            <w:pPr>
              <w:jc w:val="left"/>
              <w:rPr>
                <w:rFonts w:cs="Arial"/>
                <w:sz w:val="20"/>
              </w:rPr>
            </w:pPr>
            <w:r w:rsidRPr="007E2C1A">
              <w:rPr>
                <w:rFonts w:cs="Arial"/>
                <w:sz w:val="20"/>
              </w:rPr>
              <w:t>M.Kom</w:t>
            </w:r>
          </w:p>
        </w:tc>
        <w:tc>
          <w:tcPr>
            <w:tcW w:w="1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left"/>
              <w:rPr>
                <w:rFonts w:cs="Arial"/>
                <w:sz w:val="20"/>
              </w:rPr>
            </w:pPr>
            <w:r w:rsidRPr="007E2C1A">
              <w:rPr>
                <w:rFonts w:cs="Arial"/>
                <w:sz w:val="20"/>
              </w:rPr>
              <w:t xml:space="preserve">S-1 : </w:t>
            </w:r>
            <w:r w:rsidR="007E2C1A">
              <w:rPr>
                <w:rFonts w:cs="Arial"/>
                <w:sz w:val="20"/>
              </w:rPr>
              <w:t>Unmuh</w:t>
            </w:r>
            <w:r w:rsidRPr="007E2C1A">
              <w:rPr>
                <w:rFonts w:cs="Arial"/>
                <w:sz w:val="20"/>
              </w:rPr>
              <w:t xml:space="preserve"> Gresik</w:t>
            </w:r>
          </w:p>
          <w:p w:rsidR="003D1CCE" w:rsidRPr="007E2C1A" w:rsidRDefault="003D1CCE" w:rsidP="00F201FF">
            <w:pPr>
              <w:jc w:val="left"/>
              <w:rPr>
                <w:rFonts w:cs="Arial"/>
                <w:sz w:val="20"/>
              </w:rPr>
            </w:pPr>
            <w:r w:rsidRPr="007E2C1A">
              <w:rPr>
                <w:rFonts w:cs="Arial"/>
                <w:sz w:val="20"/>
              </w:rPr>
              <w:t>S-2 : ITS</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23F71">
            <w:pPr>
              <w:ind w:right="-108"/>
              <w:jc w:val="left"/>
              <w:rPr>
                <w:rFonts w:cs="Arial"/>
                <w:sz w:val="20"/>
              </w:rPr>
            </w:pPr>
            <w:r w:rsidRPr="007E2C1A">
              <w:rPr>
                <w:rFonts w:cs="Arial"/>
                <w:sz w:val="20"/>
              </w:rPr>
              <w:t>S-1 : Teknik Informatika</w:t>
            </w:r>
          </w:p>
          <w:p w:rsidR="003D1CCE" w:rsidRPr="007E2C1A" w:rsidRDefault="003D1CCE" w:rsidP="00723F71">
            <w:pPr>
              <w:ind w:right="-108"/>
              <w:jc w:val="left"/>
              <w:rPr>
                <w:rFonts w:cs="Arial"/>
                <w:sz w:val="20"/>
              </w:rPr>
            </w:pPr>
          </w:p>
          <w:p w:rsidR="003D1CCE" w:rsidRPr="007E2C1A" w:rsidRDefault="003D1CCE" w:rsidP="00723F71">
            <w:pPr>
              <w:ind w:right="-108"/>
              <w:jc w:val="left"/>
              <w:rPr>
                <w:rFonts w:cs="Arial"/>
                <w:sz w:val="20"/>
              </w:rPr>
            </w:pPr>
            <w:r w:rsidRPr="007E2C1A">
              <w:rPr>
                <w:rFonts w:cs="Arial"/>
                <w:sz w:val="20"/>
              </w:rPr>
              <w:t>S2 : Teknik Informatika</w:t>
            </w:r>
          </w:p>
        </w:tc>
      </w:tr>
      <w:tr w:rsidR="003D1CCE" w:rsidRPr="007E2C1A" w:rsidTr="00033AC5">
        <w:trPr>
          <w:cantSplit/>
          <w:trHeight w:val="842"/>
        </w:trPr>
        <w:tc>
          <w:tcPr>
            <w:tcW w:w="450"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center"/>
              <w:rPr>
                <w:rFonts w:cs="Arial"/>
                <w:sz w:val="20"/>
              </w:rPr>
            </w:pPr>
            <w:r w:rsidRPr="007E2C1A">
              <w:rPr>
                <w:rFonts w:cs="Arial"/>
                <w:sz w:val="20"/>
              </w:rPr>
              <w:lastRenderedPageBreak/>
              <w:t>3</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7E2C1A">
            <w:pPr>
              <w:jc w:val="left"/>
              <w:rPr>
                <w:rFonts w:cs="Arial"/>
                <w:sz w:val="20"/>
              </w:rPr>
            </w:pPr>
            <w:r w:rsidRPr="007E2C1A">
              <w:rPr>
                <w:rFonts w:cs="Arial"/>
                <w:sz w:val="20"/>
                <w:lang w:val="id-ID"/>
              </w:rPr>
              <w:t>Arif Arizal</w:t>
            </w:r>
            <w:r w:rsidRPr="007E2C1A">
              <w:rPr>
                <w:rFonts w:cs="Arial"/>
                <w:sz w:val="20"/>
              </w:rPr>
              <w:t xml:space="preserve"> </w:t>
            </w:r>
            <w:r w:rsidRPr="007E2C1A">
              <w:rPr>
                <w:rFonts w:cs="Arial"/>
                <w:sz w:val="20"/>
              </w:rPr>
              <w:br/>
              <w:t>(***)</w:t>
            </w:r>
          </w:p>
        </w:tc>
        <w:tc>
          <w:tcPr>
            <w:tcW w:w="1260" w:type="dxa"/>
            <w:tcBorders>
              <w:top w:val="single" w:sz="4" w:space="0" w:color="auto"/>
              <w:left w:val="single" w:sz="4" w:space="0" w:color="auto"/>
              <w:bottom w:val="single" w:sz="4" w:space="0" w:color="auto"/>
              <w:right w:val="single" w:sz="4" w:space="0" w:color="auto"/>
            </w:tcBorders>
          </w:tcPr>
          <w:p w:rsidR="003D1CCE" w:rsidRPr="007E2C1A" w:rsidRDefault="003D1CCE" w:rsidP="00857973">
            <w:pPr>
              <w:ind w:right="-108"/>
              <w:jc w:val="left"/>
              <w:rPr>
                <w:rFonts w:cs="Arial"/>
                <w:sz w:val="20"/>
                <w:lang w:val="id-ID"/>
              </w:rPr>
            </w:pPr>
            <w:r w:rsidRPr="007E2C1A">
              <w:rPr>
                <w:rFonts w:cs="Arial"/>
                <w:sz w:val="20"/>
                <w:lang w:val="id-ID"/>
              </w:rPr>
              <w:t>0714048701</w:t>
            </w:r>
          </w:p>
        </w:tc>
        <w:tc>
          <w:tcPr>
            <w:tcW w:w="810" w:type="dxa"/>
            <w:tcBorders>
              <w:top w:val="single" w:sz="4" w:space="0" w:color="auto"/>
              <w:left w:val="single" w:sz="4" w:space="0" w:color="auto"/>
              <w:bottom w:val="single" w:sz="4" w:space="0" w:color="auto"/>
              <w:right w:val="single" w:sz="4" w:space="0" w:color="auto"/>
            </w:tcBorders>
          </w:tcPr>
          <w:p w:rsidR="003D1CCE" w:rsidRPr="007E2C1A" w:rsidRDefault="003D1CCE" w:rsidP="00857973">
            <w:pPr>
              <w:jc w:val="left"/>
              <w:rPr>
                <w:rFonts w:cs="Arial"/>
                <w:sz w:val="20"/>
                <w:lang w:val="id-ID"/>
              </w:rPr>
            </w:pPr>
            <w:r w:rsidRPr="007E2C1A">
              <w:rPr>
                <w:rFonts w:cs="Arial"/>
                <w:sz w:val="20"/>
                <w:lang w:val="id-ID"/>
              </w:rPr>
              <w:t>14-04-1987</w:t>
            </w:r>
          </w:p>
        </w:tc>
        <w:tc>
          <w:tcPr>
            <w:tcW w:w="1080" w:type="dxa"/>
            <w:tcBorders>
              <w:top w:val="single" w:sz="4" w:space="0" w:color="auto"/>
              <w:left w:val="single" w:sz="4" w:space="0" w:color="auto"/>
              <w:bottom w:val="single" w:sz="4" w:space="0" w:color="auto"/>
              <w:right w:val="single" w:sz="4" w:space="0" w:color="auto"/>
            </w:tcBorders>
          </w:tcPr>
          <w:p w:rsidR="003D1CCE" w:rsidRPr="007E2C1A" w:rsidRDefault="003D1CCE" w:rsidP="00857973">
            <w:pPr>
              <w:rPr>
                <w:rFonts w:cs="Arial"/>
                <w:sz w:val="20"/>
              </w:rPr>
            </w:pPr>
            <w:r w:rsidRPr="007E2C1A">
              <w:rPr>
                <w:rFonts w:cs="Arial"/>
                <w:sz w:val="20"/>
              </w:rPr>
              <w:t>Asisten Ahli</w:t>
            </w:r>
          </w:p>
        </w:tc>
        <w:tc>
          <w:tcPr>
            <w:tcW w:w="987" w:type="dxa"/>
            <w:tcBorders>
              <w:top w:val="single" w:sz="4" w:space="0" w:color="auto"/>
              <w:left w:val="single" w:sz="4" w:space="0" w:color="auto"/>
              <w:bottom w:val="single" w:sz="4" w:space="0" w:color="auto"/>
              <w:right w:val="single" w:sz="4" w:space="0" w:color="auto"/>
            </w:tcBorders>
          </w:tcPr>
          <w:p w:rsidR="003D1CCE" w:rsidRPr="007E2C1A" w:rsidRDefault="003D1CCE" w:rsidP="00857973">
            <w:pPr>
              <w:jc w:val="left"/>
              <w:rPr>
                <w:rFonts w:cs="Arial"/>
                <w:sz w:val="20"/>
              </w:rPr>
            </w:pPr>
            <w:r w:rsidRPr="007E2C1A">
              <w:rPr>
                <w:rFonts w:cs="Arial"/>
                <w:sz w:val="20"/>
                <w:lang w:val="id-ID"/>
              </w:rPr>
              <w:t>S.Kom.</w:t>
            </w:r>
          </w:p>
          <w:p w:rsidR="003D1CCE" w:rsidRPr="007E2C1A" w:rsidRDefault="003D1CCE" w:rsidP="00857973">
            <w:pPr>
              <w:jc w:val="left"/>
              <w:rPr>
                <w:rFonts w:cs="Arial"/>
                <w:sz w:val="20"/>
              </w:rPr>
            </w:pPr>
          </w:p>
          <w:p w:rsidR="003D1CCE" w:rsidRPr="007E2C1A" w:rsidRDefault="003D1CCE" w:rsidP="00857973">
            <w:pPr>
              <w:jc w:val="left"/>
              <w:rPr>
                <w:rFonts w:cs="Arial"/>
                <w:sz w:val="20"/>
              </w:rPr>
            </w:pPr>
            <w:r w:rsidRPr="007E2C1A">
              <w:rPr>
                <w:rFonts w:cs="Arial"/>
                <w:sz w:val="20"/>
              </w:rPr>
              <w:t>M.Cs</w:t>
            </w:r>
          </w:p>
        </w:tc>
        <w:tc>
          <w:tcPr>
            <w:tcW w:w="1263" w:type="dxa"/>
            <w:tcBorders>
              <w:top w:val="single" w:sz="4" w:space="0" w:color="auto"/>
              <w:left w:val="single" w:sz="4" w:space="0" w:color="auto"/>
              <w:bottom w:val="single" w:sz="4" w:space="0" w:color="auto"/>
              <w:right w:val="single" w:sz="4" w:space="0" w:color="auto"/>
            </w:tcBorders>
          </w:tcPr>
          <w:p w:rsidR="003D1CCE" w:rsidRPr="007E2C1A" w:rsidRDefault="003D1CCE" w:rsidP="00857973">
            <w:pPr>
              <w:jc w:val="left"/>
              <w:rPr>
                <w:rFonts w:cs="Arial"/>
                <w:sz w:val="20"/>
              </w:rPr>
            </w:pPr>
            <w:r w:rsidRPr="007E2C1A">
              <w:rPr>
                <w:rFonts w:cs="Arial"/>
                <w:sz w:val="20"/>
                <w:lang w:val="id-ID"/>
              </w:rPr>
              <w:t>S-1 : AMIKOM</w:t>
            </w:r>
          </w:p>
          <w:p w:rsidR="003D1CCE" w:rsidRPr="007E2C1A" w:rsidRDefault="003D1CCE" w:rsidP="00857973">
            <w:pPr>
              <w:jc w:val="left"/>
              <w:rPr>
                <w:rFonts w:cs="Arial"/>
                <w:sz w:val="20"/>
              </w:rPr>
            </w:pPr>
            <w:r w:rsidRPr="007E2C1A">
              <w:rPr>
                <w:rFonts w:cs="Arial"/>
                <w:sz w:val="20"/>
              </w:rPr>
              <w:t>S-2 : UGM</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723F71">
            <w:pPr>
              <w:ind w:right="-108"/>
              <w:jc w:val="left"/>
              <w:rPr>
                <w:rFonts w:cs="Arial"/>
                <w:sz w:val="20"/>
              </w:rPr>
            </w:pPr>
            <w:r w:rsidRPr="007E2C1A">
              <w:rPr>
                <w:rFonts w:cs="Arial"/>
                <w:sz w:val="20"/>
                <w:lang w:val="id-ID"/>
              </w:rPr>
              <w:t>S-1: Sistem Informasi</w:t>
            </w:r>
          </w:p>
          <w:p w:rsidR="003D1CCE" w:rsidRPr="007E2C1A" w:rsidRDefault="003D1CCE" w:rsidP="00723F71">
            <w:pPr>
              <w:ind w:right="-108"/>
              <w:jc w:val="left"/>
              <w:rPr>
                <w:rFonts w:cs="Arial"/>
                <w:sz w:val="20"/>
              </w:rPr>
            </w:pPr>
            <w:r w:rsidRPr="007E2C1A">
              <w:rPr>
                <w:rFonts w:cs="Arial"/>
                <w:sz w:val="20"/>
              </w:rPr>
              <w:t>S-2 : Ilmu Komputer</w:t>
            </w:r>
          </w:p>
        </w:tc>
      </w:tr>
      <w:tr w:rsidR="003D1CCE" w:rsidRPr="007E2C1A" w:rsidTr="00165C87">
        <w:trPr>
          <w:cantSplit/>
          <w:trHeight w:val="842"/>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center"/>
              <w:rPr>
                <w:rFonts w:cs="Arial"/>
                <w:sz w:val="20"/>
              </w:rPr>
            </w:pPr>
            <w:r w:rsidRPr="007E2C1A">
              <w:rPr>
                <w:rFonts w:cs="Arial"/>
                <w:sz w:val="20"/>
              </w:rPr>
              <w:t>4</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E2C1A">
            <w:pPr>
              <w:jc w:val="left"/>
              <w:rPr>
                <w:rFonts w:cs="Arial"/>
                <w:sz w:val="20"/>
              </w:rPr>
            </w:pPr>
            <w:r w:rsidRPr="007E2C1A">
              <w:rPr>
                <w:rFonts w:cs="Arial"/>
                <w:sz w:val="20"/>
              </w:rPr>
              <w:t>Mas Nurul Hamidah</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ind w:right="-108"/>
              <w:jc w:val="left"/>
              <w:rPr>
                <w:rFonts w:cs="Arial"/>
                <w:sz w:val="20"/>
              </w:rPr>
            </w:pPr>
            <w:r w:rsidRPr="007E2C1A">
              <w:rPr>
                <w:rFonts w:cs="Arial"/>
                <w:sz w:val="20"/>
              </w:rPr>
              <w:t>0712048604</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left"/>
              <w:rPr>
                <w:rFonts w:cs="Arial"/>
                <w:sz w:val="20"/>
              </w:rPr>
            </w:pPr>
            <w:r w:rsidRPr="007E2C1A">
              <w:rPr>
                <w:rFonts w:cs="Arial"/>
                <w:sz w:val="20"/>
              </w:rPr>
              <w:t>12-04-1986</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center"/>
              <w:rPr>
                <w:rFonts w:cs="Arial"/>
                <w:sz w:val="20"/>
              </w:rPr>
            </w:pPr>
            <w:r w:rsidRPr="007E2C1A">
              <w:rPr>
                <w:rFonts w:cs="Arial"/>
                <w:sz w:val="20"/>
              </w:rPr>
              <w:t>-</w:t>
            </w:r>
          </w:p>
        </w:tc>
        <w:tc>
          <w:tcPr>
            <w:tcW w:w="9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left"/>
              <w:rPr>
                <w:rFonts w:cs="Arial"/>
                <w:sz w:val="20"/>
              </w:rPr>
            </w:pPr>
            <w:r w:rsidRPr="007E2C1A">
              <w:rPr>
                <w:rFonts w:cs="Arial"/>
                <w:sz w:val="20"/>
              </w:rPr>
              <w:t>S.ST.,</w:t>
            </w:r>
          </w:p>
          <w:p w:rsidR="003D1CCE" w:rsidRPr="007E2C1A" w:rsidRDefault="003D1CCE" w:rsidP="00F201FF">
            <w:pPr>
              <w:jc w:val="left"/>
              <w:rPr>
                <w:rFonts w:cs="Arial"/>
                <w:sz w:val="20"/>
              </w:rPr>
            </w:pPr>
          </w:p>
          <w:p w:rsidR="003D1CCE" w:rsidRPr="007E2C1A" w:rsidRDefault="003D1CCE" w:rsidP="00F201FF">
            <w:pPr>
              <w:jc w:val="left"/>
              <w:rPr>
                <w:rFonts w:cs="Arial"/>
                <w:sz w:val="20"/>
              </w:rPr>
            </w:pPr>
            <w:r w:rsidRPr="007E2C1A">
              <w:rPr>
                <w:rFonts w:cs="Arial"/>
                <w:sz w:val="20"/>
              </w:rPr>
              <w:t>M.T</w:t>
            </w:r>
          </w:p>
        </w:tc>
        <w:tc>
          <w:tcPr>
            <w:tcW w:w="1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left"/>
              <w:rPr>
                <w:rFonts w:cs="Arial"/>
                <w:sz w:val="20"/>
              </w:rPr>
            </w:pPr>
            <w:r w:rsidRPr="007E2C1A">
              <w:rPr>
                <w:rFonts w:cs="Arial"/>
                <w:sz w:val="20"/>
              </w:rPr>
              <w:t>D-4 : PENS</w:t>
            </w:r>
          </w:p>
          <w:p w:rsidR="003D1CCE" w:rsidRPr="007E2C1A" w:rsidRDefault="003D1CCE" w:rsidP="00F201FF">
            <w:pPr>
              <w:jc w:val="left"/>
              <w:rPr>
                <w:rFonts w:cs="Arial"/>
                <w:sz w:val="20"/>
              </w:rPr>
            </w:pPr>
          </w:p>
          <w:p w:rsidR="003D1CCE" w:rsidRPr="007E2C1A" w:rsidRDefault="003D1CCE" w:rsidP="00F201FF">
            <w:pPr>
              <w:jc w:val="left"/>
              <w:rPr>
                <w:rFonts w:cs="Arial"/>
                <w:sz w:val="20"/>
              </w:rPr>
            </w:pPr>
            <w:r w:rsidRPr="007E2C1A">
              <w:rPr>
                <w:rFonts w:cs="Arial"/>
                <w:sz w:val="20"/>
              </w:rPr>
              <w:t>S-2 : ITS</w:t>
            </w:r>
          </w:p>
          <w:p w:rsidR="003D1CCE" w:rsidRPr="007E2C1A" w:rsidRDefault="003D1CCE" w:rsidP="00F201FF">
            <w:pPr>
              <w:jc w:val="left"/>
              <w:rPr>
                <w:rFonts w:cs="Arial"/>
                <w:sz w:val="20"/>
              </w:rPr>
            </w:pP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23F71">
            <w:pPr>
              <w:ind w:right="-108"/>
              <w:jc w:val="left"/>
              <w:rPr>
                <w:rFonts w:cs="Arial"/>
                <w:sz w:val="20"/>
              </w:rPr>
            </w:pPr>
            <w:r w:rsidRPr="007E2C1A">
              <w:rPr>
                <w:rFonts w:cs="Arial"/>
                <w:sz w:val="20"/>
              </w:rPr>
              <w:t>S-1 : Teknik Telekomunikasi</w:t>
            </w:r>
          </w:p>
          <w:p w:rsidR="003D1CCE" w:rsidRPr="007E2C1A" w:rsidRDefault="003D1CCE" w:rsidP="00723F71">
            <w:pPr>
              <w:ind w:right="-108"/>
              <w:jc w:val="left"/>
              <w:rPr>
                <w:rFonts w:cs="Arial"/>
                <w:sz w:val="20"/>
              </w:rPr>
            </w:pPr>
            <w:r w:rsidRPr="007E2C1A">
              <w:rPr>
                <w:rFonts w:cs="Arial"/>
                <w:sz w:val="20"/>
              </w:rPr>
              <w:t>S-2 : Telekomunikasi Multimedia</w:t>
            </w:r>
          </w:p>
        </w:tc>
      </w:tr>
      <w:tr w:rsidR="003D1CCE" w:rsidRPr="007E2C1A" w:rsidTr="00033AC5">
        <w:trPr>
          <w:cantSplit/>
          <w:trHeight w:val="842"/>
        </w:trPr>
        <w:tc>
          <w:tcPr>
            <w:tcW w:w="450"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center"/>
              <w:rPr>
                <w:rFonts w:cs="Arial"/>
                <w:sz w:val="20"/>
              </w:rPr>
            </w:pPr>
            <w:r w:rsidRPr="007E2C1A">
              <w:rPr>
                <w:rFonts w:cs="Arial"/>
                <w:sz w:val="20"/>
              </w:rPr>
              <w:t>5</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7E2C1A">
            <w:pPr>
              <w:jc w:val="left"/>
              <w:rPr>
                <w:rFonts w:cs="Arial"/>
                <w:sz w:val="20"/>
              </w:rPr>
            </w:pPr>
            <w:r w:rsidRPr="007E2C1A">
              <w:rPr>
                <w:rFonts w:cs="Arial"/>
                <w:sz w:val="20"/>
              </w:rPr>
              <w:t>M. Mahaputra Hidayat</w:t>
            </w:r>
          </w:p>
        </w:tc>
        <w:tc>
          <w:tcPr>
            <w:tcW w:w="1260"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ind w:right="-108"/>
              <w:jc w:val="left"/>
              <w:rPr>
                <w:rFonts w:cs="Arial"/>
                <w:sz w:val="20"/>
              </w:rPr>
            </w:pPr>
            <w:r w:rsidRPr="007E2C1A">
              <w:rPr>
                <w:rFonts w:cs="Arial"/>
                <w:sz w:val="20"/>
              </w:rPr>
              <w:t>0716018803</w:t>
            </w:r>
          </w:p>
        </w:tc>
        <w:tc>
          <w:tcPr>
            <w:tcW w:w="810"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left"/>
              <w:rPr>
                <w:rFonts w:cs="Arial"/>
                <w:sz w:val="20"/>
              </w:rPr>
            </w:pPr>
            <w:r w:rsidRPr="007E2C1A">
              <w:rPr>
                <w:rFonts w:cs="Arial"/>
                <w:sz w:val="20"/>
              </w:rPr>
              <w:t>16-01-1988</w:t>
            </w:r>
          </w:p>
        </w:tc>
        <w:tc>
          <w:tcPr>
            <w:tcW w:w="1080"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center"/>
              <w:rPr>
                <w:rFonts w:cs="Arial"/>
                <w:sz w:val="20"/>
              </w:rPr>
            </w:pPr>
            <w:r w:rsidRPr="007E2C1A">
              <w:rPr>
                <w:rFonts w:cs="Arial"/>
                <w:sz w:val="20"/>
              </w:rPr>
              <w:t>-</w:t>
            </w:r>
          </w:p>
        </w:tc>
        <w:tc>
          <w:tcPr>
            <w:tcW w:w="987"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left"/>
              <w:rPr>
                <w:rFonts w:cs="Arial"/>
                <w:sz w:val="20"/>
              </w:rPr>
            </w:pPr>
            <w:r w:rsidRPr="007E2C1A">
              <w:rPr>
                <w:rFonts w:cs="Arial"/>
                <w:sz w:val="20"/>
              </w:rPr>
              <w:t>S.Kom</w:t>
            </w:r>
          </w:p>
          <w:p w:rsidR="003D1CCE" w:rsidRPr="007E2C1A" w:rsidRDefault="003D1CCE" w:rsidP="00F201FF">
            <w:pPr>
              <w:jc w:val="left"/>
              <w:rPr>
                <w:rFonts w:cs="Arial"/>
                <w:sz w:val="20"/>
              </w:rPr>
            </w:pPr>
          </w:p>
          <w:p w:rsidR="003D1CCE" w:rsidRPr="007E2C1A" w:rsidRDefault="003D1CCE" w:rsidP="00F201FF">
            <w:pPr>
              <w:jc w:val="left"/>
              <w:rPr>
                <w:rFonts w:cs="Arial"/>
                <w:sz w:val="20"/>
              </w:rPr>
            </w:pPr>
            <w:r w:rsidRPr="007E2C1A">
              <w:rPr>
                <w:rFonts w:cs="Arial"/>
                <w:sz w:val="20"/>
              </w:rPr>
              <w:t>M.Kom</w:t>
            </w:r>
          </w:p>
        </w:tc>
        <w:tc>
          <w:tcPr>
            <w:tcW w:w="1263"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left"/>
              <w:rPr>
                <w:rFonts w:cs="Arial"/>
                <w:sz w:val="20"/>
              </w:rPr>
            </w:pPr>
            <w:r w:rsidRPr="007E2C1A">
              <w:rPr>
                <w:rFonts w:cs="Arial"/>
                <w:sz w:val="20"/>
              </w:rPr>
              <w:t>S-1 : UPN Veteran Jawa Timur</w:t>
            </w:r>
          </w:p>
          <w:p w:rsidR="003D1CCE" w:rsidRPr="007E2C1A" w:rsidRDefault="003D1CCE" w:rsidP="00F201FF">
            <w:pPr>
              <w:jc w:val="left"/>
              <w:rPr>
                <w:rFonts w:cs="Arial"/>
                <w:sz w:val="20"/>
              </w:rPr>
            </w:pPr>
            <w:r w:rsidRPr="007E2C1A">
              <w:rPr>
                <w:rFonts w:cs="Arial"/>
                <w:sz w:val="20"/>
              </w:rPr>
              <w:t>S-2 : ITS</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723F71">
            <w:pPr>
              <w:ind w:right="-108"/>
              <w:jc w:val="left"/>
              <w:rPr>
                <w:rFonts w:cs="Arial"/>
                <w:sz w:val="20"/>
              </w:rPr>
            </w:pPr>
            <w:r w:rsidRPr="007E2C1A">
              <w:rPr>
                <w:rFonts w:cs="Arial"/>
                <w:sz w:val="20"/>
              </w:rPr>
              <w:t>S-1 : Teknik Informatika</w:t>
            </w:r>
          </w:p>
          <w:p w:rsidR="007E2C1A" w:rsidRDefault="007E2C1A" w:rsidP="00723F71">
            <w:pPr>
              <w:ind w:right="-108"/>
              <w:jc w:val="left"/>
              <w:rPr>
                <w:rFonts w:cs="Arial"/>
                <w:sz w:val="20"/>
              </w:rPr>
            </w:pPr>
          </w:p>
          <w:p w:rsidR="003D1CCE" w:rsidRPr="007E2C1A" w:rsidRDefault="003D1CCE" w:rsidP="00723F71">
            <w:pPr>
              <w:ind w:right="-108"/>
              <w:jc w:val="left"/>
              <w:rPr>
                <w:rFonts w:cs="Arial"/>
                <w:sz w:val="20"/>
              </w:rPr>
            </w:pPr>
            <w:r w:rsidRPr="007E2C1A">
              <w:rPr>
                <w:rFonts w:cs="Arial"/>
                <w:sz w:val="20"/>
              </w:rPr>
              <w:t>S-2 : Teknik Informatika</w:t>
            </w:r>
          </w:p>
        </w:tc>
      </w:tr>
      <w:tr w:rsidR="003D1CCE" w:rsidRPr="007E2C1A" w:rsidTr="00165C87">
        <w:trPr>
          <w:cantSplit/>
          <w:trHeight w:val="842"/>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center"/>
              <w:rPr>
                <w:rFonts w:cs="Arial"/>
                <w:sz w:val="20"/>
              </w:rPr>
            </w:pPr>
            <w:r w:rsidRPr="007E2C1A">
              <w:rPr>
                <w:rFonts w:cs="Arial"/>
                <w:sz w:val="20"/>
              </w:rPr>
              <w:t>6</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E2C1A">
            <w:pPr>
              <w:jc w:val="left"/>
              <w:rPr>
                <w:rFonts w:cs="Arial"/>
                <w:sz w:val="20"/>
              </w:rPr>
            </w:pPr>
            <w:r w:rsidRPr="007E2C1A">
              <w:rPr>
                <w:rFonts w:cs="Arial"/>
                <w:sz w:val="20"/>
              </w:rPr>
              <w:t>Rani Purbaningtyas (***)</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ind w:right="-108"/>
              <w:jc w:val="left"/>
              <w:rPr>
                <w:rFonts w:cs="Arial"/>
                <w:sz w:val="20"/>
              </w:rPr>
            </w:pPr>
            <w:r w:rsidRPr="007E2C1A">
              <w:rPr>
                <w:rFonts w:cs="Arial"/>
                <w:sz w:val="20"/>
              </w:rPr>
              <w:t>0012038203</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left"/>
              <w:rPr>
                <w:rFonts w:cs="Arial"/>
                <w:sz w:val="20"/>
              </w:rPr>
            </w:pPr>
            <w:r w:rsidRPr="007E2C1A">
              <w:rPr>
                <w:rFonts w:cs="Arial"/>
                <w:sz w:val="20"/>
              </w:rPr>
              <w:t>12-03-1982</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left"/>
              <w:rPr>
                <w:rFonts w:cs="Arial"/>
                <w:sz w:val="20"/>
              </w:rPr>
            </w:pPr>
            <w:r w:rsidRPr="007E2C1A">
              <w:rPr>
                <w:rFonts w:cs="Arial"/>
                <w:sz w:val="20"/>
              </w:rPr>
              <w:t>Lektor</w:t>
            </w:r>
          </w:p>
        </w:tc>
        <w:tc>
          <w:tcPr>
            <w:tcW w:w="9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left"/>
              <w:rPr>
                <w:rFonts w:cs="Arial"/>
                <w:sz w:val="20"/>
              </w:rPr>
            </w:pPr>
            <w:r w:rsidRPr="007E2C1A">
              <w:rPr>
                <w:rFonts w:cs="Arial"/>
                <w:sz w:val="20"/>
              </w:rPr>
              <w:t>S.Kom</w:t>
            </w:r>
          </w:p>
          <w:p w:rsidR="003D1CCE" w:rsidRPr="007E2C1A" w:rsidRDefault="003D1CCE" w:rsidP="00F201FF">
            <w:pPr>
              <w:jc w:val="left"/>
              <w:rPr>
                <w:rFonts w:cs="Arial"/>
                <w:sz w:val="20"/>
              </w:rPr>
            </w:pPr>
          </w:p>
          <w:p w:rsidR="003D1CCE" w:rsidRPr="007E2C1A" w:rsidRDefault="003D1CCE" w:rsidP="00F201FF">
            <w:pPr>
              <w:jc w:val="left"/>
              <w:rPr>
                <w:rFonts w:cs="Arial"/>
                <w:sz w:val="20"/>
              </w:rPr>
            </w:pPr>
            <w:r w:rsidRPr="007E2C1A">
              <w:rPr>
                <w:rFonts w:cs="Arial"/>
                <w:sz w:val="20"/>
              </w:rPr>
              <w:t>M.T</w:t>
            </w:r>
          </w:p>
        </w:tc>
        <w:tc>
          <w:tcPr>
            <w:tcW w:w="1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left"/>
              <w:rPr>
                <w:rFonts w:cs="Arial"/>
                <w:sz w:val="20"/>
              </w:rPr>
            </w:pPr>
            <w:r w:rsidRPr="007E2C1A">
              <w:rPr>
                <w:rFonts w:cs="Arial"/>
                <w:sz w:val="20"/>
              </w:rPr>
              <w:t>S-1 : STIKOM Surabaya</w:t>
            </w:r>
          </w:p>
          <w:p w:rsidR="003D1CCE" w:rsidRPr="007E2C1A" w:rsidRDefault="003D1CCE" w:rsidP="00BF0EEE">
            <w:pPr>
              <w:jc w:val="left"/>
              <w:rPr>
                <w:rFonts w:cs="Arial"/>
                <w:sz w:val="20"/>
              </w:rPr>
            </w:pPr>
            <w:r w:rsidRPr="007E2C1A">
              <w:rPr>
                <w:rFonts w:cs="Arial"/>
                <w:sz w:val="20"/>
              </w:rPr>
              <w:t xml:space="preserve">S-2 : </w:t>
            </w:r>
            <w:r w:rsidR="00BF0EEE">
              <w:rPr>
                <w:rFonts w:cs="Arial"/>
                <w:sz w:val="20"/>
              </w:rPr>
              <w:t xml:space="preserve">Unhas </w:t>
            </w:r>
            <w:r w:rsidRPr="007E2C1A">
              <w:rPr>
                <w:rFonts w:cs="Arial"/>
                <w:sz w:val="20"/>
              </w:rPr>
              <w:t>Makassar</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23F71">
            <w:pPr>
              <w:ind w:right="-108"/>
              <w:jc w:val="left"/>
              <w:rPr>
                <w:rFonts w:cs="Arial"/>
                <w:sz w:val="20"/>
              </w:rPr>
            </w:pPr>
            <w:r w:rsidRPr="007E2C1A">
              <w:rPr>
                <w:rFonts w:cs="Arial"/>
                <w:sz w:val="20"/>
              </w:rPr>
              <w:t xml:space="preserve">S-1 : Sistem Informasi </w:t>
            </w:r>
          </w:p>
          <w:p w:rsidR="00BF0EEE" w:rsidRDefault="00BF0EEE" w:rsidP="00723F71">
            <w:pPr>
              <w:ind w:right="-108"/>
              <w:jc w:val="left"/>
              <w:rPr>
                <w:rFonts w:cs="Arial"/>
                <w:sz w:val="20"/>
              </w:rPr>
            </w:pPr>
          </w:p>
          <w:p w:rsidR="003D1CCE" w:rsidRPr="007E2C1A" w:rsidRDefault="003D1CCE" w:rsidP="00723F71">
            <w:pPr>
              <w:ind w:right="-108"/>
              <w:jc w:val="left"/>
              <w:rPr>
                <w:rFonts w:cs="Arial"/>
                <w:sz w:val="20"/>
              </w:rPr>
            </w:pPr>
            <w:r w:rsidRPr="007E2C1A">
              <w:rPr>
                <w:rFonts w:cs="Arial"/>
                <w:sz w:val="20"/>
              </w:rPr>
              <w:t>S-2 : Teknik Informatika</w:t>
            </w:r>
          </w:p>
        </w:tc>
      </w:tr>
      <w:tr w:rsidR="003D1CCE" w:rsidRPr="007E2C1A" w:rsidTr="00033AC5">
        <w:trPr>
          <w:cantSplit/>
          <w:trHeight w:val="842"/>
        </w:trPr>
        <w:tc>
          <w:tcPr>
            <w:tcW w:w="450"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center"/>
              <w:rPr>
                <w:rFonts w:cs="Arial"/>
                <w:sz w:val="20"/>
              </w:rPr>
            </w:pPr>
            <w:r w:rsidRPr="007E2C1A">
              <w:rPr>
                <w:rFonts w:cs="Arial"/>
                <w:sz w:val="20"/>
              </w:rPr>
              <w:t>7</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7E2C1A">
            <w:pPr>
              <w:jc w:val="left"/>
              <w:rPr>
                <w:rFonts w:cs="Arial"/>
                <w:sz w:val="20"/>
              </w:rPr>
            </w:pPr>
            <w:r w:rsidRPr="007E2C1A">
              <w:rPr>
                <w:rFonts w:cs="Arial"/>
                <w:sz w:val="20"/>
              </w:rPr>
              <w:t>R. Dimas Adityo</w:t>
            </w:r>
          </w:p>
        </w:tc>
        <w:tc>
          <w:tcPr>
            <w:tcW w:w="1260"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ind w:right="-108"/>
              <w:jc w:val="left"/>
              <w:rPr>
                <w:rFonts w:cs="Arial"/>
                <w:sz w:val="20"/>
                <w:lang w:val="id-ID"/>
              </w:rPr>
            </w:pPr>
            <w:r w:rsidRPr="007E2C1A">
              <w:rPr>
                <w:rFonts w:cs="Arial"/>
                <w:sz w:val="20"/>
                <w:lang w:val="id-ID"/>
              </w:rPr>
              <w:t>0729127904</w:t>
            </w:r>
          </w:p>
        </w:tc>
        <w:tc>
          <w:tcPr>
            <w:tcW w:w="810"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left"/>
              <w:rPr>
                <w:rFonts w:cs="Arial"/>
                <w:sz w:val="20"/>
              </w:rPr>
            </w:pPr>
            <w:r w:rsidRPr="007E2C1A">
              <w:rPr>
                <w:rFonts w:cs="Arial"/>
                <w:sz w:val="20"/>
              </w:rPr>
              <w:t>29-12-1979</w:t>
            </w:r>
          </w:p>
        </w:tc>
        <w:tc>
          <w:tcPr>
            <w:tcW w:w="1080"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jc w:val="center"/>
              <w:rPr>
                <w:rFonts w:cs="Arial"/>
                <w:sz w:val="20"/>
              </w:rPr>
            </w:pPr>
            <w:r w:rsidRPr="007E2C1A">
              <w:rPr>
                <w:rFonts w:cs="Arial"/>
                <w:sz w:val="20"/>
              </w:rPr>
              <w:t>-</w:t>
            </w:r>
          </w:p>
        </w:tc>
        <w:tc>
          <w:tcPr>
            <w:tcW w:w="987"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left"/>
              <w:rPr>
                <w:rFonts w:cs="Arial"/>
                <w:sz w:val="20"/>
              </w:rPr>
            </w:pPr>
            <w:r w:rsidRPr="007E2C1A">
              <w:rPr>
                <w:rFonts w:cs="Arial"/>
                <w:sz w:val="20"/>
              </w:rPr>
              <w:t>S.T</w:t>
            </w:r>
          </w:p>
          <w:p w:rsidR="003D1CCE" w:rsidRPr="007E2C1A" w:rsidRDefault="003D1CCE" w:rsidP="00F201FF">
            <w:pPr>
              <w:jc w:val="left"/>
              <w:rPr>
                <w:rFonts w:cs="Arial"/>
                <w:sz w:val="20"/>
              </w:rPr>
            </w:pPr>
          </w:p>
          <w:p w:rsidR="003D1CCE" w:rsidRPr="007E2C1A" w:rsidRDefault="003D1CCE" w:rsidP="00F201FF">
            <w:pPr>
              <w:jc w:val="left"/>
              <w:rPr>
                <w:rFonts w:cs="Arial"/>
                <w:sz w:val="20"/>
              </w:rPr>
            </w:pPr>
            <w:r w:rsidRPr="007E2C1A">
              <w:rPr>
                <w:rFonts w:cs="Arial"/>
                <w:sz w:val="20"/>
              </w:rPr>
              <w:t>M.T</w:t>
            </w:r>
          </w:p>
        </w:tc>
        <w:tc>
          <w:tcPr>
            <w:tcW w:w="1263"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left"/>
              <w:rPr>
                <w:rFonts w:cs="Arial"/>
                <w:sz w:val="20"/>
              </w:rPr>
            </w:pPr>
            <w:r w:rsidRPr="007E2C1A">
              <w:rPr>
                <w:rFonts w:cs="Arial"/>
                <w:sz w:val="20"/>
              </w:rPr>
              <w:t>S-1 : ITS</w:t>
            </w:r>
          </w:p>
          <w:p w:rsidR="003D1CCE" w:rsidRPr="007E2C1A" w:rsidRDefault="003D1CCE" w:rsidP="00F201FF">
            <w:pPr>
              <w:jc w:val="left"/>
              <w:rPr>
                <w:rFonts w:cs="Arial"/>
                <w:sz w:val="20"/>
              </w:rPr>
            </w:pPr>
          </w:p>
          <w:p w:rsidR="00DB47CF" w:rsidRDefault="00DB47CF" w:rsidP="00F201FF">
            <w:pPr>
              <w:jc w:val="left"/>
              <w:rPr>
                <w:rFonts w:cs="Arial"/>
                <w:sz w:val="20"/>
              </w:rPr>
            </w:pPr>
          </w:p>
          <w:p w:rsidR="003D1CCE" w:rsidRPr="007E2C1A" w:rsidRDefault="003D1CCE" w:rsidP="00F201FF">
            <w:pPr>
              <w:jc w:val="left"/>
              <w:rPr>
                <w:rFonts w:cs="Arial"/>
                <w:sz w:val="20"/>
              </w:rPr>
            </w:pPr>
            <w:r w:rsidRPr="007E2C1A">
              <w:rPr>
                <w:rFonts w:cs="Arial"/>
                <w:sz w:val="20"/>
              </w:rPr>
              <w:t>S-2 : ITS</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723F71">
            <w:pPr>
              <w:ind w:right="-108"/>
              <w:jc w:val="left"/>
              <w:rPr>
                <w:rFonts w:cs="Arial"/>
                <w:sz w:val="20"/>
              </w:rPr>
            </w:pPr>
            <w:r w:rsidRPr="007E2C1A">
              <w:rPr>
                <w:rFonts w:cs="Arial"/>
                <w:sz w:val="20"/>
              </w:rPr>
              <w:t>S-1 : Teknik Sistem Komputer</w:t>
            </w:r>
          </w:p>
          <w:p w:rsidR="003D1CCE" w:rsidRPr="007E2C1A" w:rsidRDefault="003D1CCE" w:rsidP="00723F71">
            <w:pPr>
              <w:ind w:right="-108"/>
              <w:jc w:val="left"/>
              <w:rPr>
                <w:rFonts w:cs="Arial"/>
                <w:sz w:val="20"/>
              </w:rPr>
            </w:pPr>
            <w:r w:rsidRPr="007E2C1A">
              <w:rPr>
                <w:rFonts w:cs="Arial"/>
                <w:sz w:val="20"/>
              </w:rPr>
              <w:t>S-2 : Jaringan Cerdas Multimedia</w:t>
            </w:r>
          </w:p>
        </w:tc>
      </w:tr>
      <w:tr w:rsidR="003D1CCE" w:rsidRPr="007E2C1A" w:rsidTr="00165C87">
        <w:trPr>
          <w:cantSplit/>
          <w:trHeight w:val="842"/>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BF0EEE" w:rsidRDefault="003D1CCE" w:rsidP="00F201FF">
            <w:pPr>
              <w:jc w:val="center"/>
              <w:rPr>
                <w:rFonts w:cs="Arial"/>
                <w:sz w:val="20"/>
              </w:rPr>
            </w:pPr>
            <w:r w:rsidRPr="00BF0EEE">
              <w:rPr>
                <w:rFonts w:cs="Arial"/>
                <w:sz w:val="20"/>
              </w:rPr>
              <w:t>8</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BF0EEE" w:rsidRDefault="003D1CCE" w:rsidP="007E2C1A">
            <w:pPr>
              <w:jc w:val="left"/>
              <w:rPr>
                <w:rFonts w:cs="Arial"/>
                <w:sz w:val="20"/>
                <w:lang w:val="id-ID"/>
              </w:rPr>
            </w:pPr>
            <w:r w:rsidRPr="00BF0EEE">
              <w:rPr>
                <w:rFonts w:cs="Arial"/>
                <w:sz w:val="20"/>
                <w:lang w:val="id-ID"/>
              </w:rPr>
              <w:t>Rifki Fahrial Zainal</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BF0EEE" w:rsidRDefault="003D1CCE" w:rsidP="00F201FF">
            <w:pPr>
              <w:ind w:right="-108"/>
              <w:jc w:val="left"/>
              <w:rPr>
                <w:rFonts w:cs="Arial"/>
                <w:sz w:val="20"/>
                <w:lang w:val="id-ID"/>
              </w:rPr>
            </w:pPr>
            <w:r w:rsidRPr="00BF0EEE">
              <w:rPr>
                <w:rFonts w:cs="Arial"/>
                <w:sz w:val="20"/>
                <w:lang w:val="id-ID"/>
              </w:rPr>
              <w:t>0701097803</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BF0EEE" w:rsidRDefault="003D1CCE" w:rsidP="00F201FF">
            <w:pPr>
              <w:jc w:val="left"/>
              <w:rPr>
                <w:rFonts w:cs="Arial"/>
                <w:sz w:val="20"/>
                <w:lang w:val="id-ID"/>
              </w:rPr>
            </w:pPr>
            <w:r w:rsidRPr="00BF0EEE">
              <w:rPr>
                <w:rFonts w:cs="Arial"/>
                <w:sz w:val="20"/>
                <w:lang w:val="id-ID"/>
              </w:rPr>
              <w:t>01-09-1978</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BF0EEE" w:rsidRDefault="003D1CCE" w:rsidP="00F201FF">
            <w:pPr>
              <w:jc w:val="left"/>
              <w:rPr>
                <w:rFonts w:cs="Arial"/>
                <w:sz w:val="20"/>
                <w:lang w:val="id-ID"/>
              </w:rPr>
            </w:pPr>
            <w:r w:rsidRPr="00BF0EEE">
              <w:rPr>
                <w:rFonts w:cs="Arial"/>
                <w:sz w:val="20"/>
                <w:lang w:val="id-ID"/>
              </w:rPr>
              <w:t>Asisten Ahli</w:t>
            </w:r>
          </w:p>
        </w:tc>
        <w:tc>
          <w:tcPr>
            <w:tcW w:w="9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BF0EEE" w:rsidRDefault="003D1CCE" w:rsidP="00F201FF">
            <w:pPr>
              <w:jc w:val="left"/>
              <w:rPr>
                <w:rFonts w:cs="Arial"/>
                <w:sz w:val="20"/>
                <w:lang w:val="id-ID"/>
              </w:rPr>
            </w:pPr>
            <w:r w:rsidRPr="00BF0EEE">
              <w:rPr>
                <w:rFonts w:cs="Arial"/>
                <w:sz w:val="20"/>
                <w:lang w:val="id-ID"/>
              </w:rPr>
              <w:t>S.T.,</w:t>
            </w:r>
          </w:p>
          <w:p w:rsidR="003D1CCE" w:rsidRPr="00BF0EEE" w:rsidRDefault="003D1CCE" w:rsidP="00F201FF">
            <w:pPr>
              <w:jc w:val="left"/>
              <w:rPr>
                <w:rFonts w:cs="Arial"/>
                <w:sz w:val="20"/>
              </w:rPr>
            </w:pPr>
          </w:p>
          <w:p w:rsidR="003D1CCE" w:rsidRPr="00BF0EEE" w:rsidRDefault="003D1CCE" w:rsidP="00F201FF">
            <w:pPr>
              <w:jc w:val="left"/>
              <w:rPr>
                <w:rFonts w:cs="Arial"/>
                <w:sz w:val="20"/>
                <w:lang w:val="id-ID"/>
              </w:rPr>
            </w:pPr>
            <w:r w:rsidRPr="00BF0EEE">
              <w:rPr>
                <w:rFonts w:cs="Arial"/>
                <w:sz w:val="20"/>
                <w:lang w:val="id-ID"/>
              </w:rPr>
              <w:t>M.Kom.</w:t>
            </w:r>
          </w:p>
        </w:tc>
        <w:tc>
          <w:tcPr>
            <w:tcW w:w="1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BF0EEE" w:rsidRDefault="003D1CCE" w:rsidP="00F201FF">
            <w:pPr>
              <w:jc w:val="left"/>
              <w:rPr>
                <w:rFonts w:cs="Arial"/>
                <w:sz w:val="20"/>
                <w:lang w:val="id-ID"/>
              </w:rPr>
            </w:pPr>
            <w:r w:rsidRPr="00BF0EEE">
              <w:rPr>
                <w:rFonts w:cs="Arial"/>
                <w:sz w:val="20"/>
                <w:lang w:val="id-ID"/>
              </w:rPr>
              <w:t>S-1 : UBAYA</w:t>
            </w:r>
          </w:p>
          <w:p w:rsidR="003D1CCE" w:rsidRPr="00BF0EEE" w:rsidRDefault="003D1CCE" w:rsidP="00F201FF">
            <w:pPr>
              <w:jc w:val="left"/>
              <w:rPr>
                <w:rFonts w:cs="Arial"/>
                <w:sz w:val="20"/>
                <w:lang w:val="id-ID"/>
              </w:rPr>
            </w:pPr>
            <w:r w:rsidRPr="00BF0EEE">
              <w:rPr>
                <w:rFonts w:cs="Arial"/>
                <w:sz w:val="20"/>
                <w:lang w:val="id-ID"/>
              </w:rPr>
              <w:t>S-2 : ITS</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BF0EEE" w:rsidRDefault="003D1CCE" w:rsidP="00723F71">
            <w:pPr>
              <w:ind w:right="-108"/>
              <w:jc w:val="left"/>
              <w:rPr>
                <w:rFonts w:cs="Arial"/>
                <w:sz w:val="20"/>
                <w:lang w:val="id-ID"/>
              </w:rPr>
            </w:pPr>
            <w:r w:rsidRPr="00BF0EEE">
              <w:rPr>
                <w:rFonts w:cs="Arial"/>
                <w:sz w:val="20"/>
                <w:lang w:val="id-ID"/>
              </w:rPr>
              <w:t>S-1 : Teknik Elektro.</w:t>
            </w:r>
          </w:p>
          <w:p w:rsidR="003D1CCE" w:rsidRPr="00BF0EEE" w:rsidRDefault="003D1CCE" w:rsidP="00723F71">
            <w:pPr>
              <w:ind w:right="-108"/>
              <w:jc w:val="left"/>
              <w:rPr>
                <w:rFonts w:cs="Arial"/>
                <w:sz w:val="20"/>
                <w:lang w:val="id-ID"/>
              </w:rPr>
            </w:pPr>
            <w:r w:rsidRPr="00BF0EEE">
              <w:rPr>
                <w:rFonts w:cs="Arial"/>
                <w:sz w:val="20"/>
                <w:lang w:val="id-ID"/>
              </w:rPr>
              <w:t>S-2 : Teknik Informatika.</w:t>
            </w:r>
          </w:p>
        </w:tc>
      </w:tr>
      <w:tr w:rsidR="003D1CCE" w:rsidRPr="007E2C1A" w:rsidTr="00033AC5">
        <w:trPr>
          <w:cantSplit/>
          <w:trHeight w:val="842"/>
        </w:trPr>
        <w:tc>
          <w:tcPr>
            <w:tcW w:w="450"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center"/>
              <w:rPr>
                <w:rFonts w:cs="Arial"/>
                <w:sz w:val="20"/>
              </w:rPr>
            </w:pPr>
            <w:r w:rsidRPr="007E2C1A">
              <w:rPr>
                <w:rFonts w:cs="Arial"/>
                <w:sz w:val="20"/>
              </w:rPr>
              <w:t>9</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7E2C1A">
            <w:pPr>
              <w:jc w:val="left"/>
              <w:rPr>
                <w:rFonts w:cs="Arial"/>
                <w:sz w:val="20"/>
                <w:lang w:val="id-ID"/>
              </w:rPr>
            </w:pPr>
            <w:r w:rsidRPr="007E2C1A">
              <w:rPr>
                <w:rFonts w:cs="Arial"/>
                <w:sz w:val="20"/>
                <w:lang w:val="id-ID"/>
              </w:rPr>
              <w:t>RR Ani Dijah Rahajoe</w:t>
            </w:r>
          </w:p>
          <w:p w:rsidR="003D1CCE" w:rsidRPr="007E2C1A" w:rsidRDefault="003D1CCE" w:rsidP="007E2C1A">
            <w:pPr>
              <w:jc w:val="left"/>
              <w:rPr>
                <w:rFonts w:cs="Arial"/>
                <w:sz w:val="20"/>
              </w:rPr>
            </w:pPr>
            <w:r w:rsidRPr="007E2C1A">
              <w:rPr>
                <w:rFonts w:cs="Arial"/>
                <w:sz w:val="20"/>
              </w:rPr>
              <w:t>(***)</w:t>
            </w:r>
          </w:p>
        </w:tc>
        <w:tc>
          <w:tcPr>
            <w:tcW w:w="1260"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ind w:right="-108"/>
              <w:jc w:val="left"/>
              <w:rPr>
                <w:rFonts w:cs="Arial"/>
                <w:sz w:val="20"/>
                <w:lang w:val="id-ID"/>
              </w:rPr>
            </w:pPr>
            <w:r w:rsidRPr="007E2C1A">
              <w:rPr>
                <w:rFonts w:cs="Arial"/>
                <w:sz w:val="20"/>
                <w:lang w:val="id-ID"/>
              </w:rPr>
              <w:t>0012057301</w:t>
            </w:r>
          </w:p>
        </w:tc>
        <w:tc>
          <w:tcPr>
            <w:tcW w:w="810"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left"/>
              <w:rPr>
                <w:rFonts w:cs="Arial"/>
                <w:sz w:val="20"/>
                <w:lang w:val="id-ID"/>
              </w:rPr>
            </w:pPr>
            <w:r w:rsidRPr="007E2C1A">
              <w:rPr>
                <w:rFonts w:cs="Arial"/>
                <w:sz w:val="20"/>
                <w:lang w:val="id-ID"/>
              </w:rPr>
              <w:t>12-05-1973</w:t>
            </w:r>
          </w:p>
        </w:tc>
        <w:tc>
          <w:tcPr>
            <w:tcW w:w="1080"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left"/>
              <w:rPr>
                <w:rFonts w:cs="Arial"/>
                <w:sz w:val="20"/>
              </w:rPr>
            </w:pPr>
            <w:r w:rsidRPr="007E2C1A">
              <w:rPr>
                <w:rFonts w:cs="Arial"/>
                <w:sz w:val="20"/>
              </w:rPr>
              <w:t>Lektor</w:t>
            </w:r>
          </w:p>
        </w:tc>
        <w:tc>
          <w:tcPr>
            <w:tcW w:w="987"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left"/>
              <w:rPr>
                <w:rFonts w:cs="Arial"/>
                <w:sz w:val="20"/>
                <w:lang w:val="id-ID"/>
              </w:rPr>
            </w:pPr>
            <w:r w:rsidRPr="007E2C1A">
              <w:rPr>
                <w:rFonts w:cs="Arial"/>
                <w:sz w:val="20"/>
                <w:lang w:val="id-ID"/>
              </w:rPr>
              <w:t>S.T.,</w:t>
            </w:r>
          </w:p>
          <w:p w:rsidR="003D1CCE" w:rsidRPr="007E2C1A" w:rsidRDefault="003D1CCE" w:rsidP="00F201FF">
            <w:pPr>
              <w:jc w:val="left"/>
              <w:rPr>
                <w:rFonts w:cs="Arial"/>
                <w:sz w:val="20"/>
              </w:rPr>
            </w:pPr>
          </w:p>
          <w:p w:rsidR="003D1CCE" w:rsidRPr="007E2C1A" w:rsidRDefault="003D1CCE" w:rsidP="00F201FF">
            <w:pPr>
              <w:jc w:val="left"/>
              <w:rPr>
                <w:rFonts w:cs="Arial"/>
                <w:sz w:val="20"/>
                <w:lang w:val="id-ID"/>
              </w:rPr>
            </w:pPr>
            <w:r w:rsidRPr="007E2C1A">
              <w:rPr>
                <w:rFonts w:cs="Arial"/>
                <w:sz w:val="20"/>
                <w:lang w:val="id-ID"/>
              </w:rPr>
              <w:t>M.Cs.</w:t>
            </w:r>
          </w:p>
        </w:tc>
        <w:tc>
          <w:tcPr>
            <w:tcW w:w="1263"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left"/>
              <w:rPr>
                <w:rFonts w:cs="Arial"/>
                <w:sz w:val="20"/>
                <w:lang w:val="id-ID"/>
              </w:rPr>
            </w:pPr>
            <w:r w:rsidRPr="007E2C1A">
              <w:rPr>
                <w:rFonts w:cs="Arial"/>
                <w:sz w:val="20"/>
                <w:lang w:val="id-ID"/>
              </w:rPr>
              <w:t>S-1 : UBAYA</w:t>
            </w:r>
          </w:p>
          <w:p w:rsidR="003D1CCE" w:rsidRPr="007E2C1A" w:rsidRDefault="003D1CCE" w:rsidP="00F201FF">
            <w:pPr>
              <w:jc w:val="left"/>
              <w:rPr>
                <w:rFonts w:cs="Arial"/>
                <w:sz w:val="20"/>
                <w:lang w:val="id-ID"/>
              </w:rPr>
            </w:pPr>
            <w:r w:rsidRPr="007E2C1A">
              <w:rPr>
                <w:rFonts w:cs="Arial"/>
                <w:sz w:val="20"/>
                <w:lang w:val="id-ID"/>
              </w:rPr>
              <w:t>S-2 : UGM</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723F71">
            <w:pPr>
              <w:ind w:right="-108"/>
              <w:jc w:val="left"/>
              <w:rPr>
                <w:rFonts w:cs="Arial"/>
                <w:sz w:val="20"/>
                <w:lang w:val="id-ID"/>
              </w:rPr>
            </w:pPr>
            <w:r w:rsidRPr="007E2C1A">
              <w:rPr>
                <w:rFonts w:cs="Arial"/>
                <w:sz w:val="20"/>
                <w:lang w:val="id-ID"/>
              </w:rPr>
              <w:t>S-1 : Teknik Informatika.</w:t>
            </w:r>
          </w:p>
          <w:p w:rsidR="003D1CCE" w:rsidRPr="007E2C1A" w:rsidRDefault="003D1CCE" w:rsidP="00723F71">
            <w:pPr>
              <w:ind w:right="-108"/>
              <w:jc w:val="left"/>
              <w:rPr>
                <w:rFonts w:cs="Arial"/>
                <w:sz w:val="20"/>
              </w:rPr>
            </w:pPr>
            <w:r w:rsidRPr="007E2C1A">
              <w:rPr>
                <w:rFonts w:cs="Arial"/>
                <w:sz w:val="20"/>
                <w:lang w:val="id-ID"/>
              </w:rPr>
              <w:t xml:space="preserve">S-2 : </w:t>
            </w:r>
            <w:r w:rsidRPr="007E2C1A">
              <w:rPr>
                <w:rFonts w:cs="Arial"/>
                <w:sz w:val="20"/>
              </w:rPr>
              <w:t>Ilmu Komputer</w:t>
            </w:r>
          </w:p>
        </w:tc>
      </w:tr>
      <w:tr w:rsidR="003D1CCE" w:rsidRPr="007E2C1A" w:rsidTr="00165C87">
        <w:trPr>
          <w:cantSplit/>
          <w:trHeight w:val="842"/>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center"/>
              <w:rPr>
                <w:rFonts w:cs="Arial"/>
                <w:sz w:val="20"/>
              </w:rPr>
            </w:pPr>
            <w:r w:rsidRPr="007E2C1A">
              <w:rPr>
                <w:rFonts w:cs="Arial"/>
                <w:sz w:val="20"/>
              </w:rPr>
              <w:t>10</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E2C1A">
            <w:pPr>
              <w:jc w:val="left"/>
              <w:rPr>
                <w:rFonts w:cs="Arial"/>
                <w:sz w:val="20"/>
                <w:lang w:val="id-ID"/>
              </w:rPr>
            </w:pPr>
            <w:r w:rsidRPr="007E2C1A">
              <w:rPr>
                <w:rFonts w:cs="Arial"/>
                <w:sz w:val="20"/>
                <w:lang w:val="id-ID"/>
              </w:rPr>
              <w:t>Rudy Cahyadi Hario Pribadi</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ind w:right="-108"/>
              <w:jc w:val="left"/>
              <w:rPr>
                <w:rFonts w:cs="Arial"/>
                <w:sz w:val="20"/>
                <w:lang w:val="id-ID"/>
              </w:rPr>
            </w:pPr>
            <w:r w:rsidRPr="007E2C1A">
              <w:rPr>
                <w:rFonts w:cs="Arial"/>
                <w:sz w:val="20"/>
                <w:lang w:val="id-ID"/>
              </w:rPr>
              <w:t>0</w:t>
            </w:r>
            <w:r w:rsidRPr="007E2C1A">
              <w:rPr>
                <w:rFonts w:cs="Arial"/>
                <w:sz w:val="20"/>
              </w:rPr>
              <w:t>7</w:t>
            </w:r>
            <w:r w:rsidRPr="007E2C1A">
              <w:rPr>
                <w:rFonts w:cs="Arial"/>
                <w:sz w:val="20"/>
                <w:lang w:val="id-ID"/>
              </w:rPr>
              <w:t>03058102</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left"/>
              <w:rPr>
                <w:rFonts w:cs="Arial"/>
                <w:sz w:val="20"/>
                <w:lang w:val="id-ID"/>
              </w:rPr>
            </w:pPr>
            <w:r w:rsidRPr="007E2C1A">
              <w:rPr>
                <w:rFonts w:cs="Arial"/>
                <w:sz w:val="20"/>
                <w:lang w:val="id-ID"/>
              </w:rPr>
              <w:t>03-05-1981</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center"/>
              <w:rPr>
                <w:rFonts w:cs="Arial"/>
                <w:sz w:val="20"/>
              </w:rPr>
            </w:pPr>
            <w:r w:rsidRPr="007E2C1A">
              <w:rPr>
                <w:rFonts w:cs="Arial"/>
                <w:sz w:val="20"/>
              </w:rPr>
              <w:t>-</w:t>
            </w:r>
          </w:p>
        </w:tc>
        <w:tc>
          <w:tcPr>
            <w:tcW w:w="9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left"/>
              <w:rPr>
                <w:rFonts w:cs="Arial"/>
                <w:sz w:val="20"/>
                <w:lang w:val="id-ID"/>
              </w:rPr>
            </w:pPr>
            <w:r w:rsidRPr="007E2C1A">
              <w:rPr>
                <w:rFonts w:cs="Arial"/>
                <w:sz w:val="20"/>
                <w:lang w:val="id-ID"/>
              </w:rPr>
              <w:t>S.ST.,</w:t>
            </w:r>
          </w:p>
          <w:p w:rsidR="003D1CCE" w:rsidRPr="007E2C1A" w:rsidRDefault="003D1CCE" w:rsidP="00F201FF">
            <w:pPr>
              <w:jc w:val="left"/>
              <w:rPr>
                <w:rFonts w:cs="Arial"/>
                <w:sz w:val="20"/>
              </w:rPr>
            </w:pPr>
          </w:p>
          <w:p w:rsidR="003D1CCE" w:rsidRPr="007E2C1A" w:rsidRDefault="003D1CCE" w:rsidP="00F201FF">
            <w:pPr>
              <w:jc w:val="left"/>
              <w:rPr>
                <w:rFonts w:cs="Arial"/>
                <w:sz w:val="20"/>
                <w:lang w:val="id-ID"/>
              </w:rPr>
            </w:pPr>
            <w:r w:rsidRPr="007E2C1A">
              <w:rPr>
                <w:rFonts w:cs="Arial"/>
                <w:sz w:val="20"/>
                <w:lang w:val="id-ID"/>
              </w:rPr>
              <w:t>M.Kom.</w:t>
            </w:r>
          </w:p>
        </w:tc>
        <w:tc>
          <w:tcPr>
            <w:tcW w:w="1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F201FF">
            <w:pPr>
              <w:jc w:val="left"/>
              <w:rPr>
                <w:rFonts w:cs="Arial"/>
                <w:sz w:val="20"/>
                <w:lang w:val="id-ID"/>
              </w:rPr>
            </w:pPr>
            <w:r w:rsidRPr="007E2C1A">
              <w:rPr>
                <w:rFonts w:cs="Arial"/>
                <w:sz w:val="20"/>
                <w:lang w:val="id-ID"/>
              </w:rPr>
              <w:t>D-4 : PENS-ITS</w:t>
            </w:r>
          </w:p>
          <w:p w:rsidR="003D1CCE" w:rsidRPr="007E2C1A" w:rsidRDefault="003D1CCE" w:rsidP="00F201FF">
            <w:pPr>
              <w:jc w:val="left"/>
              <w:rPr>
                <w:rFonts w:cs="Arial"/>
                <w:sz w:val="20"/>
                <w:lang w:val="id-ID"/>
              </w:rPr>
            </w:pPr>
            <w:r w:rsidRPr="007E2C1A">
              <w:rPr>
                <w:rFonts w:cs="Arial"/>
                <w:sz w:val="20"/>
                <w:lang w:val="id-ID"/>
              </w:rPr>
              <w:t>S-2 : ITS</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23F71">
            <w:pPr>
              <w:ind w:right="-108"/>
              <w:jc w:val="left"/>
              <w:rPr>
                <w:rFonts w:cs="Arial"/>
                <w:sz w:val="20"/>
                <w:lang w:val="id-ID"/>
              </w:rPr>
            </w:pPr>
            <w:r w:rsidRPr="007E2C1A">
              <w:rPr>
                <w:rFonts w:cs="Arial"/>
                <w:sz w:val="20"/>
                <w:lang w:val="id-ID"/>
              </w:rPr>
              <w:t>D-4 : Teknologi Informasi.</w:t>
            </w:r>
          </w:p>
          <w:p w:rsidR="003D1CCE" w:rsidRPr="007E2C1A" w:rsidRDefault="003D1CCE" w:rsidP="00723F71">
            <w:pPr>
              <w:ind w:right="-108"/>
              <w:jc w:val="left"/>
              <w:rPr>
                <w:rFonts w:cs="Arial"/>
                <w:sz w:val="20"/>
                <w:lang w:val="id-ID"/>
              </w:rPr>
            </w:pPr>
            <w:r w:rsidRPr="007E2C1A">
              <w:rPr>
                <w:rFonts w:cs="Arial"/>
                <w:sz w:val="20"/>
                <w:lang w:val="id-ID"/>
              </w:rPr>
              <w:t>S-2 : Teknik Informatika.</w:t>
            </w:r>
          </w:p>
        </w:tc>
      </w:tr>
      <w:tr w:rsidR="003D1CCE" w:rsidRPr="007E2C1A" w:rsidTr="00033AC5">
        <w:trPr>
          <w:cantSplit/>
          <w:trHeight w:val="842"/>
        </w:trPr>
        <w:tc>
          <w:tcPr>
            <w:tcW w:w="450"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center"/>
              <w:rPr>
                <w:rFonts w:cs="Arial"/>
                <w:sz w:val="20"/>
              </w:rPr>
            </w:pPr>
            <w:r w:rsidRPr="007E2C1A">
              <w:rPr>
                <w:rFonts w:cs="Arial"/>
                <w:sz w:val="20"/>
              </w:rPr>
              <w:t>11</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7E2C1A">
            <w:pPr>
              <w:jc w:val="left"/>
              <w:rPr>
                <w:rFonts w:cs="Arial"/>
                <w:sz w:val="20"/>
                <w:lang w:val="id-ID"/>
              </w:rPr>
            </w:pPr>
            <w:r w:rsidRPr="007E2C1A">
              <w:rPr>
                <w:rFonts w:cs="Arial"/>
                <w:sz w:val="20"/>
                <w:lang w:val="id-ID"/>
              </w:rPr>
              <w:t>Syariful Alim</w:t>
            </w:r>
          </w:p>
        </w:tc>
        <w:tc>
          <w:tcPr>
            <w:tcW w:w="1260"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ind w:right="-108"/>
              <w:jc w:val="left"/>
              <w:rPr>
                <w:rFonts w:cs="Arial"/>
                <w:sz w:val="20"/>
                <w:lang w:val="id-ID"/>
              </w:rPr>
            </w:pPr>
            <w:r w:rsidRPr="007E2C1A">
              <w:rPr>
                <w:rFonts w:cs="Arial"/>
                <w:sz w:val="20"/>
                <w:lang w:val="id-ID"/>
              </w:rPr>
              <w:t>0726106903</w:t>
            </w:r>
          </w:p>
        </w:tc>
        <w:tc>
          <w:tcPr>
            <w:tcW w:w="810"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left"/>
              <w:rPr>
                <w:rFonts w:cs="Arial"/>
                <w:sz w:val="20"/>
                <w:lang w:val="id-ID"/>
              </w:rPr>
            </w:pPr>
            <w:r w:rsidRPr="007E2C1A">
              <w:rPr>
                <w:rFonts w:cs="Arial"/>
                <w:sz w:val="20"/>
                <w:lang w:val="id-ID"/>
              </w:rPr>
              <w:t>26-10-1969</w:t>
            </w:r>
          </w:p>
        </w:tc>
        <w:tc>
          <w:tcPr>
            <w:tcW w:w="1080"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jc w:val="center"/>
              <w:rPr>
                <w:rFonts w:cs="Arial"/>
                <w:sz w:val="20"/>
              </w:rPr>
            </w:pPr>
            <w:r w:rsidRPr="007E2C1A">
              <w:rPr>
                <w:rFonts w:cs="Arial"/>
                <w:sz w:val="20"/>
              </w:rPr>
              <w:t>-</w:t>
            </w:r>
          </w:p>
        </w:tc>
        <w:tc>
          <w:tcPr>
            <w:tcW w:w="987"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left"/>
              <w:rPr>
                <w:rFonts w:cs="Arial"/>
                <w:sz w:val="20"/>
                <w:lang w:val="id-ID"/>
              </w:rPr>
            </w:pPr>
            <w:r w:rsidRPr="007E2C1A">
              <w:rPr>
                <w:rFonts w:cs="Arial"/>
                <w:sz w:val="20"/>
                <w:lang w:val="id-ID"/>
              </w:rPr>
              <w:t>S.Kom.,</w:t>
            </w:r>
          </w:p>
          <w:p w:rsidR="003D1CCE" w:rsidRPr="007E2C1A" w:rsidRDefault="003D1CCE" w:rsidP="00F201FF">
            <w:pPr>
              <w:jc w:val="left"/>
              <w:rPr>
                <w:rFonts w:cs="Arial"/>
                <w:sz w:val="20"/>
              </w:rPr>
            </w:pPr>
          </w:p>
          <w:p w:rsidR="003D1CCE" w:rsidRPr="007E2C1A" w:rsidRDefault="003D1CCE" w:rsidP="00F201FF">
            <w:pPr>
              <w:jc w:val="left"/>
              <w:rPr>
                <w:rFonts w:cs="Arial"/>
                <w:sz w:val="20"/>
                <w:lang w:val="id-ID"/>
              </w:rPr>
            </w:pPr>
            <w:r w:rsidRPr="007E2C1A">
              <w:rPr>
                <w:rFonts w:cs="Arial"/>
                <w:sz w:val="20"/>
                <w:lang w:val="id-ID"/>
              </w:rPr>
              <w:t>M.Cs.</w:t>
            </w:r>
          </w:p>
        </w:tc>
        <w:tc>
          <w:tcPr>
            <w:tcW w:w="1263" w:type="dxa"/>
            <w:tcBorders>
              <w:top w:val="single" w:sz="4" w:space="0" w:color="auto"/>
              <w:left w:val="single" w:sz="4" w:space="0" w:color="auto"/>
              <w:bottom w:val="single" w:sz="4" w:space="0" w:color="auto"/>
              <w:right w:val="single" w:sz="4" w:space="0" w:color="auto"/>
            </w:tcBorders>
          </w:tcPr>
          <w:p w:rsidR="003D1CCE" w:rsidRPr="007E2C1A" w:rsidRDefault="003D1CCE" w:rsidP="00F201FF">
            <w:pPr>
              <w:jc w:val="left"/>
              <w:rPr>
                <w:rFonts w:cs="Arial"/>
                <w:sz w:val="20"/>
                <w:lang w:val="id-ID"/>
              </w:rPr>
            </w:pPr>
            <w:r w:rsidRPr="007E2C1A">
              <w:rPr>
                <w:rFonts w:cs="Arial"/>
                <w:sz w:val="20"/>
                <w:lang w:val="id-ID"/>
              </w:rPr>
              <w:t>S-1 : ITS</w:t>
            </w:r>
          </w:p>
          <w:p w:rsidR="003D1CCE" w:rsidRPr="007E2C1A" w:rsidRDefault="003D1CCE" w:rsidP="00F201FF">
            <w:pPr>
              <w:jc w:val="left"/>
              <w:rPr>
                <w:rFonts w:cs="Arial"/>
                <w:sz w:val="20"/>
              </w:rPr>
            </w:pPr>
          </w:p>
          <w:p w:rsidR="003D1CCE" w:rsidRPr="007E2C1A" w:rsidRDefault="003D1CCE" w:rsidP="00F201FF">
            <w:pPr>
              <w:jc w:val="left"/>
              <w:rPr>
                <w:rFonts w:cs="Arial"/>
                <w:sz w:val="20"/>
                <w:lang w:val="id-ID"/>
              </w:rPr>
            </w:pPr>
            <w:r w:rsidRPr="007E2C1A">
              <w:rPr>
                <w:rFonts w:cs="Arial"/>
                <w:sz w:val="20"/>
                <w:lang w:val="id-ID"/>
              </w:rPr>
              <w:t>S-2 : UGM</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723F71">
            <w:pPr>
              <w:ind w:right="-108"/>
              <w:jc w:val="left"/>
              <w:rPr>
                <w:rFonts w:cs="Arial"/>
                <w:sz w:val="20"/>
                <w:lang w:val="id-ID"/>
              </w:rPr>
            </w:pPr>
            <w:r w:rsidRPr="007E2C1A">
              <w:rPr>
                <w:rFonts w:cs="Arial"/>
                <w:sz w:val="20"/>
                <w:lang w:val="id-ID"/>
              </w:rPr>
              <w:t>S-1 : Teknik Informatika.</w:t>
            </w:r>
          </w:p>
          <w:p w:rsidR="003D1CCE" w:rsidRPr="007E2C1A" w:rsidRDefault="003D1CCE" w:rsidP="00723F71">
            <w:pPr>
              <w:ind w:right="-108"/>
              <w:jc w:val="left"/>
              <w:rPr>
                <w:rFonts w:cs="Arial"/>
                <w:sz w:val="20"/>
                <w:lang w:val="id-ID"/>
              </w:rPr>
            </w:pPr>
            <w:r w:rsidRPr="007E2C1A">
              <w:rPr>
                <w:rFonts w:cs="Arial"/>
                <w:sz w:val="20"/>
                <w:lang w:val="id-ID"/>
              </w:rPr>
              <w:t>S-2 : Ilmu Komputer.</w:t>
            </w:r>
          </w:p>
        </w:tc>
      </w:tr>
      <w:tr w:rsidR="003D1CCE" w:rsidRPr="007E2C1A" w:rsidTr="00165C87">
        <w:trPr>
          <w:cantSplit/>
          <w:trHeight w:val="842"/>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center"/>
              <w:rPr>
                <w:rFonts w:cs="Arial"/>
                <w:sz w:val="20"/>
              </w:rPr>
            </w:pPr>
            <w:r w:rsidRPr="007E2C1A">
              <w:rPr>
                <w:rFonts w:cs="Arial"/>
                <w:sz w:val="20"/>
              </w:rPr>
              <w:t>12</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E2C1A">
            <w:pPr>
              <w:jc w:val="left"/>
              <w:rPr>
                <w:rFonts w:cs="Arial"/>
                <w:sz w:val="20"/>
                <w:lang w:val="id-ID"/>
              </w:rPr>
            </w:pPr>
            <w:r w:rsidRPr="007E2C1A">
              <w:rPr>
                <w:rFonts w:cs="Arial"/>
                <w:color w:val="000000"/>
                <w:sz w:val="20"/>
              </w:rPr>
              <w:t>Irwan Kurnia Andrianto</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ind w:right="-108"/>
              <w:jc w:val="left"/>
              <w:rPr>
                <w:rFonts w:cs="Arial"/>
                <w:sz w:val="20"/>
                <w:lang w:val="id-ID"/>
              </w:rPr>
            </w:pPr>
            <w:r w:rsidRPr="007E2C1A">
              <w:rPr>
                <w:rFonts w:cs="Arial"/>
                <w:sz w:val="20"/>
                <w:lang w:val="id-ID"/>
              </w:rPr>
              <w:t>0724018401</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left"/>
              <w:rPr>
                <w:rFonts w:cs="Arial"/>
                <w:sz w:val="20"/>
              </w:rPr>
            </w:pPr>
            <w:r w:rsidRPr="007E2C1A">
              <w:rPr>
                <w:rFonts w:cs="Arial"/>
                <w:sz w:val="20"/>
              </w:rPr>
              <w:t>24-01-1984</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center"/>
              <w:rPr>
                <w:rFonts w:cs="Arial"/>
                <w:sz w:val="20"/>
              </w:rPr>
            </w:pPr>
            <w:r w:rsidRPr="007E2C1A">
              <w:rPr>
                <w:rFonts w:cs="Arial"/>
                <w:sz w:val="20"/>
              </w:rPr>
              <w:t>-</w:t>
            </w:r>
          </w:p>
        </w:tc>
        <w:tc>
          <w:tcPr>
            <w:tcW w:w="9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left"/>
              <w:rPr>
                <w:rFonts w:cs="Arial"/>
                <w:sz w:val="20"/>
              </w:rPr>
            </w:pPr>
            <w:r w:rsidRPr="007E2C1A">
              <w:rPr>
                <w:rFonts w:cs="Arial"/>
                <w:sz w:val="20"/>
              </w:rPr>
              <w:t>S.T.,</w:t>
            </w:r>
          </w:p>
          <w:p w:rsidR="003D1CCE" w:rsidRPr="007E2C1A" w:rsidRDefault="003D1CCE" w:rsidP="00E65679">
            <w:pPr>
              <w:jc w:val="left"/>
              <w:rPr>
                <w:rFonts w:cs="Arial"/>
                <w:sz w:val="20"/>
              </w:rPr>
            </w:pPr>
          </w:p>
          <w:p w:rsidR="003D1CCE" w:rsidRPr="007E2C1A" w:rsidRDefault="003D1CCE" w:rsidP="00E65679">
            <w:pPr>
              <w:jc w:val="left"/>
              <w:rPr>
                <w:rFonts w:cs="Arial"/>
                <w:sz w:val="20"/>
              </w:rPr>
            </w:pPr>
            <w:r w:rsidRPr="007E2C1A">
              <w:rPr>
                <w:rFonts w:cs="Arial"/>
                <w:sz w:val="20"/>
              </w:rPr>
              <w:t>M.T.</w:t>
            </w:r>
          </w:p>
        </w:tc>
        <w:tc>
          <w:tcPr>
            <w:tcW w:w="1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left"/>
              <w:rPr>
                <w:rFonts w:cs="Arial"/>
                <w:sz w:val="20"/>
              </w:rPr>
            </w:pPr>
            <w:r w:rsidRPr="007E2C1A">
              <w:rPr>
                <w:rFonts w:cs="Arial"/>
                <w:sz w:val="20"/>
              </w:rPr>
              <w:t xml:space="preserve">S-1 : Universitas </w:t>
            </w:r>
            <w:r w:rsidRPr="00BF0EEE">
              <w:rPr>
                <w:rFonts w:cs="Arial"/>
                <w:sz w:val="18"/>
                <w:szCs w:val="18"/>
              </w:rPr>
              <w:t>Gunadarm</w:t>
            </w:r>
            <w:r w:rsidRPr="007E2C1A">
              <w:rPr>
                <w:rFonts w:cs="Arial"/>
                <w:sz w:val="20"/>
              </w:rPr>
              <w:t>a</w:t>
            </w:r>
          </w:p>
          <w:p w:rsidR="003D1CCE" w:rsidRPr="007E2C1A" w:rsidRDefault="003D1CCE" w:rsidP="00E65679">
            <w:pPr>
              <w:jc w:val="left"/>
              <w:rPr>
                <w:rFonts w:cs="Arial"/>
                <w:sz w:val="20"/>
              </w:rPr>
            </w:pPr>
            <w:r w:rsidRPr="007E2C1A">
              <w:rPr>
                <w:rFonts w:cs="Arial"/>
                <w:sz w:val="20"/>
              </w:rPr>
              <w:t>S-2 : UI</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23F71">
            <w:pPr>
              <w:ind w:right="-108"/>
              <w:jc w:val="left"/>
              <w:rPr>
                <w:rFonts w:cs="Arial"/>
                <w:sz w:val="20"/>
              </w:rPr>
            </w:pPr>
            <w:r w:rsidRPr="007E2C1A">
              <w:rPr>
                <w:rFonts w:cs="Arial"/>
                <w:sz w:val="20"/>
              </w:rPr>
              <w:t>S-1 : Teknik Informatika</w:t>
            </w:r>
          </w:p>
          <w:p w:rsidR="00BF0EEE" w:rsidRDefault="00BF0EEE" w:rsidP="00723F71">
            <w:pPr>
              <w:ind w:right="-108"/>
              <w:jc w:val="left"/>
              <w:rPr>
                <w:rFonts w:cs="Arial"/>
                <w:sz w:val="20"/>
              </w:rPr>
            </w:pPr>
          </w:p>
          <w:p w:rsidR="003D1CCE" w:rsidRPr="007E2C1A" w:rsidRDefault="003D1CCE" w:rsidP="00723F71">
            <w:pPr>
              <w:ind w:right="-108"/>
              <w:jc w:val="left"/>
              <w:rPr>
                <w:rFonts w:cs="Arial"/>
                <w:sz w:val="20"/>
              </w:rPr>
            </w:pPr>
            <w:r w:rsidRPr="007E2C1A">
              <w:rPr>
                <w:rFonts w:cs="Arial"/>
                <w:sz w:val="20"/>
              </w:rPr>
              <w:t>S-2 : Jaringan Informasi Multimedia</w:t>
            </w:r>
          </w:p>
        </w:tc>
      </w:tr>
      <w:tr w:rsidR="003D1CCE" w:rsidRPr="007E2C1A" w:rsidTr="00033AC5">
        <w:trPr>
          <w:cantSplit/>
          <w:trHeight w:val="842"/>
        </w:trPr>
        <w:tc>
          <w:tcPr>
            <w:tcW w:w="450"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jc w:val="center"/>
              <w:rPr>
                <w:rFonts w:cs="Arial"/>
                <w:sz w:val="20"/>
              </w:rPr>
            </w:pPr>
            <w:r w:rsidRPr="007E2C1A">
              <w:rPr>
                <w:rFonts w:cs="Arial"/>
                <w:sz w:val="20"/>
              </w:rPr>
              <w:t>13</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7E2C1A">
            <w:pPr>
              <w:jc w:val="left"/>
              <w:rPr>
                <w:rFonts w:cs="Arial"/>
                <w:color w:val="000000"/>
                <w:sz w:val="20"/>
              </w:rPr>
            </w:pPr>
            <w:r w:rsidRPr="007E2C1A">
              <w:rPr>
                <w:rFonts w:cs="Arial"/>
                <w:color w:val="000000"/>
                <w:sz w:val="20"/>
              </w:rPr>
              <w:t>Teddy Wishadi</w:t>
            </w:r>
          </w:p>
        </w:tc>
        <w:tc>
          <w:tcPr>
            <w:tcW w:w="1260"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ind w:right="-108"/>
              <w:jc w:val="left"/>
              <w:rPr>
                <w:rFonts w:cs="Arial"/>
                <w:sz w:val="20"/>
                <w:lang w:val="id-ID"/>
              </w:rPr>
            </w:pPr>
            <w:r w:rsidRPr="007E2C1A">
              <w:rPr>
                <w:rFonts w:cs="Arial"/>
                <w:sz w:val="20"/>
                <w:lang w:val="id-ID"/>
              </w:rPr>
              <w:t>0707097103</w:t>
            </w:r>
          </w:p>
        </w:tc>
        <w:tc>
          <w:tcPr>
            <w:tcW w:w="810"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jc w:val="left"/>
              <w:rPr>
                <w:rFonts w:cs="Arial"/>
                <w:sz w:val="20"/>
              </w:rPr>
            </w:pPr>
            <w:r w:rsidRPr="007E2C1A">
              <w:rPr>
                <w:rFonts w:cs="Arial"/>
                <w:sz w:val="20"/>
              </w:rPr>
              <w:t>07-09-1971</w:t>
            </w:r>
          </w:p>
        </w:tc>
        <w:tc>
          <w:tcPr>
            <w:tcW w:w="1080"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jc w:val="center"/>
              <w:rPr>
                <w:rFonts w:cs="Arial"/>
                <w:sz w:val="20"/>
              </w:rPr>
            </w:pPr>
            <w:r w:rsidRPr="007E2C1A">
              <w:rPr>
                <w:rFonts w:cs="Arial"/>
                <w:sz w:val="20"/>
              </w:rPr>
              <w:t>-</w:t>
            </w:r>
          </w:p>
        </w:tc>
        <w:tc>
          <w:tcPr>
            <w:tcW w:w="987"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jc w:val="left"/>
              <w:rPr>
                <w:rFonts w:cs="Arial"/>
                <w:sz w:val="20"/>
              </w:rPr>
            </w:pPr>
            <w:r w:rsidRPr="007E2C1A">
              <w:rPr>
                <w:rFonts w:cs="Arial"/>
                <w:sz w:val="20"/>
              </w:rPr>
              <w:t>S.Kom.,</w:t>
            </w:r>
          </w:p>
          <w:p w:rsidR="003D1CCE" w:rsidRPr="007E2C1A" w:rsidRDefault="003D1CCE" w:rsidP="00E65679">
            <w:pPr>
              <w:jc w:val="left"/>
              <w:rPr>
                <w:rFonts w:cs="Arial"/>
                <w:sz w:val="20"/>
              </w:rPr>
            </w:pPr>
            <w:r w:rsidRPr="007E2C1A">
              <w:rPr>
                <w:rFonts w:cs="Arial"/>
                <w:sz w:val="20"/>
              </w:rPr>
              <w:t>M.Kom</w:t>
            </w:r>
          </w:p>
          <w:p w:rsidR="003D1CCE" w:rsidRPr="007E2C1A" w:rsidRDefault="003D1CCE" w:rsidP="00E65679">
            <w:pPr>
              <w:jc w:val="left"/>
              <w:rPr>
                <w:rFonts w:cs="Arial"/>
                <w:sz w:val="20"/>
              </w:rPr>
            </w:pPr>
          </w:p>
        </w:tc>
        <w:tc>
          <w:tcPr>
            <w:tcW w:w="1263"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jc w:val="left"/>
              <w:rPr>
                <w:rFonts w:cs="Arial"/>
                <w:sz w:val="20"/>
              </w:rPr>
            </w:pPr>
            <w:r w:rsidRPr="007E2C1A">
              <w:rPr>
                <w:rFonts w:cs="Arial"/>
                <w:sz w:val="20"/>
              </w:rPr>
              <w:t xml:space="preserve">S-1 : STMIK </w:t>
            </w:r>
            <w:r w:rsidRPr="00BF0EEE">
              <w:rPr>
                <w:rFonts w:cs="Arial"/>
                <w:sz w:val="18"/>
                <w:szCs w:val="18"/>
              </w:rPr>
              <w:t>Gunadarma</w:t>
            </w:r>
          </w:p>
          <w:p w:rsidR="003D1CCE" w:rsidRPr="007E2C1A" w:rsidRDefault="003D1CCE" w:rsidP="00E65679">
            <w:pPr>
              <w:jc w:val="left"/>
              <w:rPr>
                <w:rFonts w:cs="Arial"/>
                <w:sz w:val="20"/>
                <w:lang w:val="id-ID"/>
              </w:rPr>
            </w:pPr>
            <w:r w:rsidRPr="007E2C1A">
              <w:rPr>
                <w:rFonts w:cs="Arial"/>
                <w:sz w:val="20"/>
              </w:rPr>
              <w:t>S-2 : UI</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723F71">
            <w:pPr>
              <w:ind w:right="-108"/>
              <w:jc w:val="left"/>
              <w:rPr>
                <w:rFonts w:cs="Arial"/>
                <w:sz w:val="20"/>
              </w:rPr>
            </w:pPr>
            <w:r w:rsidRPr="007E2C1A">
              <w:rPr>
                <w:rFonts w:cs="Arial"/>
                <w:sz w:val="20"/>
              </w:rPr>
              <w:t>S-1 : Teknik Informatika</w:t>
            </w:r>
          </w:p>
          <w:p w:rsidR="00BF0EEE" w:rsidRDefault="00BF0EEE" w:rsidP="00723F71">
            <w:pPr>
              <w:ind w:right="-108"/>
              <w:jc w:val="left"/>
              <w:rPr>
                <w:rFonts w:cs="Arial"/>
                <w:sz w:val="20"/>
              </w:rPr>
            </w:pPr>
          </w:p>
          <w:p w:rsidR="003D1CCE" w:rsidRPr="007E2C1A" w:rsidRDefault="003D1CCE" w:rsidP="00723F71">
            <w:pPr>
              <w:ind w:right="-108"/>
              <w:jc w:val="left"/>
              <w:rPr>
                <w:rFonts w:cs="Arial"/>
                <w:sz w:val="20"/>
                <w:lang w:val="id-ID"/>
              </w:rPr>
            </w:pPr>
            <w:r w:rsidRPr="007E2C1A">
              <w:rPr>
                <w:rFonts w:cs="Arial"/>
                <w:sz w:val="20"/>
              </w:rPr>
              <w:t>S-2 : Ilmu Komputer</w:t>
            </w:r>
          </w:p>
        </w:tc>
      </w:tr>
      <w:tr w:rsidR="003D1CCE" w:rsidRPr="007E2C1A" w:rsidTr="00165C87">
        <w:trPr>
          <w:cantSplit/>
          <w:trHeight w:val="842"/>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center"/>
              <w:rPr>
                <w:rFonts w:cs="Arial"/>
                <w:sz w:val="20"/>
              </w:rPr>
            </w:pPr>
            <w:r w:rsidRPr="007E2C1A">
              <w:rPr>
                <w:rFonts w:cs="Arial"/>
                <w:sz w:val="20"/>
              </w:rPr>
              <w:t>14</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E2C1A">
            <w:pPr>
              <w:jc w:val="left"/>
              <w:rPr>
                <w:rFonts w:cs="Arial"/>
                <w:color w:val="000000"/>
                <w:sz w:val="20"/>
              </w:rPr>
            </w:pPr>
            <w:r w:rsidRPr="007E2C1A">
              <w:rPr>
                <w:rFonts w:cs="Arial"/>
                <w:color w:val="000000"/>
                <w:sz w:val="20"/>
              </w:rPr>
              <w:t>Emanuel Suprihadi</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ind w:right="-108"/>
              <w:jc w:val="left"/>
              <w:rPr>
                <w:rFonts w:cs="Arial"/>
                <w:sz w:val="20"/>
                <w:lang w:val="id-ID"/>
              </w:rPr>
            </w:pPr>
            <w:r w:rsidRPr="007E2C1A">
              <w:rPr>
                <w:rFonts w:cs="Arial"/>
                <w:sz w:val="20"/>
                <w:lang w:val="id-ID"/>
              </w:rPr>
              <w:t>0713047205</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left"/>
              <w:rPr>
                <w:rFonts w:cs="Arial"/>
                <w:sz w:val="20"/>
              </w:rPr>
            </w:pPr>
            <w:r w:rsidRPr="007E2C1A">
              <w:rPr>
                <w:rFonts w:cs="Arial"/>
                <w:sz w:val="20"/>
              </w:rPr>
              <w:t>13-04-1972</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center"/>
              <w:rPr>
                <w:rFonts w:cs="Arial"/>
                <w:sz w:val="20"/>
              </w:rPr>
            </w:pPr>
            <w:r w:rsidRPr="007E2C1A">
              <w:rPr>
                <w:rFonts w:cs="Arial"/>
                <w:sz w:val="20"/>
              </w:rPr>
              <w:t>-</w:t>
            </w:r>
          </w:p>
        </w:tc>
        <w:tc>
          <w:tcPr>
            <w:tcW w:w="9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left"/>
              <w:rPr>
                <w:rFonts w:cs="Arial"/>
                <w:sz w:val="20"/>
              </w:rPr>
            </w:pPr>
            <w:r w:rsidRPr="007E2C1A">
              <w:rPr>
                <w:rFonts w:cs="Arial"/>
                <w:sz w:val="20"/>
              </w:rPr>
              <w:t>S.E.,</w:t>
            </w:r>
          </w:p>
          <w:p w:rsidR="003D1CCE" w:rsidRPr="007E2C1A" w:rsidRDefault="003D1CCE" w:rsidP="00E65679">
            <w:pPr>
              <w:jc w:val="left"/>
              <w:rPr>
                <w:rFonts w:cs="Arial"/>
                <w:sz w:val="20"/>
              </w:rPr>
            </w:pPr>
            <w:r w:rsidRPr="007E2C1A">
              <w:rPr>
                <w:rFonts w:cs="Arial"/>
                <w:sz w:val="20"/>
              </w:rPr>
              <w:t>M.Kom</w:t>
            </w:r>
          </w:p>
        </w:tc>
        <w:tc>
          <w:tcPr>
            <w:tcW w:w="1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left"/>
              <w:rPr>
                <w:rFonts w:cs="Arial"/>
                <w:sz w:val="20"/>
              </w:rPr>
            </w:pPr>
            <w:r w:rsidRPr="007E2C1A">
              <w:rPr>
                <w:rFonts w:cs="Arial"/>
                <w:sz w:val="20"/>
              </w:rPr>
              <w:t>S-1 : UNAIR</w:t>
            </w:r>
          </w:p>
          <w:p w:rsidR="003D1CCE" w:rsidRPr="007E2C1A" w:rsidRDefault="003D1CCE" w:rsidP="00E65679">
            <w:pPr>
              <w:jc w:val="left"/>
              <w:rPr>
                <w:rFonts w:cs="Arial"/>
                <w:sz w:val="20"/>
                <w:lang w:val="id-ID"/>
              </w:rPr>
            </w:pPr>
            <w:r w:rsidRPr="007E2C1A">
              <w:rPr>
                <w:rFonts w:cs="Arial"/>
                <w:sz w:val="20"/>
              </w:rPr>
              <w:t>S-2 : UI</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23F71">
            <w:pPr>
              <w:ind w:right="-108"/>
              <w:jc w:val="left"/>
              <w:rPr>
                <w:rFonts w:cs="Arial"/>
                <w:sz w:val="20"/>
              </w:rPr>
            </w:pPr>
            <w:r w:rsidRPr="007E2C1A">
              <w:rPr>
                <w:rFonts w:cs="Arial"/>
                <w:sz w:val="20"/>
              </w:rPr>
              <w:t>S-1 : Akuntansi</w:t>
            </w:r>
          </w:p>
          <w:p w:rsidR="00BF0EEE" w:rsidRDefault="00BF0EEE" w:rsidP="00723F71">
            <w:pPr>
              <w:ind w:right="-108"/>
              <w:jc w:val="left"/>
              <w:rPr>
                <w:rFonts w:cs="Arial"/>
                <w:sz w:val="20"/>
              </w:rPr>
            </w:pPr>
          </w:p>
          <w:p w:rsidR="003D1CCE" w:rsidRPr="007E2C1A" w:rsidRDefault="003D1CCE" w:rsidP="00723F71">
            <w:pPr>
              <w:ind w:right="-108"/>
              <w:jc w:val="left"/>
              <w:rPr>
                <w:rFonts w:cs="Arial"/>
                <w:sz w:val="20"/>
                <w:lang w:val="id-ID"/>
              </w:rPr>
            </w:pPr>
            <w:r w:rsidRPr="007E2C1A">
              <w:rPr>
                <w:rFonts w:cs="Arial"/>
                <w:sz w:val="20"/>
              </w:rPr>
              <w:t>S-2 : Ilmu Komputer</w:t>
            </w:r>
          </w:p>
        </w:tc>
      </w:tr>
      <w:tr w:rsidR="003D1CCE" w:rsidRPr="007E2C1A" w:rsidTr="00033AC5">
        <w:trPr>
          <w:cantSplit/>
          <w:trHeight w:val="842"/>
        </w:trPr>
        <w:tc>
          <w:tcPr>
            <w:tcW w:w="450"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jc w:val="center"/>
              <w:rPr>
                <w:rFonts w:cs="Arial"/>
                <w:sz w:val="20"/>
              </w:rPr>
            </w:pPr>
            <w:r w:rsidRPr="007E2C1A">
              <w:rPr>
                <w:rFonts w:cs="Arial"/>
                <w:sz w:val="20"/>
              </w:rPr>
              <w:lastRenderedPageBreak/>
              <w:t>15</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7E2C1A">
            <w:pPr>
              <w:ind w:right="-250"/>
              <w:jc w:val="left"/>
              <w:rPr>
                <w:rFonts w:cs="Arial"/>
                <w:color w:val="000000"/>
                <w:sz w:val="20"/>
              </w:rPr>
            </w:pPr>
            <w:r w:rsidRPr="007E2C1A">
              <w:rPr>
                <w:rFonts w:cs="Arial"/>
                <w:color w:val="000000"/>
                <w:sz w:val="20"/>
              </w:rPr>
              <w:t>Primadi Setiawan</w:t>
            </w:r>
          </w:p>
        </w:tc>
        <w:tc>
          <w:tcPr>
            <w:tcW w:w="1260"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ind w:right="-108"/>
              <w:jc w:val="left"/>
              <w:rPr>
                <w:rFonts w:cs="Arial"/>
                <w:sz w:val="20"/>
                <w:lang w:val="id-ID"/>
              </w:rPr>
            </w:pPr>
            <w:r w:rsidRPr="007E2C1A">
              <w:rPr>
                <w:rFonts w:cs="Arial"/>
                <w:sz w:val="20"/>
                <w:lang w:val="id-ID"/>
              </w:rPr>
              <w:t>0702117204</w:t>
            </w:r>
          </w:p>
        </w:tc>
        <w:tc>
          <w:tcPr>
            <w:tcW w:w="810"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jc w:val="left"/>
              <w:rPr>
                <w:rFonts w:cs="Arial"/>
                <w:sz w:val="20"/>
              </w:rPr>
            </w:pPr>
            <w:r w:rsidRPr="007E2C1A">
              <w:rPr>
                <w:rFonts w:cs="Arial"/>
                <w:sz w:val="20"/>
              </w:rPr>
              <w:t>02-11-1972</w:t>
            </w:r>
          </w:p>
        </w:tc>
        <w:tc>
          <w:tcPr>
            <w:tcW w:w="1080"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jc w:val="center"/>
              <w:rPr>
                <w:rFonts w:cs="Arial"/>
                <w:sz w:val="20"/>
              </w:rPr>
            </w:pPr>
            <w:r w:rsidRPr="007E2C1A">
              <w:rPr>
                <w:rFonts w:cs="Arial"/>
                <w:sz w:val="20"/>
              </w:rPr>
              <w:t>-</w:t>
            </w:r>
          </w:p>
        </w:tc>
        <w:tc>
          <w:tcPr>
            <w:tcW w:w="987"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jc w:val="left"/>
              <w:rPr>
                <w:rFonts w:cs="Arial"/>
                <w:sz w:val="20"/>
              </w:rPr>
            </w:pPr>
            <w:r w:rsidRPr="007E2C1A">
              <w:rPr>
                <w:rFonts w:cs="Arial"/>
                <w:sz w:val="20"/>
              </w:rPr>
              <w:t>S.Kom.,</w:t>
            </w:r>
          </w:p>
          <w:p w:rsidR="003D1CCE" w:rsidRPr="007E2C1A" w:rsidRDefault="003D1CCE" w:rsidP="00E65679">
            <w:pPr>
              <w:jc w:val="left"/>
              <w:rPr>
                <w:rFonts w:cs="Arial"/>
                <w:sz w:val="20"/>
              </w:rPr>
            </w:pPr>
            <w:r w:rsidRPr="007E2C1A">
              <w:rPr>
                <w:rFonts w:cs="Arial"/>
                <w:sz w:val="20"/>
              </w:rPr>
              <w:t>M.Kom</w:t>
            </w:r>
          </w:p>
        </w:tc>
        <w:tc>
          <w:tcPr>
            <w:tcW w:w="1263"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jc w:val="left"/>
              <w:rPr>
                <w:rFonts w:cs="Arial"/>
                <w:sz w:val="20"/>
              </w:rPr>
            </w:pPr>
            <w:r w:rsidRPr="007E2C1A">
              <w:rPr>
                <w:rFonts w:cs="Arial"/>
                <w:sz w:val="20"/>
              </w:rPr>
              <w:t>S-1 : ITS</w:t>
            </w:r>
          </w:p>
          <w:p w:rsidR="00BF0EEE" w:rsidRDefault="00BF0EEE" w:rsidP="00E65679">
            <w:pPr>
              <w:jc w:val="left"/>
              <w:rPr>
                <w:rFonts w:cs="Arial"/>
                <w:sz w:val="20"/>
              </w:rPr>
            </w:pPr>
          </w:p>
          <w:p w:rsidR="003D1CCE" w:rsidRPr="007E2C1A" w:rsidRDefault="003D1CCE" w:rsidP="00E65679">
            <w:pPr>
              <w:jc w:val="left"/>
              <w:rPr>
                <w:rFonts w:cs="Arial"/>
                <w:sz w:val="20"/>
                <w:lang w:val="id-ID"/>
              </w:rPr>
            </w:pPr>
            <w:r w:rsidRPr="007E2C1A">
              <w:rPr>
                <w:rFonts w:cs="Arial"/>
                <w:sz w:val="20"/>
              </w:rPr>
              <w:t>S-2 : ITS</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723F71">
            <w:pPr>
              <w:ind w:right="-108"/>
              <w:jc w:val="left"/>
              <w:rPr>
                <w:rFonts w:cs="Arial"/>
                <w:sz w:val="20"/>
              </w:rPr>
            </w:pPr>
            <w:r w:rsidRPr="007E2C1A">
              <w:rPr>
                <w:rFonts w:cs="Arial"/>
                <w:sz w:val="20"/>
              </w:rPr>
              <w:t>S-1 : Teknik Informatika</w:t>
            </w:r>
          </w:p>
          <w:p w:rsidR="003D1CCE" w:rsidRPr="007E2C1A" w:rsidRDefault="003D1CCE" w:rsidP="00723F71">
            <w:pPr>
              <w:ind w:right="-108"/>
              <w:jc w:val="left"/>
              <w:rPr>
                <w:rFonts w:cs="Arial"/>
                <w:sz w:val="20"/>
                <w:lang w:val="id-ID"/>
              </w:rPr>
            </w:pPr>
            <w:r w:rsidRPr="007E2C1A">
              <w:rPr>
                <w:rFonts w:cs="Arial"/>
                <w:sz w:val="20"/>
              </w:rPr>
              <w:t>S-2 : Teknik Informatika</w:t>
            </w:r>
          </w:p>
        </w:tc>
      </w:tr>
      <w:tr w:rsidR="003D1CCE" w:rsidRPr="007E2C1A" w:rsidTr="00165C87">
        <w:trPr>
          <w:cantSplit/>
          <w:trHeight w:val="842"/>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center"/>
              <w:rPr>
                <w:rFonts w:cs="Arial"/>
                <w:sz w:val="20"/>
              </w:rPr>
            </w:pPr>
            <w:r w:rsidRPr="007E2C1A">
              <w:rPr>
                <w:rFonts w:cs="Arial"/>
                <w:sz w:val="20"/>
              </w:rPr>
              <w:t>16</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E2C1A">
            <w:pPr>
              <w:ind w:right="-250"/>
              <w:jc w:val="left"/>
              <w:rPr>
                <w:rFonts w:cs="Arial"/>
                <w:color w:val="000000"/>
                <w:sz w:val="20"/>
              </w:rPr>
            </w:pPr>
            <w:r w:rsidRPr="007E2C1A">
              <w:rPr>
                <w:rFonts w:cs="Arial"/>
                <w:color w:val="000000"/>
                <w:sz w:val="20"/>
              </w:rPr>
              <w:t>Hendra Cahya Yuswanto</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ind w:right="-108"/>
              <w:jc w:val="left"/>
              <w:rPr>
                <w:rFonts w:cs="Arial"/>
                <w:sz w:val="20"/>
                <w:lang w:val="id-ID"/>
              </w:rPr>
            </w:pPr>
            <w:r w:rsidRPr="007E2C1A">
              <w:rPr>
                <w:rFonts w:cs="Arial"/>
                <w:sz w:val="20"/>
                <w:lang w:val="id-ID"/>
              </w:rPr>
              <w:t>0712087506</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left"/>
              <w:rPr>
                <w:rFonts w:cs="Arial"/>
                <w:sz w:val="20"/>
              </w:rPr>
            </w:pPr>
            <w:r w:rsidRPr="007E2C1A">
              <w:rPr>
                <w:rFonts w:cs="Arial"/>
                <w:sz w:val="20"/>
              </w:rPr>
              <w:t>12-08-1975</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center"/>
              <w:rPr>
                <w:rFonts w:cs="Arial"/>
                <w:sz w:val="20"/>
              </w:rPr>
            </w:pPr>
            <w:r w:rsidRPr="007E2C1A">
              <w:rPr>
                <w:rFonts w:cs="Arial"/>
                <w:sz w:val="20"/>
              </w:rPr>
              <w:t>-</w:t>
            </w:r>
          </w:p>
        </w:tc>
        <w:tc>
          <w:tcPr>
            <w:tcW w:w="9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left"/>
              <w:rPr>
                <w:rFonts w:cs="Arial"/>
                <w:sz w:val="20"/>
              </w:rPr>
            </w:pPr>
            <w:r w:rsidRPr="007E2C1A">
              <w:rPr>
                <w:rFonts w:cs="Arial"/>
                <w:sz w:val="20"/>
              </w:rPr>
              <w:t>S.Kom.,</w:t>
            </w:r>
          </w:p>
          <w:p w:rsidR="003D1CCE" w:rsidRPr="007E2C1A" w:rsidRDefault="003D1CCE" w:rsidP="00E65679">
            <w:pPr>
              <w:jc w:val="left"/>
              <w:rPr>
                <w:rFonts w:cs="Arial"/>
                <w:sz w:val="20"/>
              </w:rPr>
            </w:pPr>
            <w:r w:rsidRPr="007E2C1A">
              <w:rPr>
                <w:rFonts w:cs="Arial"/>
                <w:sz w:val="20"/>
              </w:rPr>
              <w:t>M.MT.</w:t>
            </w:r>
          </w:p>
        </w:tc>
        <w:tc>
          <w:tcPr>
            <w:tcW w:w="1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left"/>
              <w:rPr>
                <w:rFonts w:cs="Arial"/>
                <w:sz w:val="20"/>
              </w:rPr>
            </w:pPr>
            <w:r w:rsidRPr="007E2C1A">
              <w:rPr>
                <w:rFonts w:cs="Arial"/>
                <w:sz w:val="20"/>
              </w:rPr>
              <w:t>S-1 : STT Telkom</w:t>
            </w:r>
          </w:p>
          <w:p w:rsidR="00033AC5" w:rsidRDefault="00033AC5" w:rsidP="00E65679">
            <w:pPr>
              <w:jc w:val="left"/>
              <w:rPr>
                <w:rFonts w:cs="Arial"/>
                <w:sz w:val="20"/>
              </w:rPr>
            </w:pPr>
          </w:p>
          <w:p w:rsidR="003D1CCE" w:rsidRPr="007E2C1A" w:rsidRDefault="003D1CCE" w:rsidP="00E65679">
            <w:pPr>
              <w:jc w:val="left"/>
              <w:rPr>
                <w:rFonts w:cs="Arial"/>
                <w:sz w:val="20"/>
                <w:lang w:val="id-ID"/>
              </w:rPr>
            </w:pPr>
            <w:r w:rsidRPr="007E2C1A">
              <w:rPr>
                <w:rFonts w:cs="Arial"/>
                <w:sz w:val="20"/>
              </w:rPr>
              <w:t>S-2 : ITS</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23F71">
            <w:pPr>
              <w:ind w:right="-108"/>
              <w:jc w:val="left"/>
              <w:rPr>
                <w:rFonts w:cs="Arial"/>
                <w:sz w:val="20"/>
              </w:rPr>
            </w:pPr>
            <w:r w:rsidRPr="007E2C1A">
              <w:rPr>
                <w:rFonts w:cs="Arial"/>
                <w:sz w:val="20"/>
              </w:rPr>
              <w:t>S-1 : Teknik Elektro</w:t>
            </w:r>
          </w:p>
          <w:p w:rsidR="00BF0EEE" w:rsidRDefault="00BF0EEE" w:rsidP="00723F71">
            <w:pPr>
              <w:ind w:right="-108"/>
              <w:jc w:val="left"/>
              <w:rPr>
                <w:rFonts w:cs="Arial"/>
                <w:sz w:val="20"/>
              </w:rPr>
            </w:pPr>
          </w:p>
          <w:p w:rsidR="003D1CCE" w:rsidRPr="007E2C1A" w:rsidRDefault="003D1CCE" w:rsidP="00723F71">
            <w:pPr>
              <w:ind w:right="-108"/>
              <w:jc w:val="left"/>
              <w:rPr>
                <w:rFonts w:cs="Arial"/>
                <w:sz w:val="20"/>
                <w:lang w:val="id-ID"/>
              </w:rPr>
            </w:pPr>
            <w:r w:rsidRPr="007E2C1A">
              <w:rPr>
                <w:rFonts w:cs="Arial"/>
                <w:sz w:val="20"/>
              </w:rPr>
              <w:t>S-2 : Manajemen Teknologi Informasi</w:t>
            </w:r>
          </w:p>
        </w:tc>
      </w:tr>
      <w:tr w:rsidR="00AE0105" w:rsidRPr="007E2C1A" w:rsidTr="00033AC5">
        <w:trPr>
          <w:cantSplit/>
          <w:trHeight w:val="842"/>
        </w:trPr>
        <w:tc>
          <w:tcPr>
            <w:tcW w:w="450" w:type="dxa"/>
            <w:tcBorders>
              <w:top w:val="single" w:sz="4" w:space="0" w:color="auto"/>
              <w:left w:val="single" w:sz="4" w:space="0" w:color="auto"/>
              <w:bottom w:val="single" w:sz="4" w:space="0" w:color="auto"/>
              <w:right w:val="single" w:sz="4" w:space="0" w:color="auto"/>
            </w:tcBorders>
          </w:tcPr>
          <w:p w:rsidR="00AE0105" w:rsidRPr="007E2C1A" w:rsidRDefault="00AE0105" w:rsidP="00AE0105">
            <w:pPr>
              <w:jc w:val="center"/>
              <w:rPr>
                <w:rFonts w:cs="Arial"/>
                <w:sz w:val="20"/>
              </w:rPr>
            </w:pPr>
            <w:r w:rsidRPr="007E2C1A">
              <w:rPr>
                <w:rFonts w:cs="Arial"/>
                <w:sz w:val="20"/>
              </w:rPr>
              <w:t>17</w:t>
            </w:r>
          </w:p>
        </w:tc>
        <w:tc>
          <w:tcPr>
            <w:tcW w:w="1530" w:type="dxa"/>
            <w:tcBorders>
              <w:top w:val="single" w:sz="4" w:space="0" w:color="auto"/>
              <w:left w:val="single" w:sz="4" w:space="0" w:color="auto"/>
              <w:bottom w:val="single" w:sz="4" w:space="0" w:color="auto"/>
              <w:right w:val="single" w:sz="4" w:space="0" w:color="auto"/>
            </w:tcBorders>
          </w:tcPr>
          <w:p w:rsidR="00AE0105" w:rsidRPr="007E2C1A" w:rsidRDefault="00AE0105" w:rsidP="00AE0105">
            <w:pPr>
              <w:ind w:right="-250"/>
              <w:jc w:val="left"/>
              <w:rPr>
                <w:rFonts w:cs="Arial"/>
                <w:color w:val="000000"/>
                <w:sz w:val="20"/>
              </w:rPr>
            </w:pPr>
            <w:r w:rsidRPr="007E2C1A">
              <w:rPr>
                <w:rFonts w:cs="Arial"/>
                <w:color w:val="000000"/>
                <w:sz w:val="20"/>
              </w:rPr>
              <w:t>Bagus Damas Ardilestian</w:t>
            </w:r>
          </w:p>
        </w:tc>
        <w:tc>
          <w:tcPr>
            <w:tcW w:w="1260" w:type="dxa"/>
            <w:tcBorders>
              <w:top w:val="single" w:sz="4" w:space="0" w:color="auto"/>
              <w:left w:val="single" w:sz="4" w:space="0" w:color="auto"/>
              <w:bottom w:val="single" w:sz="4" w:space="0" w:color="auto"/>
              <w:right w:val="single" w:sz="4" w:space="0" w:color="auto"/>
            </w:tcBorders>
          </w:tcPr>
          <w:p w:rsidR="00AE0105" w:rsidRPr="007E2C1A" w:rsidRDefault="00AE0105" w:rsidP="00AE0105">
            <w:pPr>
              <w:ind w:right="-108"/>
              <w:jc w:val="left"/>
              <w:rPr>
                <w:rFonts w:cs="Arial"/>
                <w:sz w:val="20"/>
                <w:lang w:val="id-ID"/>
              </w:rPr>
            </w:pPr>
            <w:r w:rsidRPr="007E2C1A">
              <w:rPr>
                <w:rFonts w:cs="Arial"/>
                <w:sz w:val="20"/>
                <w:lang w:val="id-ID"/>
              </w:rPr>
              <w:t>0711068501</w:t>
            </w:r>
          </w:p>
        </w:tc>
        <w:tc>
          <w:tcPr>
            <w:tcW w:w="810" w:type="dxa"/>
            <w:tcBorders>
              <w:top w:val="single" w:sz="4" w:space="0" w:color="auto"/>
              <w:left w:val="single" w:sz="4" w:space="0" w:color="auto"/>
              <w:bottom w:val="single" w:sz="4" w:space="0" w:color="auto"/>
              <w:right w:val="single" w:sz="4" w:space="0" w:color="auto"/>
            </w:tcBorders>
          </w:tcPr>
          <w:p w:rsidR="00AE0105" w:rsidRPr="007E2C1A" w:rsidRDefault="00AE0105" w:rsidP="00AE0105">
            <w:pPr>
              <w:jc w:val="left"/>
              <w:rPr>
                <w:rFonts w:cs="Arial"/>
                <w:sz w:val="20"/>
              </w:rPr>
            </w:pPr>
            <w:r w:rsidRPr="007E2C1A">
              <w:rPr>
                <w:rFonts w:cs="Arial"/>
                <w:sz w:val="20"/>
              </w:rPr>
              <w:t>01-06-1985</w:t>
            </w:r>
          </w:p>
        </w:tc>
        <w:tc>
          <w:tcPr>
            <w:tcW w:w="1080" w:type="dxa"/>
            <w:tcBorders>
              <w:top w:val="single" w:sz="4" w:space="0" w:color="auto"/>
              <w:left w:val="single" w:sz="4" w:space="0" w:color="auto"/>
              <w:bottom w:val="single" w:sz="4" w:space="0" w:color="auto"/>
              <w:right w:val="single" w:sz="4" w:space="0" w:color="auto"/>
            </w:tcBorders>
          </w:tcPr>
          <w:p w:rsidR="00AE0105" w:rsidRPr="007E2C1A" w:rsidRDefault="00AE0105" w:rsidP="00AE0105">
            <w:pPr>
              <w:jc w:val="center"/>
              <w:rPr>
                <w:rFonts w:cs="Arial"/>
                <w:sz w:val="20"/>
              </w:rPr>
            </w:pPr>
            <w:r w:rsidRPr="007E2C1A">
              <w:rPr>
                <w:rFonts w:cs="Arial"/>
                <w:sz w:val="20"/>
              </w:rPr>
              <w:t>-</w:t>
            </w:r>
          </w:p>
        </w:tc>
        <w:tc>
          <w:tcPr>
            <w:tcW w:w="987" w:type="dxa"/>
            <w:tcBorders>
              <w:top w:val="single" w:sz="4" w:space="0" w:color="auto"/>
              <w:left w:val="single" w:sz="4" w:space="0" w:color="auto"/>
              <w:bottom w:val="single" w:sz="4" w:space="0" w:color="auto"/>
              <w:right w:val="single" w:sz="4" w:space="0" w:color="auto"/>
            </w:tcBorders>
          </w:tcPr>
          <w:p w:rsidR="00AE0105" w:rsidRPr="007E2C1A" w:rsidRDefault="00AE0105" w:rsidP="00AE0105">
            <w:pPr>
              <w:jc w:val="left"/>
              <w:rPr>
                <w:rFonts w:cs="Arial"/>
                <w:sz w:val="20"/>
              </w:rPr>
            </w:pPr>
            <w:r w:rsidRPr="007E2C1A">
              <w:rPr>
                <w:rFonts w:cs="Arial"/>
                <w:sz w:val="20"/>
              </w:rPr>
              <w:t>S.Kom.,</w:t>
            </w:r>
          </w:p>
          <w:p w:rsidR="00AE0105" w:rsidRPr="007E2C1A" w:rsidRDefault="00AE0105" w:rsidP="00AE0105">
            <w:pPr>
              <w:jc w:val="left"/>
              <w:rPr>
                <w:rFonts w:cs="Arial"/>
                <w:sz w:val="20"/>
              </w:rPr>
            </w:pPr>
            <w:r w:rsidRPr="007E2C1A">
              <w:rPr>
                <w:rFonts w:cs="Arial"/>
                <w:sz w:val="20"/>
              </w:rPr>
              <w:t>M.Cs.</w:t>
            </w:r>
          </w:p>
        </w:tc>
        <w:tc>
          <w:tcPr>
            <w:tcW w:w="1263" w:type="dxa"/>
            <w:tcBorders>
              <w:top w:val="single" w:sz="4" w:space="0" w:color="auto"/>
              <w:left w:val="single" w:sz="4" w:space="0" w:color="auto"/>
              <w:bottom w:val="single" w:sz="4" w:space="0" w:color="auto"/>
              <w:right w:val="single" w:sz="4" w:space="0" w:color="auto"/>
            </w:tcBorders>
          </w:tcPr>
          <w:p w:rsidR="00AE0105" w:rsidRPr="007E2C1A" w:rsidRDefault="00AE0105" w:rsidP="00AE0105">
            <w:pPr>
              <w:jc w:val="left"/>
              <w:rPr>
                <w:rFonts w:cs="Arial"/>
                <w:sz w:val="20"/>
              </w:rPr>
            </w:pPr>
            <w:r w:rsidRPr="007E2C1A">
              <w:rPr>
                <w:rFonts w:cs="Arial"/>
                <w:sz w:val="20"/>
              </w:rPr>
              <w:t>S-1 : UDINUS</w:t>
            </w:r>
          </w:p>
          <w:p w:rsidR="00AE0105" w:rsidRPr="007E2C1A" w:rsidRDefault="00AE0105" w:rsidP="00AE0105">
            <w:pPr>
              <w:jc w:val="left"/>
              <w:rPr>
                <w:rFonts w:cs="Arial"/>
                <w:sz w:val="20"/>
                <w:lang w:val="id-ID"/>
              </w:rPr>
            </w:pPr>
            <w:r w:rsidRPr="007E2C1A">
              <w:rPr>
                <w:rFonts w:cs="Arial"/>
                <w:sz w:val="20"/>
              </w:rPr>
              <w:t>S-2 : UGM</w:t>
            </w:r>
          </w:p>
        </w:tc>
        <w:tc>
          <w:tcPr>
            <w:tcW w:w="1530" w:type="dxa"/>
            <w:tcBorders>
              <w:top w:val="single" w:sz="4" w:space="0" w:color="auto"/>
              <w:left w:val="single" w:sz="4" w:space="0" w:color="auto"/>
              <w:bottom w:val="single" w:sz="4" w:space="0" w:color="auto"/>
              <w:right w:val="single" w:sz="4" w:space="0" w:color="auto"/>
            </w:tcBorders>
          </w:tcPr>
          <w:p w:rsidR="00AE0105" w:rsidRPr="007E2C1A" w:rsidRDefault="00AE0105" w:rsidP="00AE0105">
            <w:pPr>
              <w:ind w:right="-108"/>
              <w:jc w:val="left"/>
              <w:rPr>
                <w:rFonts w:cs="Arial"/>
                <w:sz w:val="20"/>
              </w:rPr>
            </w:pPr>
            <w:r w:rsidRPr="007E2C1A">
              <w:rPr>
                <w:rFonts w:cs="Arial"/>
                <w:sz w:val="20"/>
              </w:rPr>
              <w:t>S-1 : Teknik Informatika</w:t>
            </w:r>
          </w:p>
          <w:p w:rsidR="00AE0105" w:rsidRPr="007E2C1A" w:rsidRDefault="00AE0105" w:rsidP="00AE0105">
            <w:pPr>
              <w:ind w:right="-108"/>
              <w:jc w:val="left"/>
              <w:rPr>
                <w:rFonts w:cs="Arial"/>
                <w:sz w:val="20"/>
                <w:lang w:val="id-ID"/>
              </w:rPr>
            </w:pPr>
            <w:r w:rsidRPr="007E2C1A">
              <w:rPr>
                <w:rFonts w:cs="Arial"/>
                <w:sz w:val="20"/>
              </w:rPr>
              <w:t>S-2 : Ilmu Komputer</w:t>
            </w:r>
          </w:p>
        </w:tc>
      </w:tr>
      <w:tr w:rsidR="003D1CCE" w:rsidRPr="007E2C1A" w:rsidTr="00165C87">
        <w:trPr>
          <w:cantSplit/>
          <w:trHeight w:val="842"/>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center"/>
              <w:rPr>
                <w:rFonts w:cs="Arial"/>
                <w:sz w:val="20"/>
              </w:rPr>
            </w:pPr>
            <w:r w:rsidRPr="007E2C1A">
              <w:rPr>
                <w:rFonts w:cs="Arial"/>
                <w:sz w:val="20"/>
              </w:rPr>
              <w:t>18</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E2C1A">
            <w:pPr>
              <w:ind w:right="-250"/>
              <w:jc w:val="left"/>
              <w:rPr>
                <w:rFonts w:cs="Arial"/>
                <w:color w:val="000000"/>
                <w:sz w:val="20"/>
              </w:rPr>
            </w:pPr>
            <w:r w:rsidRPr="007E2C1A">
              <w:rPr>
                <w:rFonts w:cs="Arial"/>
                <w:color w:val="000000"/>
                <w:sz w:val="20"/>
              </w:rPr>
              <w:t>Deddy Pratomo</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ind w:right="-108"/>
              <w:jc w:val="left"/>
              <w:rPr>
                <w:rFonts w:cs="Arial"/>
                <w:sz w:val="20"/>
                <w:lang w:val="id-ID"/>
              </w:rPr>
            </w:pPr>
            <w:r w:rsidRPr="007E2C1A">
              <w:rPr>
                <w:rFonts w:cs="Arial"/>
                <w:sz w:val="20"/>
                <w:lang w:val="id-ID"/>
              </w:rPr>
              <w:t>0724097701</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left"/>
              <w:rPr>
                <w:rFonts w:cs="Arial"/>
                <w:sz w:val="20"/>
              </w:rPr>
            </w:pPr>
            <w:r w:rsidRPr="007E2C1A">
              <w:rPr>
                <w:rFonts w:cs="Arial"/>
                <w:sz w:val="20"/>
              </w:rPr>
              <w:t>24-09-1977</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center"/>
              <w:rPr>
                <w:rFonts w:cs="Arial"/>
                <w:sz w:val="20"/>
              </w:rPr>
            </w:pPr>
            <w:r w:rsidRPr="007E2C1A">
              <w:rPr>
                <w:rFonts w:cs="Arial"/>
                <w:sz w:val="20"/>
              </w:rPr>
              <w:t>-</w:t>
            </w:r>
          </w:p>
        </w:tc>
        <w:tc>
          <w:tcPr>
            <w:tcW w:w="9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left"/>
              <w:rPr>
                <w:rFonts w:cs="Arial"/>
                <w:sz w:val="20"/>
              </w:rPr>
            </w:pPr>
            <w:r w:rsidRPr="007E2C1A">
              <w:rPr>
                <w:rFonts w:cs="Arial"/>
                <w:sz w:val="20"/>
              </w:rPr>
              <w:t>S.Kom.,</w:t>
            </w:r>
          </w:p>
          <w:p w:rsidR="003D1CCE" w:rsidRPr="007E2C1A" w:rsidRDefault="003D1CCE" w:rsidP="00E65679">
            <w:pPr>
              <w:jc w:val="left"/>
              <w:rPr>
                <w:rFonts w:cs="Arial"/>
                <w:sz w:val="20"/>
              </w:rPr>
            </w:pPr>
            <w:r w:rsidRPr="007E2C1A">
              <w:rPr>
                <w:rFonts w:cs="Arial"/>
                <w:sz w:val="20"/>
              </w:rPr>
              <w:t>M.MT.</w:t>
            </w:r>
          </w:p>
        </w:tc>
        <w:tc>
          <w:tcPr>
            <w:tcW w:w="1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left"/>
              <w:rPr>
                <w:rFonts w:cs="Arial"/>
                <w:sz w:val="20"/>
              </w:rPr>
            </w:pPr>
            <w:r w:rsidRPr="007E2C1A">
              <w:rPr>
                <w:rFonts w:cs="Arial"/>
                <w:sz w:val="20"/>
              </w:rPr>
              <w:t>S-1 : STIKOM</w:t>
            </w:r>
          </w:p>
          <w:p w:rsidR="003D1CCE" w:rsidRPr="007E2C1A" w:rsidRDefault="003D1CCE" w:rsidP="00E65679">
            <w:pPr>
              <w:jc w:val="left"/>
              <w:rPr>
                <w:rFonts w:cs="Arial"/>
                <w:sz w:val="20"/>
                <w:lang w:val="id-ID"/>
              </w:rPr>
            </w:pPr>
            <w:r w:rsidRPr="007E2C1A">
              <w:rPr>
                <w:rFonts w:cs="Arial"/>
                <w:sz w:val="20"/>
              </w:rPr>
              <w:t>S-2 : ITS</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23F71">
            <w:pPr>
              <w:ind w:right="-108"/>
              <w:jc w:val="left"/>
              <w:rPr>
                <w:rFonts w:cs="Arial"/>
                <w:sz w:val="20"/>
              </w:rPr>
            </w:pPr>
            <w:r w:rsidRPr="007E2C1A">
              <w:rPr>
                <w:rFonts w:cs="Arial"/>
                <w:sz w:val="20"/>
              </w:rPr>
              <w:t>S-1 : Sistem Informasi</w:t>
            </w:r>
          </w:p>
          <w:p w:rsidR="003D1CCE" w:rsidRPr="007E2C1A" w:rsidRDefault="003D1CCE" w:rsidP="00723F71">
            <w:pPr>
              <w:ind w:right="-108"/>
              <w:jc w:val="left"/>
              <w:rPr>
                <w:rFonts w:cs="Arial"/>
                <w:sz w:val="20"/>
                <w:lang w:val="id-ID"/>
              </w:rPr>
            </w:pPr>
            <w:r w:rsidRPr="007E2C1A">
              <w:rPr>
                <w:rFonts w:cs="Arial"/>
                <w:sz w:val="20"/>
              </w:rPr>
              <w:t>S-2 : Manajemen Teknologi Informasi</w:t>
            </w:r>
          </w:p>
        </w:tc>
      </w:tr>
      <w:tr w:rsidR="003D1CCE" w:rsidRPr="007E2C1A" w:rsidTr="00033AC5">
        <w:trPr>
          <w:cantSplit/>
          <w:trHeight w:val="842"/>
        </w:trPr>
        <w:tc>
          <w:tcPr>
            <w:tcW w:w="450"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jc w:val="center"/>
              <w:rPr>
                <w:rFonts w:cs="Arial"/>
                <w:sz w:val="20"/>
              </w:rPr>
            </w:pPr>
            <w:r w:rsidRPr="007E2C1A">
              <w:rPr>
                <w:rFonts w:cs="Arial"/>
                <w:sz w:val="20"/>
              </w:rPr>
              <w:t>19</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7E2C1A">
            <w:pPr>
              <w:ind w:right="-250"/>
              <w:jc w:val="left"/>
              <w:rPr>
                <w:rFonts w:cs="Arial"/>
                <w:color w:val="000000"/>
                <w:sz w:val="20"/>
              </w:rPr>
            </w:pPr>
            <w:r w:rsidRPr="007E2C1A">
              <w:rPr>
                <w:rFonts w:cs="Arial"/>
                <w:sz w:val="20"/>
                <w:lang w:val="id-ID"/>
              </w:rPr>
              <w:t>Rahma</w:t>
            </w:r>
            <w:r w:rsidRPr="007E2C1A">
              <w:rPr>
                <w:rFonts w:cs="Arial"/>
                <w:sz w:val="20"/>
              </w:rPr>
              <w:t>wati Febrifyaning Tias</w:t>
            </w:r>
          </w:p>
        </w:tc>
        <w:tc>
          <w:tcPr>
            <w:tcW w:w="1260"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ind w:right="-108"/>
              <w:jc w:val="left"/>
              <w:rPr>
                <w:rFonts w:cs="Arial"/>
                <w:sz w:val="20"/>
              </w:rPr>
            </w:pPr>
            <w:r w:rsidRPr="007E2C1A">
              <w:rPr>
                <w:rFonts w:cs="Arial"/>
                <w:sz w:val="20"/>
              </w:rPr>
              <w:t>(dalam proses)</w:t>
            </w:r>
          </w:p>
        </w:tc>
        <w:tc>
          <w:tcPr>
            <w:tcW w:w="810"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jc w:val="left"/>
              <w:rPr>
                <w:rFonts w:cs="Arial"/>
                <w:sz w:val="20"/>
              </w:rPr>
            </w:pPr>
            <w:r w:rsidRPr="007E2C1A">
              <w:rPr>
                <w:rFonts w:cs="Arial"/>
                <w:sz w:val="20"/>
              </w:rPr>
              <w:t>20-10-1986</w:t>
            </w:r>
          </w:p>
        </w:tc>
        <w:tc>
          <w:tcPr>
            <w:tcW w:w="1080"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jc w:val="center"/>
              <w:rPr>
                <w:rFonts w:cs="Arial"/>
                <w:sz w:val="20"/>
              </w:rPr>
            </w:pPr>
            <w:r w:rsidRPr="007E2C1A">
              <w:rPr>
                <w:rFonts w:cs="Arial"/>
                <w:sz w:val="20"/>
              </w:rPr>
              <w:t>-</w:t>
            </w:r>
          </w:p>
        </w:tc>
        <w:tc>
          <w:tcPr>
            <w:tcW w:w="987"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jc w:val="left"/>
              <w:rPr>
                <w:rFonts w:cs="Arial"/>
                <w:sz w:val="20"/>
              </w:rPr>
            </w:pPr>
            <w:r w:rsidRPr="007E2C1A">
              <w:rPr>
                <w:rFonts w:cs="Arial"/>
                <w:sz w:val="20"/>
              </w:rPr>
              <w:t>S.Kom., M.T.</w:t>
            </w:r>
          </w:p>
        </w:tc>
        <w:tc>
          <w:tcPr>
            <w:tcW w:w="1263" w:type="dxa"/>
            <w:tcBorders>
              <w:top w:val="single" w:sz="4" w:space="0" w:color="auto"/>
              <w:left w:val="single" w:sz="4" w:space="0" w:color="auto"/>
              <w:bottom w:val="single" w:sz="4" w:space="0" w:color="auto"/>
              <w:right w:val="single" w:sz="4" w:space="0" w:color="auto"/>
            </w:tcBorders>
          </w:tcPr>
          <w:p w:rsidR="003D1CCE" w:rsidRPr="007E2C1A" w:rsidRDefault="003D1CCE" w:rsidP="00E65679">
            <w:pPr>
              <w:jc w:val="left"/>
              <w:rPr>
                <w:rFonts w:cs="Arial"/>
                <w:sz w:val="20"/>
              </w:rPr>
            </w:pPr>
            <w:r w:rsidRPr="007E2C1A">
              <w:rPr>
                <w:rFonts w:cs="Arial"/>
                <w:sz w:val="20"/>
              </w:rPr>
              <w:t>S-1 : UPN</w:t>
            </w:r>
          </w:p>
          <w:p w:rsidR="00BF0EEE" w:rsidRDefault="00BF0EEE" w:rsidP="00E65679">
            <w:pPr>
              <w:jc w:val="left"/>
              <w:rPr>
                <w:rFonts w:cs="Arial"/>
                <w:sz w:val="20"/>
              </w:rPr>
            </w:pPr>
          </w:p>
          <w:p w:rsidR="003D1CCE" w:rsidRPr="007E2C1A" w:rsidRDefault="003D1CCE" w:rsidP="00E65679">
            <w:pPr>
              <w:jc w:val="left"/>
              <w:rPr>
                <w:rFonts w:cs="Arial"/>
                <w:sz w:val="20"/>
                <w:lang w:val="id-ID"/>
              </w:rPr>
            </w:pPr>
            <w:r w:rsidRPr="007E2C1A">
              <w:rPr>
                <w:rFonts w:cs="Arial"/>
                <w:sz w:val="20"/>
              </w:rPr>
              <w:t>S-2 : ITS</w:t>
            </w:r>
          </w:p>
        </w:tc>
        <w:tc>
          <w:tcPr>
            <w:tcW w:w="1530" w:type="dxa"/>
            <w:tcBorders>
              <w:top w:val="single" w:sz="4" w:space="0" w:color="auto"/>
              <w:left w:val="single" w:sz="4" w:space="0" w:color="auto"/>
              <w:bottom w:val="single" w:sz="4" w:space="0" w:color="auto"/>
              <w:right w:val="single" w:sz="4" w:space="0" w:color="auto"/>
            </w:tcBorders>
          </w:tcPr>
          <w:p w:rsidR="003D1CCE" w:rsidRPr="007E2C1A" w:rsidRDefault="003D1CCE" w:rsidP="00723F71">
            <w:pPr>
              <w:ind w:right="-108"/>
              <w:jc w:val="left"/>
              <w:rPr>
                <w:rFonts w:cs="Arial"/>
                <w:sz w:val="20"/>
              </w:rPr>
            </w:pPr>
            <w:r w:rsidRPr="007E2C1A">
              <w:rPr>
                <w:rFonts w:cs="Arial"/>
                <w:sz w:val="20"/>
              </w:rPr>
              <w:t>S-1 : Teknik Informatika</w:t>
            </w:r>
          </w:p>
          <w:p w:rsidR="003D1CCE" w:rsidRPr="007E2C1A" w:rsidRDefault="003D1CCE" w:rsidP="00723F71">
            <w:pPr>
              <w:ind w:right="-108"/>
              <w:jc w:val="left"/>
              <w:rPr>
                <w:rFonts w:cs="Arial"/>
                <w:sz w:val="20"/>
                <w:lang w:val="id-ID"/>
              </w:rPr>
            </w:pPr>
            <w:r w:rsidRPr="007E2C1A">
              <w:rPr>
                <w:rFonts w:cs="Arial"/>
                <w:sz w:val="20"/>
              </w:rPr>
              <w:t>S-2 : Jaringan Cerdas Multimedia</w:t>
            </w:r>
          </w:p>
        </w:tc>
      </w:tr>
      <w:tr w:rsidR="003D1CCE" w:rsidRPr="007E2C1A" w:rsidTr="00165C87">
        <w:trPr>
          <w:cantSplit/>
          <w:trHeight w:val="842"/>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center"/>
              <w:rPr>
                <w:rFonts w:cs="Arial"/>
                <w:sz w:val="20"/>
              </w:rPr>
            </w:pPr>
            <w:r w:rsidRPr="007E2C1A">
              <w:rPr>
                <w:rFonts w:cs="Arial"/>
                <w:sz w:val="20"/>
              </w:rPr>
              <w:t>20</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E2C1A">
            <w:pPr>
              <w:ind w:right="-250"/>
              <w:jc w:val="left"/>
              <w:rPr>
                <w:rFonts w:cs="Arial"/>
                <w:color w:val="000000"/>
                <w:sz w:val="20"/>
              </w:rPr>
            </w:pPr>
            <w:r w:rsidRPr="007E2C1A">
              <w:rPr>
                <w:rFonts w:cs="Arial"/>
                <w:color w:val="000000"/>
                <w:sz w:val="20"/>
              </w:rPr>
              <w:t>Fardanto S.</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E6193D" w:rsidRDefault="00E6193D" w:rsidP="00E65679">
            <w:pPr>
              <w:ind w:right="-108"/>
              <w:jc w:val="left"/>
              <w:rPr>
                <w:rFonts w:cs="Arial"/>
                <w:sz w:val="20"/>
              </w:rPr>
            </w:pPr>
            <w:r>
              <w:rPr>
                <w:rFonts w:cs="Arial"/>
                <w:sz w:val="20"/>
              </w:rPr>
              <w:t>0726128603</w:t>
            </w:r>
            <w:bookmarkStart w:id="0" w:name="_GoBack"/>
            <w:bookmarkEnd w:id="0"/>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left"/>
              <w:rPr>
                <w:rFonts w:cs="Arial"/>
                <w:sz w:val="20"/>
              </w:rPr>
            </w:pPr>
            <w:r w:rsidRPr="007E2C1A">
              <w:rPr>
                <w:rFonts w:cs="Arial"/>
                <w:sz w:val="20"/>
              </w:rPr>
              <w:t>26-12-1986</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center"/>
              <w:rPr>
                <w:rFonts w:cs="Arial"/>
                <w:sz w:val="20"/>
              </w:rPr>
            </w:pPr>
            <w:r w:rsidRPr="007E2C1A">
              <w:rPr>
                <w:rFonts w:cs="Arial"/>
                <w:sz w:val="20"/>
              </w:rPr>
              <w:t>-</w:t>
            </w:r>
          </w:p>
        </w:tc>
        <w:tc>
          <w:tcPr>
            <w:tcW w:w="9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left"/>
              <w:rPr>
                <w:rFonts w:cs="Arial"/>
                <w:sz w:val="20"/>
              </w:rPr>
            </w:pPr>
            <w:r w:rsidRPr="007E2C1A">
              <w:rPr>
                <w:rFonts w:cs="Arial"/>
                <w:sz w:val="20"/>
              </w:rPr>
              <w:t>ST.,</w:t>
            </w:r>
          </w:p>
          <w:p w:rsidR="003D1CCE" w:rsidRPr="007E2C1A" w:rsidRDefault="003D1CCE" w:rsidP="00E65679">
            <w:pPr>
              <w:jc w:val="left"/>
              <w:rPr>
                <w:rFonts w:cs="Arial"/>
                <w:sz w:val="20"/>
              </w:rPr>
            </w:pPr>
            <w:r w:rsidRPr="007E2C1A">
              <w:rPr>
                <w:rFonts w:cs="Arial"/>
                <w:sz w:val="20"/>
              </w:rPr>
              <w:t>M.MT.</w:t>
            </w:r>
          </w:p>
        </w:tc>
        <w:tc>
          <w:tcPr>
            <w:tcW w:w="1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E65679">
            <w:pPr>
              <w:jc w:val="left"/>
              <w:rPr>
                <w:rFonts w:cs="Arial"/>
                <w:sz w:val="20"/>
              </w:rPr>
            </w:pPr>
            <w:r w:rsidRPr="007E2C1A">
              <w:rPr>
                <w:rFonts w:cs="Arial"/>
                <w:sz w:val="20"/>
              </w:rPr>
              <w:t>S-1 : Unibraw</w:t>
            </w:r>
          </w:p>
          <w:p w:rsidR="003D1CCE" w:rsidRPr="007E2C1A" w:rsidRDefault="003D1CCE" w:rsidP="00E65679">
            <w:pPr>
              <w:jc w:val="left"/>
              <w:rPr>
                <w:rFonts w:cs="Arial"/>
                <w:sz w:val="20"/>
                <w:lang w:val="id-ID"/>
              </w:rPr>
            </w:pPr>
            <w:r w:rsidRPr="007E2C1A">
              <w:rPr>
                <w:rFonts w:cs="Arial"/>
                <w:sz w:val="20"/>
              </w:rPr>
              <w:t>S-2 : ITS</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D1CCE" w:rsidRPr="007E2C1A" w:rsidRDefault="003D1CCE" w:rsidP="00723F71">
            <w:pPr>
              <w:ind w:right="-108"/>
              <w:jc w:val="left"/>
              <w:rPr>
                <w:rFonts w:cs="Arial"/>
                <w:sz w:val="20"/>
              </w:rPr>
            </w:pPr>
            <w:r w:rsidRPr="007E2C1A">
              <w:rPr>
                <w:rFonts w:cs="Arial"/>
                <w:sz w:val="20"/>
              </w:rPr>
              <w:t>S-1 : Teknik Elektro</w:t>
            </w:r>
          </w:p>
          <w:p w:rsidR="003D1CCE" w:rsidRPr="007E2C1A" w:rsidRDefault="003D1CCE" w:rsidP="00723F71">
            <w:pPr>
              <w:ind w:right="-108"/>
              <w:jc w:val="left"/>
              <w:rPr>
                <w:rFonts w:cs="Arial"/>
                <w:sz w:val="20"/>
                <w:lang w:val="id-ID"/>
              </w:rPr>
            </w:pPr>
            <w:r w:rsidRPr="007E2C1A">
              <w:rPr>
                <w:rFonts w:cs="Arial"/>
                <w:sz w:val="20"/>
              </w:rPr>
              <w:t>S-2 : Manajemen Teknologi Informasi</w:t>
            </w:r>
          </w:p>
        </w:tc>
      </w:tr>
      <w:tr w:rsidR="00AE0105" w:rsidRPr="007E2C1A" w:rsidTr="00033AC5">
        <w:trPr>
          <w:cantSplit/>
          <w:trHeight w:val="842"/>
        </w:trPr>
        <w:tc>
          <w:tcPr>
            <w:tcW w:w="450" w:type="dxa"/>
            <w:tcBorders>
              <w:top w:val="single" w:sz="4" w:space="0" w:color="auto"/>
              <w:left w:val="single" w:sz="4" w:space="0" w:color="auto"/>
              <w:bottom w:val="single" w:sz="4" w:space="0" w:color="auto"/>
              <w:right w:val="single" w:sz="4" w:space="0" w:color="auto"/>
            </w:tcBorders>
          </w:tcPr>
          <w:p w:rsidR="00AE0105" w:rsidRPr="007E2C1A" w:rsidRDefault="00AE0105" w:rsidP="00AE0105">
            <w:pPr>
              <w:jc w:val="center"/>
              <w:rPr>
                <w:rFonts w:cs="Arial"/>
                <w:sz w:val="20"/>
              </w:rPr>
            </w:pPr>
            <w:r w:rsidRPr="007E2C1A">
              <w:rPr>
                <w:rFonts w:cs="Arial"/>
                <w:sz w:val="20"/>
              </w:rPr>
              <w:t>21</w:t>
            </w:r>
          </w:p>
        </w:tc>
        <w:tc>
          <w:tcPr>
            <w:tcW w:w="1530" w:type="dxa"/>
            <w:tcBorders>
              <w:top w:val="single" w:sz="4" w:space="0" w:color="auto"/>
              <w:left w:val="single" w:sz="4" w:space="0" w:color="auto"/>
              <w:bottom w:val="single" w:sz="4" w:space="0" w:color="auto"/>
              <w:right w:val="single" w:sz="4" w:space="0" w:color="auto"/>
            </w:tcBorders>
          </w:tcPr>
          <w:p w:rsidR="00AE0105" w:rsidRPr="007E2C1A" w:rsidRDefault="00AE0105" w:rsidP="00AE0105">
            <w:pPr>
              <w:ind w:right="-250"/>
              <w:jc w:val="left"/>
              <w:rPr>
                <w:rFonts w:cs="Arial"/>
                <w:color w:val="000000"/>
                <w:sz w:val="20"/>
              </w:rPr>
            </w:pPr>
            <w:r w:rsidRPr="007E2C1A">
              <w:rPr>
                <w:rFonts w:cs="Arial"/>
                <w:color w:val="000000"/>
                <w:sz w:val="20"/>
              </w:rPr>
              <w:t>Deddy Satrio Winarsono</w:t>
            </w:r>
          </w:p>
        </w:tc>
        <w:tc>
          <w:tcPr>
            <w:tcW w:w="1260" w:type="dxa"/>
            <w:tcBorders>
              <w:top w:val="single" w:sz="4" w:space="0" w:color="auto"/>
              <w:left w:val="single" w:sz="4" w:space="0" w:color="auto"/>
              <w:bottom w:val="single" w:sz="4" w:space="0" w:color="auto"/>
              <w:right w:val="single" w:sz="4" w:space="0" w:color="auto"/>
            </w:tcBorders>
          </w:tcPr>
          <w:p w:rsidR="00AE0105" w:rsidRPr="007E2C1A" w:rsidRDefault="00AE0105" w:rsidP="00AE0105">
            <w:pPr>
              <w:ind w:right="-108"/>
              <w:jc w:val="left"/>
              <w:rPr>
                <w:rFonts w:cs="Arial"/>
                <w:sz w:val="20"/>
                <w:lang w:val="id-ID"/>
              </w:rPr>
            </w:pPr>
            <w:r w:rsidRPr="007E2C1A">
              <w:rPr>
                <w:rFonts w:cs="Arial"/>
                <w:sz w:val="20"/>
                <w:lang w:val="id-ID"/>
              </w:rPr>
              <w:t>0715108103</w:t>
            </w:r>
          </w:p>
        </w:tc>
        <w:tc>
          <w:tcPr>
            <w:tcW w:w="810" w:type="dxa"/>
            <w:tcBorders>
              <w:top w:val="single" w:sz="4" w:space="0" w:color="auto"/>
              <w:left w:val="single" w:sz="4" w:space="0" w:color="auto"/>
              <w:bottom w:val="single" w:sz="4" w:space="0" w:color="auto"/>
              <w:right w:val="single" w:sz="4" w:space="0" w:color="auto"/>
            </w:tcBorders>
          </w:tcPr>
          <w:p w:rsidR="00AE0105" w:rsidRPr="007E2C1A" w:rsidRDefault="00AE0105" w:rsidP="00AE0105">
            <w:pPr>
              <w:jc w:val="left"/>
              <w:rPr>
                <w:rFonts w:cs="Arial"/>
                <w:sz w:val="20"/>
              </w:rPr>
            </w:pPr>
            <w:r w:rsidRPr="007E2C1A">
              <w:rPr>
                <w:rFonts w:cs="Arial"/>
                <w:sz w:val="20"/>
              </w:rPr>
              <w:t>15-10-1981</w:t>
            </w:r>
          </w:p>
        </w:tc>
        <w:tc>
          <w:tcPr>
            <w:tcW w:w="1080" w:type="dxa"/>
            <w:tcBorders>
              <w:top w:val="single" w:sz="4" w:space="0" w:color="auto"/>
              <w:left w:val="single" w:sz="4" w:space="0" w:color="auto"/>
              <w:bottom w:val="single" w:sz="4" w:space="0" w:color="auto"/>
              <w:right w:val="single" w:sz="4" w:space="0" w:color="auto"/>
            </w:tcBorders>
          </w:tcPr>
          <w:p w:rsidR="00AE0105" w:rsidRPr="007E2C1A" w:rsidRDefault="00AE0105" w:rsidP="00AE0105">
            <w:pPr>
              <w:jc w:val="center"/>
              <w:rPr>
                <w:rFonts w:cs="Arial"/>
                <w:sz w:val="20"/>
              </w:rPr>
            </w:pPr>
            <w:r w:rsidRPr="007E2C1A">
              <w:rPr>
                <w:rFonts w:cs="Arial"/>
                <w:sz w:val="20"/>
              </w:rPr>
              <w:t>-</w:t>
            </w:r>
          </w:p>
        </w:tc>
        <w:tc>
          <w:tcPr>
            <w:tcW w:w="987" w:type="dxa"/>
            <w:tcBorders>
              <w:top w:val="single" w:sz="4" w:space="0" w:color="auto"/>
              <w:left w:val="single" w:sz="4" w:space="0" w:color="auto"/>
              <w:bottom w:val="single" w:sz="4" w:space="0" w:color="auto"/>
              <w:right w:val="single" w:sz="4" w:space="0" w:color="auto"/>
            </w:tcBorders>
          </w:tcPr>
          <w:p w:rsidR="00AE0105" w:rsidRPr="007E2C1A" w:rsidRDefault="00AE0105" w:rsidP="00AE0105">
            <w:pPr>
              <w:jc w:val="left"/>
              <w:rPr>
                <w:rFonts w:cs="Arial"/>
                <w:sz w:val="20"/>
              </w:rPr>
            </w:pPr>
            <w:r w:rsidRPr="007E2C1A">
              <w:rPr>
                <w:rFonts w:cs="Arial"/>
                <w:sz w:val="20"/>
              </w:rPr>
              <w:t>S.Kom.,</w:t>
            </w:r>
          </w:p>
          <w:p w:rsidR="00AE0105" w:rsidRPr="007E2C1A" w:rsidRDefault="00AE0105" w:rsidP="00AE0105">
            <w:pPr>
              <w:jc w:val="left"/>
              <w:rPr>
                <w:rFonts w:cs="Arial"/>
                <w:sz w:val="20"/>
              </w:rPr>
            </w:pPr>
            <w:r w:rsidRPr="007E2C1A">
              <w:rPr>
                <w:rFonts w:cs="Arial"/>
                <w:sz w:val="20"/>
              </w:rPr>
              <w:t>M.Kom.</w:t>
            </w:r>
          </w:p>
        </w:tc>
        <w:tc>
          <w:tcPr>
            <w:tcW w:w="1263" w:type="dxa"/>
            <w:tcBorders>
              <w:top w:val="single" w:sz="4" w:space="0" w:color="auto"/>
              <w:left w:val="single" w:sz="4" w:space="0" w:color="auto"/>
              <w:bottom w:val="single" w:sz="4" w:space="0" w:color="auto"/>
              <w:right w:val="single" w:sz="4" w:space="0" w:color="auto"/>
            </w:tcBorders>
          </w:tcPr>
          <w:p w:rsidR="00AE0105" w:rsidRPr="007E2C1A" w:rsidRDefault="00AE0105" w:rsidP="00AE0105">
            <w:pPr>
              <w:jc w:val="left"/>
              <w:rPr>
                <w:rFonts w:cs="Arial"/>
                <w:sz w:val="20"/>
              </w:rPr>
            </w:pPr>
            <w:r w:rsidRPr="007E2C1A">
              <w:rPr>
                <w:rFonts w:cs="Arial"/>
                <w:sz w:val="20"/>
              </w:rPr>
              <w:t>S-1 : ITS</w:t>
            </w:r>
          </w:p>
          <w:p w:rsidR="00AE0105" w:rsidRDefault="00AE0105" w:rsidP="00AE0105">
            <w:pPr>
              <w:jc w:val="left"/>
              <w:rPr>
                <w:rFonts w:cs="Arial"/>
                <w:sz w:val="20"/>
              </w:rPr>
            </w:pPr>
          </w:p>
          <w:p w:rsidR="00AE0105" w:rsidRPr="007E2C1A" w:rsidRDefault="00AE0105" w:rsidP="00AE0105">
            <w:pPr>
              <w:jc w:val="left"/>
              <w:rPr>
                <w:rFonts w:cs="Arial"/>
                <w:sz w:val="20"/>
                <w:lang w:val="id-ID"/>
              </w:rPr>
            </w:pPr>
            <w:r w:rsidRPr="007E2C1A">
              <w:rPr>
                <w:rFonts w:cs="Arial"/>
                <w:sz w:val="20"/>
              </w:rPr>
              <w:t>S-2 : ITS</w:t>
            </w:r>
          </w:p>
        </w:tc>
        <w:tc>
          <w:tcPr>
            <w:tcW w:w="1530" w:type="dxa"/>
            <w:tcBorders>
              <w:top w:val="single" w:sz="4" w:space="0" w:color="auto"/>
              <w:left w:val="single" w:sz="4" w:space="0" w:color="auto"/>
              <w:bottom w:val="single" w:sz="4" w:space="0" w:color="auto"/>
              <w:right w:val="single" w:sz="4" w:space="0" w:color="auto"/>
            </w:tcBorders>
          </w:tcPr>
          <w:p w:rsidR="00AE0105" w:rsidRPr="007E2C1A" w:rsidRDefault="00AE0105" w:rsidP="00AE0105">
            <w:pPr>
              <w:ind w:right="-108"/>
              <w:jc w:val="left"/>
              <w:rPr>
                <w:rFonts w:cs="Arial"/>
                <w:sz w:val="20"/>
              </w:rPr>
            </w:pPr>
            <w:r w:rsidRPr="007E2C1A">
              <w:rPr>
                <w:rFonts w:cs="Arial"/>
                <w:sz w:val="20"/>
              </w:rPr>
              <w:t>S-1 : Teknik Informatika</w:t>
            </w:r>
          </w:p>
          <w:p w:rsidR="00AE0105" w:rsidRPr="007E2C1A" w:rsidRDefault="00AE0105" w:rsidP="00AE0105">
            <w:pPr>
              <w:ind w:right="-108"/>
              <w:jc w:val="left"/>
              <w:rPr>
                <w:rFonts w:cs="Arial"/>
                <w:sz w:val="20"/>
                <w:lang w:val="id-ID"/>
              </w:rPr>
            </w:pPr>
            <w:r w:rsidRPr="007E2C1A">
              <w:rPr>
                <w:rFonts w:cs="Arial"/>
                <w:sz w:val="20"/>
              </w:rPr>
              <w:t>S-2 : Teknik Informatika</w:t>
            </w:r>
          </w:p>
        </w:tc>
      </w:tr>
    </w:tbl>
    <w:p w:rsidR="00FD4166" w:rsidRPr="00B25874" w:rsidRDefault="00FD4166" w:rsidP="00FD4166">
      <w:pPr>
        <w:ind w:left="270"/>
        <w:rPr>
          <w:rFonts w:cs="Arial"/>
          <w:bCs/>
          <w:color w:val="000000"/>
          <w:sz w:val="20"/>
        </w:rPr>
      </w:pPr>
      <w:r w:rsidRPr="00B25874">
        <w:rPr>
          <w:rFonts w:cs="Arial"/>
          <w:bCs/>
          <w:color w:val="000000"/>
          <w:sz w:val="20"/>
        </w:rPr>
        <w:t>** NIDN : Nomor Induk Dosen Nasional</w:t>
      </w:r>
    </w:p>
    <w:p w:rsidR="00FD4166" w:rsidRPr="00B25874" w:rsidRDefault="00FD4166" w:rsidP="00FD4166">
      <w:pPr>
        <w:ind w:left="270"/>
        <w:rPr>
          <w:rFonts w:cs="Arial"/>
          <w:bCs/>
          <w:color w:val="000000"/>
          <w:sz w:val="20"/>
        </w:rPr>
      </w:pPr>
      <w:r w:rsidRPr="00B25874">
        <w:rPr>
          <w:rFonts w:cs="Arial"/>
          <w:bCs/>
          <w:color w:val="000000"/>
          <w:sz w:val="20"/>
        </w:rPr>
        <w:t>*** Dosen yang telah memperoleh sertifikat dosen agar diberi tanda (***) dan fotokopi sertifikatnya agar dilampirkan.</w:t>
      </w:r>
    </w:p>
    <w:p w:rsidR="00FD4166" w:rsidRDefault="00FD4166" w:rsidP="00FD4166">
      <w:pPr>
        <w:jc w:val="left"/>
        <w:rPr>
          <w:rFonts w:cs="Arial"/>
          <w:bCs/>
          <w:color w:val="000000"/>
          <w:sz w:val="24"/>
          <w:szCs w:val="24"/>
        </w:rPr>
      </w:pPr>
    </w:p>
    <w:p w:rsidR="00FD4166" w:rsidRPr="00206E64" w:rsidRDefault="00FD4166" w:rsidP="00FD4166">
      <w:pPr>
        <w:ind w:left="360" w:hanging="360"/>
        <w:jc w:val="left"/>
        <w:rPr>
          <w:rFonts w:cs="Arial"/>
          <w:b/>
          <w:bCs/>
          <w:color w:val="000000"/>
          <w:sz w:val="24"/>
          <w:szCs w:val="24"/>
        </w:rPr>
      </w:pPr>
      <w:r w:rsidRPr="00206E64">
        <w:rPr>
          <w:rFonts w:cs="Arial"/>
          <w:b/>
          <w:bCs/>
          <w:color w:val="000000"/>
          <w:sz w:val="24"/>
          <w:szCs w:val="24"/>
        </w:rPr>
        <w:t xml:space="preserve">4.3.2  Data </w:t>
      </w:r>
      <w:r w:rsidRPr="00206E64">
        <w:rPr>
          <w:rFonts w:cs="Arial"/>
          <w:b/>
          <w:color w:val="000000"/>
          <w:sz w:val="24"/>
          <w:szCs w:val="24"/>
        </w:rPr>
        <w:t>dosen tetap</w:t>
      </w:r>
      <w:r w:rsidRPr="00206E64">
        <w:rPr>
          <w:rFonts w:cs="Arial"/>
          <w:b/>
          <w:bCs/>
          <w:color w:val="000000"/>
          <w:sz w:val="24"/>
          <w:szCs w:val="24"/>
        </w:rPr>
        <w:t xml:space="preserve"> yang bidang keahliannya di luar bidang PS: </w:t>
      </w:r>
    </w:p>
    <w:tbl>
      <w:tblPr>
        <w:tblW w:w="89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530"/>
        <w:gridCol w:w="1260"/>
        <w:gridCol w:w="810"/>
        <w:gridCol w:w="1170"/>
        <w:gridCol w:w="990"/>
        <w:gridCol w:w="1170"/>
        <w:gridCol w:w="1530"/>
      </w:tblGrid>
      <w:tr w:rsidR="00F201FF" w:rsidRPr="00722631" w:rsidTr="00033AC5">
        <w:trPr>
          <w:cantSplit/>
          <w:trHeight w:val="562"/>
        </w:trPr>
        <w:tc>
          <w:tcPr>
            <w:tcW w:w="450" w:type="dxa"/>
            <w:tcBorders>
              <w:top w:val="single" w:sz="4" w:space="0" w:color="auto"/>
              <w:left w:val="single" w:sz="4" w:space="0" w:color="auto"/>
              <w:bottom w:val="double" w:sz="4" w:space="0" w:color="auto"/>
              <w:right w:val="single" w:sz="4" w:space="0" w:color="auto"/>
            </w:tcBorders>
            <w:shd w:val="clear" w:color="auto" w:fill="CCCCCC"/>
            <w:vAlign w:val="center"/>
          </w:tcPr>
          <w:p w:rsidR="00F201FF" w:rsidRPr="00033AC5" w:rsidRDefault="00F201FF" w:rsidP="00F201FF">
            <w:pPr>
              <w:jc w:val="center"/>
              <w:rPr>
                <w:rFonts w:cs="Arial"/>
                <w:b/>
                <w:bCs/>
                <w:sz w:val="16"/>
                <w:szCs w:val="16"/>
              </w:rPr>
            </w:pPr>
            <w:r w:rsidRPr="00033AC5">
              <w:rPr>
                <w:rFonts w:cs="Arial"/>
                <w:b/>
                <w:bCs/>
                <w:sz w:val="16"/>
                <w:szCs w:val="16"/>
              </w:rPr>
              <w:t>No</w:t>
            </w:r>
          </w:p>
        </w:tc>
        <w:tc>
          <w:tcPr>
            <w:tcW w:w="1530" w:type="dxa"/>
            <w:tcBorders>
              <w:top w:val="single" w:sz="4" w:space="0" w:color="auto"/>
              <w:left w:val="single" w:sz="4" w:space="0" w:color="auto"/>
              <w:bottom w:val="double" w:sz="4" w:space="0" w:color="auto"/>
              <w:right w:val="single" w:sz="4" w:space="0" w:color="auto"/>
            </w:tcBorders>
            <w:shd w:val="clear" w:color="auto" w:fill="CCCCCC"/>
            <w:vAlign w:val="center"/>
          </w:tcPr>
          <w:p w:rsidR="00F201FF" w:rsidRPr="00722631" w:rsidRDefault="00F201FF" w:rsidP="00F201FF">
            <w:pPr>
              <w:jc w:val="center"/>
              <w:rPr>
                <w:rFonts w:cs="Arial"/>
                <w:b/>
                <w:bCs/>
                <w:sz w:val="20"/>
              </w:rPr>
            </w:pPr>
            <w:r w:rsidRPr="00722631">
              <w:rPr>
                <w:rFonts w:cs="Arial"/>
                <w:b/>
                <w:bCs/>
                <w:sz w:val="20"/>
              </w:rPr>
              <w:t>Nama Dosen Tetap</w:t>
            </w:r>
          </w:p>
        </w:tc>
        <w:tc>
          <w:tcPr>
            <w:tcW w:w="1260" w:type="dxa"/>
            <w:tcBorders>
              <w:top w:val="single" w:sz="4" w:space="0" w:color="auto"/>
              <w:left w:val="single" w:sz="4" w:space="0" w:color="auto"/>
              <w:bottom w:val="double" w:sz="4" w:space="0" w:color="auto"/>
              <w:right w:val="single" w:sz="4" w:space="0" w:color="auto"/>
            </w:tcBorders>
            <w:shd w:val="clear" w:color="auto" w:fill="CCCCCC"/>
          </w:tcPr>
          <w:p w:rsidR="00F201FF" w:rsidRPr="00722631" w:rsidRDefault="00F201FF" w:rsidP="00F201FF">
            <w:pPr>
              <w:jc w:val="center"/>
              <w:rPr>
                <w:rFonts w:cs="Arial"/>
                <w:b/>
                <w:bCs/>
                <w:sz w:val="20"/>
              </w:rPr>
            </w:pPr>
          </w:p>
          <w:p w:rsidR="00F201FF" w:rsidRPr="00722631" w:rsidRDefault="00F201FF" w:rsidP="00F201FF">
            <w:pPr>
              <w:jc w:val="center"/>
              <w:rPr>
                <w:rFonts w:cs="Arial"/>
                <w:b/>
                <w:bCs/>
                <w:sz w:val="20"/>
              </w:rPr>
            </w:pPr>
            <w:r w:rsidRPr="00722631">
              <w:rPr>
                <w:rFonts w:cs="Arial"/>
                <w:b/>
                <w:bCs/>
                <w:sz w:val="20"/>
              </w:rPr>
              <w:t>NIDN**</w:t>
            </w:r>
          </w:p>
        </w:tc>
        <w:tc>
          <w:tcPr>
            <w:tcW w:w="810" w:type="dxa"/>
            <w:tcBorders>
              <w:top w:val="single" w:sz="4" w:space="0" w:color="auto"/>
              <w:left w:val="single" w:sz="4" w:space="0" w:color="auto"/>
              <w:bottom w:val="double" w:sz="4" w:space="0" w:color="auto"/>
              <w:right w:val="single" w:sz="4" w:space="0" w:color="auto"/>
            </w:tcBorders>
            <w:shd w:val="clear" w:color="auto" w:fill="CCCCCC"/>
            <w:vAlign w:val="center"/>
          </w:tcPr>
          <w:p w:rsidR="00F201FF" w:rsidRPr="00722631" w:rsidRDefault="00F201FF" w:rsidP="00F201FF">
            <w:pPr>
              <w:jc w:val="center"/>
              <w:rPr>
                <w:rFonts w:cs="Arial"/>
                <w:b/>
                <w:bCs/>
                <w:sz w:val="20"/>
              </w:rPr>
            </w:pPr>
            <w:r w:rsidRPr="00722631">
              <w:rPr>
                <w:rFonts w:cs="Arial"/>
                <w:b/>
                <w:bCs/>
                <w:sz w:val="20"/>
              </w:rPr>
              <w:t>Tgl. Lahir</w:t>
            </w:r>
          </w:p>
        </w:tc>
        <w:tc>
          <w:tcPr>
            <w:tcW w:w="1170" w:type="dxa"/>
            <w:tcBorders>
              <w:top w:val="single" w:sz="4" w:space="0" w:color="auto"/>
              <w:left w:val="single" w:sz="4" w:space="0" w:color="auto"/>
              <w:bottom w:val="double" w:sz="4" w:space="0" w:color="auto"/>
              <w:right w:val="single" w:sz="4" w:space="0" w:color="auto"/>
            </w:tcBorders>
            <w:shd w:val="clear" w:color="auto" w:fill="CCCCCC"/>
            <w:vAlign w:val="center"/>
          </w:tcPr>
          <w:p w:rsidR="00F201FF" w:rsidRPr="00722631" w:rsidRDefault="00F201FF" w:rsidP="00F201FF">
            <w:pPr>
              <w:jc w:val="center"/>
              <w:rPr>
                <w:rFonts w:cs="Arial"/>
                <w:b/>
                <w:bCs/>
                <w:sz w:val="20"/>
              </w:rPr>
            </w:pPr>
            <w:r w:rsidRPr="00722631">
              <w:rPr>
                <w:rFonts w:cs="Arial"/>
                <w:b/>
                <w:bCs/>
                <w:sz w:val="20"/>
              </w:rPr>
              <w:t>Jabatan Akademik ***</w:t>
            </w:r>
          </w:p>
        </w:tc>
        <w:tc>
          <w:tcPr>
            <w:tcW w:w="990" w:type="dxa"/>
            <w:tcBorders>
              <w:top w:val="single" w:sz="4" w:space="0" w:color="auto"/>
              <w:left w:val="single" w:sz="4" w:space="0" w:color="auto"/>
              <w:bottom w:val="double" w:sz="4" w:space="0" w:color="auto"/>
              <w:right w:val="single" w:sz="4" w:space="0" w:color="auto"/>
            </w:tcBorders>
            <w:shd w:val="clear" w:color="auto" w:fill="CCCCCC"/>
            <w:vAlign w:val="center"/>
          </w:tcPr>
          <w:p w:rsidR="00F201FF" w:rsidRPr="00722631" w:rsidRDefault="00F201FF" w:rsidP="00F201FF">
            <w:pPr>
              <w:ind w:left="-110" w:right="-108"/>
              <w:jc w:val="center"/>
              <w:rPr>
                <w:rFonts w:cs="Arial"/>
                <w:b/>
                <w:bCs/>
                <w:sz w:val="20"/>
              </w:rPr>
            </w:pPr>
            <w:r w:rsidRPr="00722631">
              <w:rPr>
                <w:rFonts w:cs="Arial"/>
                <w:b/>
                <w:bCs/>
                <w:sz w:val="20"/>
              </w:rPr>
              <w:t>Gelar Akademik</w:t>
            </w:r>
          </w:p>
        </w:tc>
        <w:tc>
          <w:tcPr>
            <w:tcW w:w="1170" w:type="dxa"/>
            <w:tcBorders>
              <w:top w:val="single" w:sz="4" w:space="0" w:color="auto"/>
              <w:left w:val="single" w:sz="4" w:space="0" w:color="auto"/>
              <w:bottom w:val="double" w:sz="4" w:space="0" w:color="auto"/>
              <w:right w:val="single" w:sz="4" w:space="0" w:color="auto"/>
            </w:tcBorders>
            <w:shd w:val="clear" w:color="auto" w:fill="CCCCCC"/>
            <w:vAlign w:val="center"/>
          </w:tcPr>
          <w:p w:rsidR="00F201FF" w:rsidRPr="00722631" w:rsidRDefault="00F201FF" w:rsidP="00F201FF">
            <w:pPr>
              <w:jc w:val="center"/>
              <w:rPr>
                <w:rFonts w:cs="Arial"/>
                <w:b/>
                <w:bCs/>
                <w:sz w:val="20"/>
              </w:rPr>
            </w:pPr>
            <w:r w:rsidRPr="00722631">
              <w:rPr>
                <w:rFonts w:cs="Arial"/>
                <w:b/>
                <w:bCs/>
                <w:sz w:val="20"/>
              </w:rPr>
              <w:t>Pendidikan S1, S2, S3  dan Asal PT*</w:t>
            </w:r>
          </w:p>
        </w:tc>
        <w:tc>
          <w:tcPr>
            <w:tcW w:w="1530" w:type="dxa"/>
            <w:tcBorders>
              <w:top w:val="single" w:sz="4" w:space="0" w:color="auto"/>
              <w:left w:val="single" w:sz="4" w:space="0" w:color="auto"/>
              <w:bottom w:val="double" w:sz="4" w:space="0" w:color="auto"/>
              <w:right w:val="single" w:sz="4" w:space="0" w:color="auto"/>
            </w:tcBorders>
            <w:shd w:val="clear" w:color="auto" w:fill="CCCCCC"/>
            <w:vAlign w:val="center"/>
          </w:tcPr>
          <w:p w:rsidR="00F201FF" w:rsidRPr="00722631" w:rsidRDefault="00F201FF" w:rsidP="00F201FF">
            <w:pPr>
              <w:jc w:val="center"/>
              <w:rPr>
                <w:rFonts w:cs="Arial"/>
                <w:b/>
                <w:bCs/>
                <w:sz w:val="20"/>
                <w:lang w:val="sv-SE"/>
              </w:rPr>
            </w:pPr>
            <w:r w:rsidRPr="00722631">
              <w:rPr>
                <w:rFonts w:cs="Arial"/>
                <w:b/>
                <w:bCs/>
                <w:sz w:val="20"/>
                <w:lang w:val="sv-SE"/>
              </w:rPr>
              <w:t>Bidang Keahlian untuk Setiap Jenjang Pendidikan</w:t>
            </w:r>
          </w:p>
        </w:tc>
      </w:tr>
      <w:tr w:rsidR="00F201FF" w:rsidRPr="00722631" w:rsidTr="00033AC5">
        <w:trPr>
          <w:cantSplit/>
          <w:trHeight w:val="272"/>
        </w:trPr>
        <w:tc>
          <w:tcPr>
            <w:tcW w:w="45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F201FF" w:rsidRPr="00722631" w:rsidRDefault="00F201FF" w:rsidP="00F201FF">
            <w:pPr>
              <w:jc w:val="center"/>
              <w:rPr>
                <w:rFonts w:cs="Arial"/>
                <w:b/>
                <w:bCs/>
                <w:sz w:val="16"/>
                <w:szCs w:val="16"/>
              </w:rPr>
            </w:pPr>
            <w:r w:rsidRPr="00722631">
              <w:rPr>
                <w:rFonts w:cs="Arial"/>
                <w:b/>
                <w:bCs/>
                <w:sz w:val="16"/>
                <w:szCs w:val="16"/>
              </w:rPr>
              <w:t>(1)</w:t>
            </w:r>
          </w:p>
        </w:tc>
        <w:tc>
          <w:tcPr>
            <w:tcW w:w="153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F201FF" w:rsidRPr="00722631" w:rsidRDefault="00F201FF" w:rsidP="00F201FF">
            <w:pPr>
              <w:jc w:val="center"/>
              <w:rPr>
                <w:rFonts w:cs="Arial"/>
                <w:b/>
                <w:bCs/>
                <w:sz w:val="16"/>
                <w:szCs w:val="16"/>
              </w:rPr>
            </w:pPr>
            <w:r w:rsidRPr="00722631">
              <w:rPr>
                <w:rFonts w:cs="Arial"/>
                <w:b/>
                <w:bCs/>
                <w:sz w:val="16"/>
                <w:szCs w:val="16"/>
              </w:rPr>
              <w:t>(2)</w:t>
            </w:r>
          </w:p>
        </w:tc>
        <w:tc>
          <w:tcPr>
            <w:tcW w:w="126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F201FF" w:rsidRPr="00722631" w:rsidRDefault="00F201FF" w:rsidP="00F201FF">
            <w:pPr>
              <w:jc w:val="center"/>
              <w:rPr>
                <w:rFonts w:cs="Arial"/>
                <w:b/>
                <w:bCs/>
                <w:sz w:val="16"/>
                <w:szCs w:val="16"/>
              </w:rPr>
            </w:pPr>
            <w:r w:rsidRPr="00722631">
              <w:rPr>
                <w:rFonts w:cs="Arial"/>
                <w:b/>
                <w:bCs/>
                <w:sz w:val="16"/>
                <w:szCs w:val="16"/>
              </w:rPr>
              <w:t>(3)</w:t>
            </w:r>
          </w:p>
        </w:tc>
        <w:tc>
          <w:tcPr>
            <w:tcW w:w="81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F201FF" w:rsidRPr="00722631" w:rsidRDefault="00F201FF" w:rsidP="00F201FF">
            <w:pPr>
              <w:jc w:val="center"/>
              <w:rPr>
                <w:rFonts w:cs="Arial"/>
                <w:b/>
                <w:bCs/>
                <w:sz w:val="16"/>
                <w:szCs w:val="16"/>
              </w:rPr>
            </w:pPr>
            <w:r w:rsidRPr="00722631">
              <w:rPr>
                <w:rFonts w:cs="Arial"/>
                <w:b/>
                <w:bCs/>
                <w:sz w:val="16"/>
                <w:szCs w:val="16"/>
              </w:rPr>
              <w:t>(4)</w:t>
            </w:r>
          </w:p>
        </w:tc>
        <w:tc>
          <w:tcPr>
            <w:tcW w:w="117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F201FF" w:rsidRPr="00722631" w:rsidRDefault="00F201FF" w:rsidP="00F201FF">
            <w:pPr>
              <w:jc w:val="center"/>
              <w:rPr>
                <w:rFonts w:cs="Arial"/>
                <w:b/>
                <w:bCs/>
                <w:sz w:val="16"/>
                <w:szCs w:val="16"/>
              </w:rPr>
            </w:pPr>
            <w:r w:rsidRPr="00722631">
              <w:rPr>
                <w:rFonts w:cs="Arial"/>
                <w:b/>
                <w:bCs/>
                <w:sz w:val="16"/>
                <w:szCs w:val="16"/>
              </w:rPr>
              <w:t>(5)</w:t>
            </w:r>
          </w:p>
        </w:tc>
        <w:tc>
          <w:tcPr>
            <w:tcW w:w="99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F201FF" w:rsidRPr="00722631" w:rsidRDefault="00F201FF" w:rsidP="00F201FF">
            <w:pPr>
              <w:jc w:val="center"/>
              <w:rPr>
                <w:rFonts w:cs="Arial"/>
                <w:b/>
                <w:bCs/>
                <w:sz w:val="16"/>
                <w:szCs w:val="16"/>
              </w:rPr>
            </w:pPr>
            <w:r w:rsidRPr="00722631">
              <w:rPr>
                <w:rFonts w:cs="Arial"/>
                <w:b/>
                <w:bCs/>
                <w:sz w:val="16"/>
                <w:szCs w:val="16"/>
              </w:rPr>
              <w:t>(6)</w:t>
            </w:r>
          </w:p>
        </w:tc>
        <w:tc>
          <w:tcPr>
            <w:tcW w:w="117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F201FF" w:rsidRPr="00722631" w:rsidRDefault="00F201FF" w:rsidP="00F201FF">
            <w:pPr>
              <w:jc w:val="center"/>
              <w:rPr>
                <w:rFonts w:cs="Arial"/>
                <w:b/>
                <w:bCs/>
                <w:sz w:val="16"/>
                <w:szCs w:val="16"/>
              </w:rPr>
            </w:pPr>
            <w:r w:rsidRPr="00722631">
              <w:rPr>
                <w:rFonts w:cs="Arial"/>
                <w:b/>
                <w:bCs/>
                <w:sz w:val="16"/>
                <w:szCs w:val="16"/>
              </w:rPr>
              <w:t>(7)</w:t>
            </w:r>
          </w:p>
        </w:tc>
        <w:tc>
          <w:tcPr>
            <w:tcW w:w="153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F201FF" w:rsidRPr="00722631" w:rsidRDefault="00F201FF" w:rsidP="00F201FF">
            <w:pPr>
              <w:jc w:val="center"/>
              <w:rPr>
                <w:rFonts w:cs="Arial"/>
                <w:b/>
                <w:bCs/>
                <w:sz w:val="16"/>
                <w:szCs w:val="16"/>
              </w:rPr>
            </w:pPr>
            <w:r w:rsidRPr="00722631">
              <w:rPr>
                <w:rFonts w:cs="Arial"/>
                <w:b/>
                <w:bCs/>
                <w:sz w:val="16"/>
                <w:szCs w:val="16"/>
              </w:rPr>
              <w:t>(8)</w:t>
            </w:r>
          </w:p>
        </w:tc>
      </w:tr>
      <w:tr w:rsidR="00F201FF" w:rsidRPr="00722631" w:rsidTr="00033AC5">
        <w:trPr>
          <w:cantSplit/>
        </w:trPr>
        <w:tc>
          <w:tcPr>
            <w:tcW w:w="450" w:type="dxa"/>
            <w:tcBorders>
              <w:top w:val="single" w:sz="4" w:space="0" w:color="auto"/>
              <w:left w:val="single" w:sz="4" w:space="0" w:color="auto"/>
              <w:bottom w:val="single" w:sz="4" w:space="0" w:color="auto"/>
              <w:right w:val="single" w:sz="4" w:space="0" w:color="auto"/>
            </w:tcBorders>
          </w:tcPr>
          <w:p w:rsidR="00F201FF" w:rsidRPr="00722631" w:rsidRDefault="00F201FF" w:rsidP="00F201FF">
            <w:pPr>
              <w:jc w:val="center"/>
              <w:rPr>
                <w:rFonts w:cs="Arial"/>
                <w:sz w:val="20"/>
              </w:rPr>
            </w:pPr>
            <w:r w:rsidRPr="00722631">
              <w:rPr>
                <w:rFonts w:cs="Arial"/>
                <w:sz w:val="20"/>
              </w:rPr>
              <w:t>1</w:t>
            </w:r>
          </w:p>
        </w:tc>
        <w:tc>
          <w:tcPr>
            <w:tcW w:w="1530" w:type="dxa"/>
            <w:tcBorders>
              <w:top w:val="single" w:sz="4" w:space="0" w:color="auto"/>
              <w:left w:val="single" w:sz="4" w:space="0" w:color="auto"/>
              <w:bottom w:val="single" w:sz="4" w:space="0" w:color="auto"/>
              <w:right w:val="single" w:sz="4" w:space="0" w:color="auto"/>
            </w:tcBorders>
          </w:tcPr>
          <w:p w:rsidR="00F201FF" w:rsidRPr="00722631" w:rsidRDefault="00F201FF" w:rsidP="00F201FF">
            <w:pPr>
              <w:rPr>
                <w:rFonts w:cs="Arial"/>
                <w:sz w:val="20"/>
              </w:rPr>
            </w:pPr>
            <w:r w:rsidRPr="00722631">
              <w:rPr>
                <w:rFonts w:cs="Arial"/>
                <w:sz w:val="20"/>
              </w:rPr>
              <w:t>Bambang Purwahyudi</w:t>
            </w:r>
          </w:p>
          <w:p w:rsidR="00A84492" w:rsidRPr="00722631" w:rsidRDefault="00A84492" w:rsidP="00F201FF">
            <w:pPr>
              <w:rPr>
                <w:rFonts w:cs="Arial"/>
                <w:sz w:val="20"/>
              </w:rPr>
            </w:pPr>
            <w:r w:rsidRPr="00722631">
              <w:rPr>
                <w:rFonts w:cs="Arial"/>
                <w:sz w:val="20"/>
              </w:rPr>
              <w:t>(***)</w:t>
            </w:r>
          </w:p>
        </w:tc>
        <w:tc>
          <w:tcPr>
            <w:tcW w:w="1260" w:type="dxa"/>
            <w:tcBorders>
              <w:top w:val="single" w:sz="4" w:space="0" w:color="auto"/>
              <w:left w:val="single" w:sz="4" w:space="0" w:color="auto"/>
              <w:bottom w:val="single" w:sz="4" w:space="0" w:color="auto"/>
              <w:right w:val="single" w:sz="4" w:space="0" w:color="auto"/>
            </w:tcBorders>
          </w:tcPr>
          <w:p w:rsidR="00F201FF" w:rsidRPr="00722631" w:rsidRDefault="00F201FF" w:rsidP="00F201FF">
            <w:pPr>
              <w:ind w:right="-108"/>
              <w:jc w:val="left"/>
              <w:rPr>
                <w:rFonts w:cs="Arial"/>
                <w:sz w:val="20"/>
              </w:rPr>
            </w:pPr>
            <w:r w:rsidRPr="00722631">
              <w:rPr>
                <w:rFonts w:cs="Arial"/>
                <w:sz w:val="20"/>
              </w:rPr>
              <w:t>0025057001</w:t>
            </w:r>
          </w:p>
        </w:tc>
        <w:tc>
          <w:tcPr>
            <w:tcW w:w="810" w:type="dxa"/>
            <w:tcBorders>
              <w:top w:val="single" w:sz="4" w:space="0" w:color="auto"/>
              <w:left w:val="single" w:sz="4" w:space="0" w:color="auto"/>
              <w:bottom w:val="single" w:sz="4" w:space="0" w:color="auto"/>
              <w:right w:val="single" w:sz="4" w:space="0" w:color="auto"/>
            </w:tcBorders>
          </w:tcPr>
          <w:p w:rsidR="00F201FF" w:rsidRPr="00722631" w:rsidRDefault="00F201FF" w:rsidP="00F201FF">
            <w:pPr>
              <w:jc w:val="left"/>
              <w:rPr>
                <w:rFonts w:cs="Arial"/>
                <w:sz w:val="20"/>
              </w:rPr>
            </w:pPr>
            <w:r w:rsidRPr="00722631">
              <w:rPr>
                <w:rFonts w:cs="Arial"/>
                <w:sz w:val="20"/>
              </w:rPr>
              <w:t>25-05-1970</w:t>
            </w:r>
          </w:p>
        </w:tc>
        <w:tc>
          <w:tcPr>
            <w:tcW w:w="1170" w:type="dxa"/>
            <w:tcBorders>
              <w:top w:val="single" w:sz="4" w:space="0" w:color="auto"/>
              <w:left w:val="single" w:sz="4" w:space="0" w:color="auto"/>
              <w:bottom w:val="single" w:sz="4" w:space="0" w:color="auto"/>
              <w:right w:val="single" w:sz="4" w:space="0" w:color="auto"/>
            </w:tcBorders>
          </w:tcPr>
          <w:p w:rsidR="00F201FF" w:rsidRPr="00722631" w:rsidRDefault="00F201FF" w:rsidP="00F201FF">
            <w:pPr>
              <w:jc w:val="left"/>
              <w:rPr>
                <w:rFonts w:cs="Arial"/>
                <w:sz w:val="20"/>
              </w:rPr>
            </w:pPr>
            <w:r w:rsidRPr="00722631">
              <w:rPr>
                <w:rFonts w:cs="Arial"/>
                <w:sz w:val="20"/>
              </w:rPr>
              <w:t>Lektor</w:t>
            </w:r>
          </w:p>
        </w:tc>
        <w:tc>
          <w:tcPr>
            <w:tcW w:w="990" w:type="dxa"/>
            <w:tcBorders>
              <w:top w:val="single" w:sz="4" w:space="0" w:color="auto"/>
              <w:left w:val="single" w:sz="4" w:space="0" w:color="auto"/>
              <w:bottom w:val="single" w:sz="4" w:space="0" w:color="auto"/>
              <w:right w:val="single" w:sz="4" w:space="0" w:color="auto"/>
            </w:tcBorders>
          </w:tcPr>
          <w:p w:rsidR="00F201FF" w:rsidRPr="00722631" w:rsidRDefault="00F201FF" w:rsidP="00F201FF">
            <w:pPr>
              <w:jc w:val="left"/>
              <w:rPr>
                <w:rFonts w:cs="Arial"/>
                <w:sz w:val="20"/>
              </w:rPr>
            </w:pPr>
            <w:r w:rsidRPr="00722631">
              <w:rPr>
                <w:rFonts w:cs="Arial"/>
                <w:sz w:val="20"/>
              </w:rPr>
              <w:t>ST</w:t>
            </w:r>
          </w:p>
          <w:p w:rsidR="00F201FF" w:rsidRPr="00722631" w:rsidRDefault="00F201FF" w:rsidP="00F201FF">
            <w:pPr>
              <w:jc w:val="left"/>
              <w:rPr>
                <w:rFonts w:cs="Arial"/>
                <w:sz w:val="20"/>
              </w:rPr>
            </w:pPr>
          </w:p>
          <w:p w:rsidR="00F201FF" w:rsidRPr="00722631" w:rsidRDefault="00F201FF" w:rsidP="00F201FF">
            <w:pPr>
              <w:jc w:val="left"/>
              <w:rPr>
                <w:rFonts w:cs="Arial"/>
                <w:sz w:val="20"/>
              </w:rPr>
            </w:pPr>
            <w:r w:rsidRPr="00722631">
              <w:rPr>
                <w:rFonts w:cs="Arial"/>
                <w:sz w:val="20"/>
              </w:rPr>
              <w:t>MT</w:t>
            </w:r>
          </w:p>
          <w:p w:rsidR="00F201FF" w:rsidRPr="00722631" w:rsidRDefault="00F201FF" w:rsidP="00F201FF">
            <w:pPr>
              <w:jc w:val="left"/>
              <w:rPr>
                <w:rFonts w:cs="Arial"/>
                <w:sz w:val="20"/>
              </w:rPr>
            </w:pPr>
          </w:p>
          <w:p w:rsidR="00F201FF" w:rsidRPr="00722631" w:rsidRDefault="00F201FF" w:rsidP="00F201FF">
            <w:pPr>
              <w:jc w:val="left"/>
              <w:rPr>
                <w:rFonts w:cs="Arial"/>
                <w:sz w:val="20"/>
              </w:rPr>
            </w:pPr>
            <w:r w:rsidRPr="00722631">
              <w:rPr>
                <w:rFonts w:cs="Arial"/>
                <w:sz w:val="20"/>
              </w:rPr>
              <w:t>Dr.</w:t>
            </w:r>
          </w:p>
        </w:tc>
        <w:tc>
          <w:tcPr>
            <w:tcW w:w="1170" w:type="dxa"/>
            <w:tcBorders>
              <w:top w:val="single" w:sz="4" w:space="0" w:color="auto"/>
              <w:left w:val="single" w:sz="4" w:space="0" w:color="auto"/>
              <w:bottom w:val="single" w:sz="4" w:space="0" w:color="auto"/>
              <w:right w:val="single" w:sz="4" w:space="0" w:color="auto"/>
            </w:tcBorders>
          </w:tcPr>
          <w:p w:rsidR="00F201FF" w:rsidRPr="00722631" w:rsidRDefault="00F201FF" w:rsidP="00F201FF">
            <w:pPr>
              <w:jc w:val="left"/>
              <w:rPr>
                <w:rFonts w:cs="Arial"/>
                <w:sz w:val="20"/>
                <w:lang w:val="id-ID"/>
              </w:rPr>
            </w:pPr>
            <w:r w:rsidRPr="00722631">
              <w:rPr>
                <w:rFonts w:cs="Arial"/>
                <w:sz w:val="20"/>
                <w:lang w:val="id-ID"/>
              </w:rPr>
              <w:t>S-1 : ITS</w:t>
            </w:r>
          </w:p>
          <w:p w:rsidR="00F201FF" w:rsidRPr="00722631" w:rsidRDefault="00F201FF" w:rsidP="00F201FF">
            <w:pPr>
              <w:jc w:val="left"/>
              <w:rPr>
                <w:rFonts w:cs="Arial"/>
                <w:sz w:val="20"/>
              </w:rPr>
            </w:pPr>
          </w:p>
          <w:p w:rsidR="00F201FF" w:rsidRPr="00722631" w:rsidRDefault="00F201FF" w:rsidP="00F201FF">
            <w:pPr>
              <w:jc w:val="left"/>
              <w:rPr>
                <w:rFonts w:cs="Arial"/>
                <w:sz w:val="20"/>
              </w:rPr>
            </w:pPr>
            <w:r w:rsidRPr="00722631">
              <w:rPr>
                <w:rFonts w:cs="Arial"/>
                <w:sz w:val="20"/>
                <w:lang w:val="id-ID"/>
              </w:rPr>
              <w:t>S-2 : ITS</w:t>
            </w:r>
          </w:p>
          <w:p w:rsidR="00F201FF" w:rsidRPr="00722631" w:rsidRDefault="00F201FF" w:rsidP="00F201FF">
            <w:pPr>
              <w:jc w:val="left"/>
              <w:rPr>
                <w:rFonts w:cs="Arial"/>
                <w:sz w:val="20"/>
              </w:rPr>
            </w:pPr>
          </w:p>
          <w:p w:rsidR="00F201FF" w:rsidRPr="00722631" w:rsidRDefault="00F201FF" w:rsidP="00F201FF">
            <w:pPr>
              <w:jc w:val="left"/>
              <w:rPr>
                <w:rFonts w:cs="Arial"/>
                <w:sz w:val="20"/>
              </w:rPr>
            </w:pPr>
            <w:r w:rsidRPr="00722631">
              <w:rPr>
                <w:rFonts w:cs="Arial"/>
                <w:sz w:val="20"/>
              </w:rPr>
              <w:t>S-3 : ITS</w:t>
            </w:r>
          </w:p>
        </w:tc>
        <w:tc>
          <w:tcPr>
            <w:tcW w:w="1530" w:type="dxa"/>
            <w:tcBorders>
              <w:top w:val="single" w:sz="4" w:space="0" w:color="auto"/>
              <w:left w:val="single" w:sz="4" w:space="0" w:color="auto"/>
              <w:bottom w:val="single" w:sz="4" w:space="0" w:color="auto"/>
              <w:right w:val="single" w:sz="4" w:space="0" w:color="auto"/>
            </w:tcBorders>
          </w:tcPr>
          <w:p w:rsidR="00F201FF" w:rsidRPr="00722631" w:rsidRDefault="00F201FF" w:rsidP="00722631">
            <w:pPr>
              <w:ind w:right="-108"/>
              <w:jc w:val="left"/>
              <w:rPr>
                <w:rFonts w:cs="Arial"/>
                <w:sz w:val="20"/>
                <w:lang w:val="id-ID"/>
              </w:rPr>
            </w:pPr>
            <w:r w:rsidRPr="00722631">
              <w:rPr>
                <w:rFonts w:cs="Arial"/>
                <w:sz w:val="20"/>
                <w:lang w:val="id-ID"/>
              </w:rPr>
              <w:t>S-1 : Teknik Elektro.</w:t>
            </w:r>
          </w:p>
          <w:p w:rsidR="00F201FF" w:rsidRPr="00722631" w:rsidRDefault="00F201FF" w:rsidP="00722631">
            <w:pPr>
              <w:ind w:right="-108"/>
              <w:jc w:val="left"/>
              <w:rPr>
                <w:rFonts w:cs="Arial"/>
                <w:sz w:val="20"/>
              </w:rPr>
            </w:pPr>
            <w:r w:rsidRPr="00722631">
              <w:rPr>
                <w:rFonts w:cs="Arial"/>
                <w:sz w:val="20"/>
                <w:lang w:val="id-ID"/>
              </w:rPr>
              <w:t xml:space="preserve">S-2 : </w:t>
            </w:r>
            <w:r w:rsidRPr="00722631">
              <w:rPr>
                <w:rFonts w:cs="Arial"/>
                <w:sz w:val="20"/>
              </w:rPr>
              <w:t>Teknik Elektro</w:t>
            </w:r>
          </w:p>
          <w:p w:rsidR="00F201FF" w:rsidRPr="00722631" w:rsidRDefault="00F201FF" w:rsidP="00722631">
            <w:pPr>
              <w:ind w:right="-108"/>
              <w:jc w:val="left"/>
              <w:rPr>
                <w:rFonts w:cs="Arial"/>
                <w:sz w:val="20"/>
              </w:rPr>
            </w:pPr>
            <w:r w:rsidRPr="00722631">
              <w:rPr>
                <w:rFonts w:cs="Arial"/>
                <w:sz w:val="20"/>
              </w:rPr>
              <w:t>S-3 : Teknik Elektro</w:t>
            </w:r>
          </w:p>
        </w:tc>
      </w:tr>
      <w:tr w:rsidR="00F201FF" w:rsidRPr="00722631" w:rsidTr="00165C87">
        <w:trPr>
          <w:cantSplit/>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201FF" w:rsidRPr="00722631" w:rsidRDefault="00AB2199" w:rsidP="00F201FF">
            <w:pPr>
              <w:jc w:val="center"/>
              <w:rPr>
                <w:rFonts w:cs="Arial"/>
                <w:sz w:val="20"/>
              </w:rPr>
            </w:pPr>
            <w:r>
              <w:rPr>
                <w:rFonts w:cs="Arial"/>
                <w:sz w:val="20"/>
              </w:rPr>
              <w:t>2</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201FF" w:rsidRPr="00722631" w:rsidRDefault="00F201FF" w:rsidP="00F201FF">
            <w:pPr>
              <w:rPr>
                <w:rFonts w:cs="Arial"/>
                <w:sz w:val="20"/>
              </w:rPr>
            </w:pPr>
            <w:r w:rsidRPr="00722631">
              <w:rPr>
                <w:rFonts w:cs="Arial"/>
                <w:sz w:val="20"/>
              </w:rPr>
              <w:t>Hasti Afianti (***)</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201FF" w:rsidRPr="00722631" w:rsidRDefault="00F201FF" w:rsidP="00F201FF">
            <w:pPr>
              <w:ind w:right="-108"/>
              <w:jc w:val="left"/>
              <w:rPr>
                <w:rFonts w:cs="Arial"/>
                <w:sz w:val="20"/>
              </w:rPr>
            </w:pPr>
            <w:r w:rsidRPr="00722631">
              <w:rPr>
                <w:rFonts w:cs="Arial"/>
                <w:sz w:val="20"/>
              </w:rPr>
              <w:t>0730037402</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201FF" w:rsidRPr="00722631" w:rsidRDefault="00F201FF" w:rsidP="00F201FF">
            <w:pPr>
              <w:jc w:val="left"/>
              <w:rPr>
                <w:rFonts w:cs="Arial"/>
                <w:sz w:val="20"/>
              </w:rPr>
            </w:pPr>
            <w:r w:rsidRPr="00722631">
              <w:rPr>
                <w:rFonts w:cs="Arial"/>
                <w:sz w:val="20"/>
              </w:rPr>
              <w:t>30-03-1974</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201FF" w:rsidRPr="00722631" w:rsidRDefault="00F201FF" w:rsidP="00F201FF">
            <w:pPr>
              <w:jc w:val="left"/>
              <w:rPr>
                <w:rFonts w:cs="Arial"/>
                <w:sz w:val="20"/>
              </w:rPr>
            </w:pPr>
            <w:r w:rsidRPr="00722631">
              <w:rPr>
                <w:rFonts w:cs="Arial"/>
                <w:sz w:val="20"/>
              </w:rPr>
              <w:t>Lektor</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201FF" w:rsidRPr="00722631" w:rsidRDefault="00F201FF" w:rsidP="00F201FF">
            <w:pPr>
              <w:jc w:val="left"/>
              <w:rPr>
                <w:rFonts w:cs="Arial"/>
                <w:sz w:val="20"/>
              </w:rPr>
            </w:pPr>
            <w:r w:rsidRPr="00722631">
              <w:rPr>
                <w:rFonts w:cs="Arial"/>
                <w:sz w:val="20"/>
              </w:rPr>
              <w:t>ST</w:t>
            </w:r>
          </w:p>
          <w:p w:rsidR="00F201FF" w:rsidRPr="00722631" w:rsidRDefault="00F201FF" w:rsidP="00F201FF">
            <w:pPr>
              <w:jc w:val="left"/>
              <w:rPr>
                <w:rFonts w:cs="Arial"/>
                <w:sz w:val="20"/>
              </w:rPr>
            </w:pPr>
          </w:p>
          <w:p w:rsidR="00F201FF" w:rsidRPr="00722631" w:rsidRDefault="00F201FF" w:rsidP="00F201FF">
            <w:pPr>
              <w:jc w:val="left"/>
              <w:rPr>
                <w:rFonts w:cs="Arial"/>
                <w:sz w:val="20"/>
              </w:rPr>
            </w:pPr>
            <w:r w:rsidRPr="00722631">
              <w:rPr>
                <w:rFonts w:cs="Arial"/>
                <w:sz w:val="20"/>
              </w:rPr>
              <w:t>MT</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201FF" w:rsidRPr="00722631" w:rsidRDefault="00F201FF" w:rsidP="00F201FF">
            <w:pPr>
              <w:jc w:val="left"/>
              <w:rPr>
                <w:rFonts w:cs="Arial"/>
                <w:sz w:val="20"/>
                <w:lang w:val="id-ID"/>
              </w:rPr>
            </w:pPr>
            <w:r w:rsidRPr="00722631">
              <w:rPr>
                <w:rFonts w:cs="Arial"/>
                <w:sz w:val="20"/>
                <w:lang w:val="id-ID"/>
              </w:rPr>
              <w:t>S-1 : ITS</w:t>
            </w:r>
          </w:p>
          <w:p w:rsidR="00F201FF" w:rsidRPr="00722631" w:rsidRDefault="00F201FF" w:rsidP="00F201FF">
            <w:pPr>
              <w:jc w:val="left"/>
              <w:rPr>
                <w:rFonts w:cs="Arial"/>
                <w:sz w:val="20"/>
              </w:rPr>
            </w:pPr>
          </w:p>
          <w:p w:rsidR="00F201FF" w:rsidRPr="00722631" w:rsidRDefault="00F201FF" w:rsidP="00F201FF">
            <w:pPr>
              <w:jc w:val="left"/>
              <w:rPr>
                <w:rFonts w:cs="Arial"/>
                <w:sz w:val="20"/>
                <w:lang w:val="id-ID"/>
              </w:rPr>
            </w:pPr>
            <w:r w:rsidRPr="00722631">
              <w:rPr>
                <w:rFonts w:cs="Arial"/>
                <w:sz w:val="20"/>
                <w:lang w:val="id-ID"/>
              </w:rPr>
              <w:t>S-2 : ITS</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201FF" w:rsidRPr="00722631" w:rsidRDefault="00F201FF" w:rsidP="00722631">
            <w:pPr>
              <w:ind w:right="-108"/>
              <w:jc w:val="left"/>
              <w:rPr>
                <w:rFonts w:cs="Arial"/>
                <w:sz w:val="20"/>
                <w:lang w:val="id-ID"/>
              </w:rPr>
            </w:pPr>
            <w:r w:rsidRPr="00722631">
              <w:rPr>
                <w:rFonts w:cs="Arial"/>
                <w:sz w:val="20"/>
                <w:lang w:val="id-ID"/>
              </w:rPr>
              <w:t>S-1 : Teknik Elektro.</w:t>
            </w:r>
          </w:p>
          <w:p w:rsidR="00F201FF" w:rsidRPr="00722631" w:rsidRDefault="00F201FF" w:rsidP="00722631">
            <w:pPr>
              <w:ind w:right="-108"/>
              <w:jc w:val="left"/>
              <w:rPr>
                <w:rFonts w:cs="Arial"/>
                <w:sz w:val="20"/>
              </w:rPr>
            </w:pPr>
            <w:r w:rsidRPr="00722631">
              <w:rPr>
                <w:rFonts w:cs="Arial"/>
                <w:sz w:val="20"/>
                <w:lang w:val="id-ID"/>
              </w:rPr>
              <w:t xml:space="preserve">S-2 : </w:t>
            </w:r>
            <w:r w:rsidRPr="00722631">
              <w:rPr>
                <w:rFonts w:cs="Arial"/>
                <w:sz w:val="20"/>
              </w:rPr>
              <w:t>Teknik Elektro</w:t>
            </w:r>
          </w:p>
        </w:tc>
      </w:tr>
      <w:tr w:rsidR="00F201FF" w:rsidRPr="00722631" w:rsidTr="00033AC5">
        <w:trPr>
          <w:cantSplit/>
          <w:trHeight w:val="989"/>
        </w:trPr>
        <w:tc>
          <w:tcPr>
            <w:tcW w:w="450" w:type="dxa"/>
            <w:tcBorders>
              <w:top w:val="single" w:sz="4" w:space="0" w:color="auto"/>
              <w:left w:val="single" w:sz="4" w:space="0" w:color="auto"/>
              <w:bottom w:val="single" w:sz="4" w:space="0" w:color="auto"/>
              <w:right w:val="single" w:sz="4" w:space="0" w:color="auto"/>
            </w:tcBorders>
          </w:tcPr>
          <w:p w:rsidR="00F201FF" w:rsidRPr="00722631" w:rsidRDefault="00AB2199" w:rsidP="00F201FF">
            <w:pPr>
              <w:jc w:val="center"/>
              <w:rPr>
                <w:rFonts w:cs="Arial"/>
                <w:sz w:val="20"/>
              </w:rPr>
            </w:pPr>
            <w:r>
              <w:rPr>
                <w:rFonts w:cs="Arial"/>
                <w:sz w:val="20"/>
              </w:rPr>
              <w:lastRenderedPageBreak/>
              <w:t>3</w:t>
            </w:r>
          </w:p>
        </w:tc>
        <w:tc>
          <w:tcPr>
            <w:tcW w:w="1530" w:type="dxa"/>
            <w:tcBorders>
              <w:top w:val="single" w:sz="4" w:space="0" w:color="auto"/>
              <w:left w:val="single" w:sz="4" w:space="0" w:color="auto"/>
              <w:bottom w:val="single" w:sz="4" w:space="0" w:color="auto"/>
              <w:right w:val="single" w:sz="4" w:space="0" w:color="auto"/>
            </w:tcBorders>
          </w:tcPr>
          <w:p w:rsidR="00F201FF" w:rsidRPr="00722631" w:rsidRDefault="00825671" w:rsidP="00F201FF">
            <w:pPr>
              <w:jc w:val="left"/>
              <w:rPr>
                <w:rFonts w:cs="Arial"/>
                <w:sz w:val="20"/>
              </w:rPr>
            </w:pPr>
            <w:r w:rsidRPr="00722631">
              <w:rPr>
                <w:rFonts w:cs="Arial"/>
                <w:sz w:val="20"/>
              </w:rPr>
              <w:t>Adiananda</w:t>
            </w:r>
          </w:p>
        </w:tc>
        <w:tc>
          <w:tcPr>
            <w:tcW w:w="1260" w:type="dxa"/>
            <w:tcBorders>
              <w:top w:val="single" w:sz="4" w:space="0" w:color="auto"/>
              <w:left w:val="single" w:sz="4" w:space="0" w:color="auto"/>
              <w:bottom w:val="single" w:sz="4" w:space="0" w:color="auto"/>
              <w:right w:val="single" w:sz="4" w:space="0" w:color="auto"/>
            </w:tcBorders>
          </w:tcPr>
          <w:p w:rsidR="00F201FF" w:rsidRPr="00722631" w:rsidRDefault="00825671" w:rsidP="00F201FF">
            <w:pPr>
              <w:jc w:val="center"/>
              <w:rPr>
                <w:rFonts w:cs="Arial"/>
                <w:sz w:val="20"/>
              </w:rPr>
            </w:pPr>
            <w:r w:rsidRPr="00722631">
              <w:rPr>
                <w:rFonts w:cs="Arial"/>
                <w:sz w:val="20"/>
              </w:rPr>
              <w:t>0702057303</w:t>
            </w:r>
          </w:p>
        </w:tc>
        <w:tc>
          <w:tcPr>
            <w:tcW w:w="810" w:type="dxa"/>
            <w:tcBorders>
              <w:top w:val="single" w:sz="4" w:space="0" w:color="auto"/>
              <w:left w:val="single" w:sz="4" w:space="0" w:color="auto"/>
              <w:bottom w:val="single" w:sz="4" w:space="0" w:color="auto"/>
              <w:right w:val="single" w:sz="4" w:space="0" w:color="auto"/>
            </w:tcBorders>
          </w:tcPr>
          <w:p w:rsidR="00F201FF" w:rsidRPr="00722631" w:rsidRDefault="00825671" w:rsidP="00F201FF">
            <w:pPr>
              <w:ind w:right="-108"/>
              <w:rPr>
                <w:rFonts w:cs="Arial"/>
                <w:sz w:val="20"/>
              </w:rPr>
            </w:pPr>
            <w:r w:rsidRPr="00722631">
              <w:rPr>
                <w:rFonts w:cs="Arial"/>
                <w:sz w:val="20"/>
              </w:rPr>
              <w:t>02-05-1973</w:t>
            </w:r>
          </w:p>
        </w:tc>
        <w:tc>
          <w:tcPr>
            <w:tcW w:w="1170" w:type="dxa"/>
            <w:tcBorders>
              <w:top w:val="single" w:sz="4" w:space="0" w:color="auto"/>
              <w:left w:val="single" w:sz="4" w:space="0" w:color="auto"/>
              <w:bottom w:val="single" w:sz="4" w:space="0" w:color="auto"/>
              <w:right w:val="single" w:sz="4" w:space="0" w:color="auto"/>
            </w:tcBorders>
          </w:tcPr>
          <w:p w:rsidR="00F201FF" w:rsidRPr="00722631" w:rsidRDefault="00F201FF" w:rsidP="00F201FF">
            <w:pPr>
              <w:jc w:val="center"/>
              <w:rPr>
                <w:rFonts w:cs="Arial"/>
                <w:sz w:val="20"/>
              </w:rPr>
            </w:pPr>
            <w:r w:rsidRPr="00722631">
              <w:rPr>
                <w:rFonts w:cs="Arial"/>
                <w:sz w:val="20"/>
              </w:rPr>
              <w:t>-</w:t>
            </w:r>
          </w:p>
        </w:tc>
        <w:tc>
          <w:tcPr>
            <w:tcW w:w="990" w:type="dxa"/>
            <w:tcBorders>
              <w:top w:val="single" w:sz="4" w:space="0" w:color="auto"/>
              <w:left w:val="single" w:sz="4" w:space="0" w:color="auto"/>
              <w:bottom w:val="single" w:sz="4" w:space="0" w:color="auto"/>
              <w:right w:val="single" w:sz="4" w:space="0" w:color="auto"/>
            </w:tcBorders>
          </w:tcPr>
          <w:p w:rsidR="00F201FF" w:rsidRPr="00722631" w:rsidRDefault="00825671" w:rsidP="00F201FF">
            <w:pPr>
              <w:jc w:val="left"/>
              <w:rPr>
                <w:rFonts w:cs="Arial"/>
                <w:sz w:val="20"/>
              </w:rPr>
            </w:pPr>
            <w:r w:rsidRPr="00722631">
              <w:rPr>
                <w:rFonts w:cs="Arial"/>
                <w:sz w:val="20"/>
              </w:rPr>
              <w:t>S.T</w:t>
            </w:r>
          </w:p>
          <w:p w:rsidR="0047608E" w:rsidRPr="00722631" w:rsidRDefault="0047608E" w:rsidP="00F201FF">
            <w:pPr>
              <w:jc w:val="left"/>
              <w:rPr>
                <w:rFonts w:cs="Arial"/>
                <w:sz w:val="20"/>
              </w:rPr>
            </w:pPr>
          </w:p>
          <w:p w:rsidR="0047608E" w:rsidRPr="00722631" w:rsidRDefault="0047608E" w:rsidP="00F201FF">
            <w:pPr>
              <w:jc w:val="left"/>
              <w:rPr>
                <w:rFonts w:cs="Arial"/>
                <w:sz w:val="20"/>
              </w:rPr>
            </w:pPr>
          </w:p>
          <w:p w:rsidR="00825671" w:rsidRPr="00722631" w:rsidRDefault="00825671" w:rsidP="00F201FF">
            <w:pPr>
              <w:jc w:val="left"/>
              <w:rPr>
                <w:rFonts w:cs="Arial"/>
                <w:sz w:val="20"/>
              </w:rPr>
            </w:pPr>
            <w:r w:rsidRPr="00722631">
              <w:rPr>
                <w:rFonts w:cs="Arial"/>
                <w:sz w:val="20"/>
              </w:rPr>
              <w:t>M.Cs</w:t>
            </w:r>
          </w:p>
        </w:tc>
        <w:tc>
          <w:tcPr>
            <w:tcW w:w="1170" w:type="dxa"/>
            <w:tcBorders>
              <w:top w:val="single" w:sz="4" w:space="0" w:color="auto"/>
              <w:left w:val="single" w:sz="4" w:space="0" w:color="auto"/>
              <w:bottom w:val="single" w:sz="4" w:space="0" w:color="auto"/>
              <w:right w:val="single" w:sz="4" w:space="0" w:color="auto"/>
            </w:tcBorders>
          </w:tcPr>
          <w:p w:rsidR="00F201FF" w:rsidRPr="00722631" w:rsidRDefault="00825671" w:rsidP="00F201FF">
            <w:pPr>
              <w:rPr>
                <w:rFonts w:cs="Arial"/>
                <w:sz w:val="20"/>
              </w:rPr>
            </w:pPr>
            <w:r w:rsidRPr="00722631">
              <w:rPr>
                <w:rFonts w:cs="Arial"/>
                <w:sz w:val="20"/>
              </w:rPr>
              <w:t xml:space="preserve">S-1: </w:t>
            </w:r>
            <w:r w:rsidR="00033AC5">
              <w:rPr>
                <w:rFonts w:cs="Arial"/>
                <w:sz w:val="20"/>
              </w:rPr>
              <w:t>UBHARA</w:t>
            </w:r>
          </w:p>
          <w:p w:rsidR="00F201FF" w:rsidRPr="00722631" w:rsidRDefault="00F201FF" w:rsidP="00033AC5">
            <w:pPr>
              <w:jc w:val="left"/>
              <w:rPr>
                <w:rFonts w:cs="Arial"/>
                <w:sz w:val="20"/>
              </w:rPr>
            </w:pPr>
            <w:r w:rsidRPr="00722631">
              <w:rPr>
                <w:rFonts w:cs="Arial"/>
                <w:sz w:val="20"/>
              </w:rPr>
              <w:t xml:space="preserve">S-2: </w:t>
            </w:r>
            <w:r w:rsidR="00033AC5">
              <w:rPr>
                <w:rFonts w:cs="Arial"/>
                <w:sz w:val="20"/>
              </w:rPr>
              <w:t>UGM</w:t>
            </w:r>
          </w:p>
        </w:tc>
        <w:tc>
          <w:tcPr>
            <w:tcW w:w="1530" w:type="dxa"/>
            <w:tcBorders>
              <w:top w:val="single" w:sz="4" w:space="0" w:color="auto"/>
              <w:left w:val="single" w:sz="4" w:space="0" w:color="auto"/>
              <w:bottom w:val="single" w:sz="4" w:space="0" w:color="auto"/>
              <w:right w:val="single" w:sz="4" w:space="0" w:color="auto"/>
            </w:tcBorders>
          </w:tcPr>
          <w:p w:rsidR="00F201FF" w:rsidRPr="00722631" w:rsidRDefault="00825671" w:rsidP="00722631">
            <w:pPr>
              <w:jc w:val="left"/>
              <w:rPr>
                <w:rFonts w:cs="Arial"/>
                <w:sz w:val="20"/>
                <w:lang w:val="pt-BR"/>
              </w:rPr>
            </w:pPr>
            <w:r w:rsidRPr="00722631">
              <w:rPr>
                <w:rFonts w:cs="Arial"/>
                <w:sz w:val="20"/>
                <w:lang w:val="pt-BR"/>
              </w:rPr>
              <w:t>S1: Teknik Elektro</w:t>
            </w:r>
          </w:p>
          <w:p w:rsidR="00F201FF" w:rsidRPr="00722631" w:rsidRDefault="00825671" w:rsidP="00722631">
            <w:pPr>
              <w:jc w:val="left"/>
              <w:rPr>
                <w:rFonts w:cs="Arial"/>
                <w:sz w:val="20"/>
                <w:lang w:val="pt-BR"/>
              </w:rPr>
            </w:pPr>
            <w:r w:rsidRPr="00722631">
              <w:rPr>
                <w:rFonts w:cs="Arial"/>
                <w:sz w:val="20"/>
                <w:lang w:val="pt-BR"/>
              </w:rPr>
              <w:t>S2: Ilmu Komputer</w:t>
            </w:r>
          </w:p>
        </w:tc>
      </w:tr>
      <w:tr w:rsidR="00F201FF" w:rsidRPr="00722631" w:rsidTr="00165C87">
        <w:trPr>
          <w:cantSplit/>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201FF" w:rsidRPr="00722631" w:rsidRDefault="00AB2199" w:rsidP="00F201FF">
            <w:pPr>
              <w:jc w:val="center"/>
              <w:rPr>
                <w:rFonts w:cs="Arial"/>
                <w:sz w:val="20"/>
              </w:rPr>
            </w:pPr>
            <w:r>
              <w:rPr>
                <w:rFonts w:cs="Arial"/>
                <w:sz w:val="20"/>
              </w:rPr>
              <w:t>4</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201FF" w:rsidRPr="00722631" w:rsidRDefault="00F201FF" w:rsidP="00F201FF">
            <w:pPr>
              <w:rPr>
                <w:rFonts w:cs="Arial"/>
                <w:sz w:val="20"/>
              </w:rPr>
            </w:pPr>
            <w:r w:rsidRPr="00722631">
              <w:rPr>
                <w:rFonts w:cs="Arial"/>
                <w:sz w:val="20"/>
              </w:rPr>
              <w:t>Prihastono</w:t>
            </w:r>
          </w:p>
          <w:p w:rsidR="00A84492" w:rsidRPr="00722631" w:rsidRDefault="00A84492" w:rsidP="00F201FF">
            <w:pPr>
              <w:rPr>
                <w:rFonts w:cs="Arial"/>
                <w:sz w:val="20"/>
              </w:rPr>
            </w:pPr>
            <w:r w:rsidRPr="00722631">
              <w:rPr>
                <w:rFonts w:cs="Arial"/>
                <w:sz w:val="20"/>
              </w:rPr>
              <w:t>(***)</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201FF" w:rsidRPr="00722631" w:rsidRDefault="00F201FF" w:rsidP="00F201FF">
            <w:pPr>
              <w:ind w:right="-108"/>
              <w:jc w:val="left"/>
              <w:rPr>
                <w:rFonts w:cs="Arial"/>
                <w:sz w:val="20"/>
              </w:rPr>
            </w:pPr>
            <w:r w:rsidRPr="00722631">
              <w:rPr>
                <w:rFonts w:cs="Arial"/>
                <w:sz w:val="20"/>
              </w:rPr>
              <w:t>0707015401</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201FF" w:rsidRPr="00722631" w:rsidRDefault="00F201FF" w:rsidP="00F201FF">
            <w:pPr>
              <w:jc w:val="left"/>
              <w:rPr>
                <w:rFonts w:cs="Arial"/>
                <w:sz w:val="20"/>
              </w:rPr>
            </w:pPr>
            <w:r w:rsidRPr="00722631">
              <w:rPr>
                <w:rFonts w:cs="Arial"/>
                <w:sz w:val="20"/>
              </w:rPr>
              <w:t>07-01-1954</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201FF" w:rsidRPr="00722631" w:rsidRDefault="00F201FF" w:rsidP="00F201FF">
            <w:pPr>
              <w:jc w:val="left"/>
              <w:rPr>
                <w:rFonts w:cs="Arial"/>
                <w:sz w:val="20"/>
              </w:rPr>
            </w:pPr>
            <w:r w:rsidRPr="00722631">
              <w:rPr>
                <w:rFonts w:cs="Arial"/>
                <w:sz w:val="20"/>
              </w:rPr>
              <w:t>Lektor</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201FF" w:rsidRPr="00722631" w:rsidRDefault="00F201FF" w:rsidP="00F201FF">
            <w:pPr>
              <w:jc w:val="left"/>
              <w:rPr>
                <w:rFonts w:cs="Arial"/>
                <w:sz w:val="20"/>
              </w:rPr>
            </w:pPr>
            <w:r w:rsidRPr="00722631">
              <w:rPr>
                <w:rFonts w:cs="Arial"/>
                <w:sz w:val="20"/>
              </w:rPr>
              <w:t>Ir.</w:t>
            </w:r>
          </w:p>
          <w:p w:rsidR="00F201FF" w:rsidRPr="00722631" w:rsidRDefault="00F201FF" w:rsidP="00F201FF">
            <w:pPr>
              <w:jc w:val="left"/>
              <w:rPr>
                <w:rFonts w:cs="Arial"/>
                <w:sz w:val="20"/>
              </w:rPr>
            </w:pPr>
          </w:p>
          <w:p w:rsidR="00F201FF" w:rsidRPr="00722631" w:rsidRDefault="00F201FF" w:rsidP="00F201FF">
            <w:pPr>
              <w:jc w:val="left"/>
              <w:rPr>
                <w:rFonts w:cs="Arial"/>
                <w:sz w:val="20"/>
              </w:rPr>
            </w:pPr>
            <w:r w:rsidRPr="00722631">
              <w:rPr>
                <w:rFonts w:cs="Arial"/>
                <w:sz w:val="20"/>
              </w:rPr>
              <w:t>MT</w:t>
            </w:r>
          </w:p>
          <w:p w:rsidR="00F201FF" w:rsidRPr="00722631" w:rsidRDefault="00F201FF" w:rsidP="00F201FF">
            <w:pPr>
              <w:jc w:val="left"/>
              <w:rPr>
                <w:rFonts w:cs="Arial"/>
                <w:sz w:val="20"/>
              </w:rPr>
            </w:pPr>
          </w:p>
          <w:p w:rsidR="00F201FF" w:rsidRPr="00722631" w:rsidRDefault="00F201FF" w:rsidP="00F201FF">
            <w:pPr>
              <w:jc w:val="left"/>
              <w:rPr>
                <w:rFonts w:cs="Arial"/>
                <w:sz w:val="20"/>
              </w:rPr>
            </w:pPr>
            <w:r w:rsidRPr="00722631">
              <w:rPr>
                <w:rFonts w:cs="Arial"/>
                <w:sz w:val="20"/>
              </w:rPr>
              <w:t>Dr.</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201FF" w:rsidRPr="00722631" w:rsidRDefault="00F201FF" w:rsidP="00F201FF">
            <w:pPr>
              <w:jc w:val="left"/>
              <w:rPr>
                <w:rFonts w:cs="Arial"/>
                <w:sz w:val="20"/>
                <w:lang w:val="id-ID"/>
              </w:rPr>
            </w:pPr>
            <w:r w:rsidRPr="00722631">
              <w:rPr>
                <w:rFonts w:cs="Arial"/>
                <w:sz w:val="20"/>
                <w:lang w:val="id-ID"/>
              </w:rPr>
              <w:t>S-1 : ITS</w:t>
            </w:r>
          </w:p>
          <w:p w:rsidR="00F201FF" w:rsidRPr="00722631" w:rsidRDefault="00F201FF" w:rsidP="00F201FF">
            <w:pPr>
              <w:jc w:val="left"/>
              <w:rPr>
                <w:rFonts w:cs="Arial"/>
                <w:sz w:val="20"/>
              </w:rPr>
            </w:pPr>
          </w:p>
          <w:p w:rsidR="00F201FF" w:rsidRPr="00722631" w:rsidRDefault="00F201FF" w:rsidP="00F201FF">
            <w:pPr>
              <w:jc w:val="left"/>
              <w:rPr>
                <w:rFonts w:cs="Arial"/>
                <w:sz w:val="20"/>
              </w:rPr>
            </w:pPr>
            <w:r w:rsidRPr="00722631">
              <w:rPr>
                <w:rFonts w:cs="Arial"/>
                <w:sz w:val="20"/>
                <w:lang w:val="id-ID"/>
              </w:rPr>
              <w:t>S-2 : ITS</w:t>
            </w:r>
          </w:p>
          <w:p w:rsidR="00F201FF" w:rsidRPr="00722631" w:rsidRDefault="00F201FF" w:rsidP="00F201FF">
            <w:pPr>
              <w:jc w:val="left"/>
              <w:rPr>
                <w:rFonts w:cs="Arial"/>
                <w:sz w:val="20"/>
              </w:rPr>
            </w:pPr>
          </w:p>
          <w:p w:rsidR="00F201FF" w:rsidRPr="00722631" w:rsidRDefault="00F201FF" w:rsidP="00F201FF">
            <w:pPr>
              <w:jc w:val="left"/>
              <w:rPr>
                <w:rFonts w:cs="Arial"/>
                <w:sz w:val="20"/>
              </w:rPr>
            </w:pPr>
            <w:r w:rsidRPr="00722631">
              <w:rPr>
                <w:rFonts w:cs="Arial"/>
                <w:sz w:val="20"/>
              </w:rPr>
              <w:t>S-3 : ITS</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201FF" w:rsidRPr="00722631" w:rsidRDefault="00F201FF" w:rsidP="00722631">
            <w:pPr>
              <w:ind w:right="-108"/>
              <w:jc w:val="left"/>
              <w:rPr>
                <w:rFonts w:cs="Arial"/>
                <w:sz w:val="20"/>
                <w:lang w:val="id-ID"/>
              </w:rPr>
            </w:pPr>
            <w:r w:rsidRPr="00722631">
              <w:rPr>
                <w:rFonts w:cs="Arial"/>
                <w:sz w:val="20"/>
                <w:lang w:val="id-ID"/>
              </w:rPr>
              <w:t>S-1 : Teknik Elektro.</w:t>
            </w:r>
          </w:p>
          <w:p w:rsidR="00F201FF" w:rsidRPr="00722631" w:rsidRDefault="00F201FF" w:rsidP="00722631">
            <w:pPr>
              <w:ind w:right="-108"/>
              <w:jc w:val="left"/>
              <w:rPr>
                <w:rFonts w:cs="Arial"/>
                <w:sz w:val="20"/>
              </w:rPr>
            </w:pPr>
            <w:r w:rsidRPr="00722631">
              <w:rPr>
                <w:rFonts w:cs="Arial"/>
                <w:sz w:val="20"/>
                <w:lang w:val="id-ID"/>
              </w:rPr>
              <w:t xml:space="preserve">S-2 : </w:t>
            </w:r>
            <w:r w:rsidRPr="00722631">
              <w:rPr>
                <w:rFonts w:cs="Arial"/>
                <w:sz w:val="20"/>
              </w:rPr>
              <w:t>Teknik Elektro</w:t>
            </w:r>
          </w:p>
          <w:p w:rsidR="00F201FF" w:rsidRPr="00722631" w:rsidRDefault="00F201FF" w:rsidP="00722631">
            <w:pPr>
              <w:ind w:right="-108"/>
              <w:jc w:val="left"/>
              <w:rPr>
                <w:rFonts w:cs="Arial"/>
                <w:sz w:val="20"/>
              </w:rPr>
            </w:pPr>
            <w:r w:rsidRPr="00722631">
              <w:rPr>
                <w:rFonts w:cs="Arial"/>
                <w:sz w:val="20"/>
              </w:rPr>
              <w:t>S-3 : Teknik Elektro</w:t>
            </w:r>
          </w:p>
        </w:tc>
      </w:tr>
      <w:tr w:rsidR="00F201FF" w:rsidRPr="00722631" w:rsidTr="00033AC5">
        <w:trPr>
          <w:cantSplit/>
        </w:trPr>
        <w:tc>
          <w:tcPr>
            <w:tcW w:w="450" w:type="dxa"/>
            <w:tcBorders>
              <w:top w:val="single" w:sz="4" w:space="0" w:color="auto"/>
              <w:left w:val="single" w:sz="4" w:space="0" w:color="auto"/>
              <w:bottom w:val="single" w:sz="4" w:space="0" w:color="auto"/>
              <w:right w:val="single" w:sz="4" w:space="0" w:color="auto"/>
            </w:tcBorders>
          </w:tcPr>
          <w:p w:rsidR="00F201FF" w:rsidRPr="00722631" w:rsidRDefault="00AB2199" w:rsidP="00F201FF">
            <w:pPr>
              <w:jc w:val="center"/>
              <w:rPr>
                <w:rFonts w:cs="Arial"/>
                <w:sz w:val="20"/>
              </w:rPr>
            </w:pPr>
            <w:r>
              <w:rPr>
                <w:rFonts w:cs="Arial"/>
                <w:sz w:val="20"/>
              </w:rPr>
              <w:t>5</w:t>
            </w:r>
          </w:p>
        </w:tc>
        <w:tc>
          <w:tcPr>
            <w:tcW w:w="1530" w:type="dxa"/>
            <w:tcBorders>
              <w:top w:val="single" w:sz="4" w:space="0" w:color="auto"/>
              <w:left w:val="single" w:sz="4" w:space="0" w:color="auto"/>
              <w:bottom w:val="single" w:sz="4" w:space="0" w:color="auto"/>
              <w:right w:val="single" w:sz="4" w:space="0" w:color="auto"/>
            </w:tcBorders>
          </w:tcPr>
          <w:p w:rsidR="00F201FF" w:rsidRPr="00722631" w:rsidRDefault="00F201FF" w:rsidP="00F201FF">
            <w:pPr>
              <w:rPr>
                <w:rFonts w:cs="Arial"/>
                <w:sz w:val="20"/>
              </w:rPr>
            </w:pPr>
            <w:r w:rsidRPr="00722631">
              <w:rPr>
                <w:rFonts w:cs="Arial"/>
                <w:sz w:val="20"/>
              </w:rPr>
              <w:t>Saidah</w:t>
            </w:r>
          </w:p>
          <w:p w:rsidR="00A84492" w:rsidRPr="00722631" w:rsidRDefault="00A84492" w:rsidP="00F201FF">
            <w:pPr>
              <w:rPr>
                <w:rFonts w:cs="Arial"/>
                <w:sz w:val="20"/>
              </w:rPr>
            </w:pPr>
            <w:r w:rsidRPr="00722631">
              <w:rPr>
                <w:rFonts w:cs="Arial"/>
                <w:sz w:val="20"/>
              </w:rPr>
              <w:t>(***)</w:t>
            </w:r>
          </w:p>
        </w:tc>
        <w:tc>
          <w:tcPr>
            <w:tcW w:w="1260" w:type="dxa"/>
            <w:tcBorders>
              <w:top w:val="single" w:sz="4" w:space="0" w:color="auto"/>
              <w:left w:val="single" w:sz="4" w:space="0" w:color="auto"/>
              <w:bottom w:val="single" w:sz="4" w:space="0" w:color="auto"/>
              <w:right w:val="single" w:sz="4" w:space="0" w:color="auto"/>
            </w:tcBorders>
          </w:tcPr>
          <w:p w:rsidR="00F201FF" w:rsidRPr="00722631" w:rsidRDefault="00F201FF" w:rsidP="00F201FF">
            <w:pPr>
              <w:ind w:right="-108"/>
              <w:jc w:val="left"/>
              <w:rPr>
                <w:rFonts w:cs="Arial"/>
                <w:sz w:val="20"/>
              </w:rPr>
            </w:pPr>
            <w:r w:rsidRPr="00722631">
              <w:rPr>
                <w:rFonts w:cs="Arial"/>
                <w:sz w:val="20"/>
              </w:rPr>
              <w:t>0712066101</w:t>
            </w:r>
          </w:p>
        </w:tc>
        <w:tc>
          <w:tcPr>
            <w:tcW w:w="810" w:type="dxa"/>
            <w:tcBorders>
              <w:top w:val="single" w:sz="4" w:space="0" w:color="auto"/>
              <w:left w:val="single" w:sz="4" w:space="0" w:color="auto"/>
              <w:bottom w:val="single" w:sz="4" w:space="0" w:color="auto"/>
              <w:right w:val="single" w:sz="4" w:space="0" w:color="auto"/>
            </w:tcBorders>
          </w:tcPr>
          <w:p w:rsidR="00F201FF" w:rsidRPr="00722631" w:rsidRDefault="00F201FF" w:rsidP="00F201FF">
            <w:pPr>
              <w:jc w:val="left"/>
              <w:rPr>
                <w:rFonts w:cs="Arial"/>
                <w:sz w:val="20"/>
              </w:rPr>
            </w:pPr>
            <w:r w:rsidRPr="00722631">
              <w:rPr>
                <w:rFonts w:cs="Arial"/>
                <w:sz w:val="20"/>
              </w:rPr>
              <w:t>12-06-1961</w:t>
            </w:r>
          </w:p>
        </w:tc>
        <w:tc>
          <w:tcPr>
            <w:tcW w:w="1170" w:type="dxa"/>
            <w:tcBorders>
              <w:top w:val="single" w:sz="4" w:space="0" w:color="auto"/>
              <w:left w:val="single" w:sz="4" w:space="0" w:color="auto"/>
              <w:bottom w:val="single" w:sz="4" w:space="0" w:color="auto"/>
              <w:right w:val="single" w:sz="4" w:space="0" w:color="auto"/>
            </w:tcBorders>
          </w:tcPr>
          <w:p w:rsidR="00F201FF" w:rsidRPr="00722631" w:rsidRDefault="00F201FF" w:rsidP="00F201FF">
            <w:pPr>
              <w:jc w:val="left"/>
              <w:rPr>
                <w:rFonts w:cs="Arial"/>
                <w:sz w:val="20"/>
              </w:rPr>
            </w:pPr>
            <w:r w:rsidRPr="00722631">
              <w:rPr>
                <w:rFonts w:cs="Arial"/>
                <w:sz w:val="20"/>
              </w:rPr>
              <w:t>Lektor Kepala</w:t>
            </w:r>
          </w:p>
        </w:tc>
        <w:tc>
          <w:tcPr>
            <w:tcW w:w="990" w:type="dxa"/>
            <w:tcBorders>
              <w:top w:val="single" w:sz="4" w:space="0" w:color="auto"/>
              <w:left w:val="single" w:sz="4" w:space="0" w:color="auto"/>
              <w:bottom w:val="single" w:sz="4" w:space="0" w:color="auto"/>
              <w:right w:val="single" w:sz="4" w:space="0" w:color="auto"/>
            </w:tcBorders>
          </w:tcPr>
          <w:p w:rsidR="00F201FF" w:rsidRPr="00722631" w:rsidRDefault="00F201FF" w:rsidP="00F201FF">
            <w:pPr>
              <w:jc w:val="left"/>
              <w:rPr>
                <w:rFonts w:cs="Arial"/>
                <w:sz w:val="20"/>
              </w:rPr>
            </w:pPr>
            <w:r w:rsidRPr="00722631">
              <w:rPr>
                <w:rFonts w:cs="Arial"/>
                <w:sz w:val="20"/>
              </w:rPr>
              <w:t>Ir</w:t>
            </w:r>
          </w:p>
          <w:p w:rsidR="00F201FF" w:rsidRPr="00722631" w:rsidRDefault="00F201FF" w:rsidP="00F201FF">
            <w:pPr>
              <w:jc w:val="left"/>
              <w:rPr>
                <w:rFonts w:cs="Arial"/>
                <w:sz w:val="20"/>
              </w:rPr>
            </w:pPr>
          </w:p>
          <w:p w:rsidR="00F201FF" w:rsidRPr="00722631" w:rsidRDefault="00F201FF" w:rsidP="00F201FF">
            <w:pPr>
              <w:jc w:val="left"/>
              <w:rPr>
                <w:rFonts w:cs="Arial"/>
                <w:sz w:val="20"/>
              </w:rPr>
            </w:pPr>
            <w:r w:rsidRPr="00722631">
              <w:rPr>
                <w:rFonts w:cs="Arial"/>
                <w:sz w:val="20"/>
              </w:rPr>
              <w:t>MT</w:t>
            </w:r>
          </w:p>
          <w:p w:rsidR="00F201FF" w:rsidRPr="00722631" w:rsidRDefault="00F201FF" w:rsidP="00F201FF">
            <w:pPr>
              <w:jc w:val="left"/>
              <w:rPr>
                <w:rFonts w:cs="Arial"/>
                <w:sz w:val="20"/>
              </w:rPr>
            </w:pPr>
          </w:p>
          <w:p w:rsidR="00F201FF" w:rsidRPr="00722631" w:rsidRDefault="00F201FF" w:rsidP="00F201FF">
            <w:pPr>
              <w:jc w:val="left"/>
              <w:rPr>
                <w:rFonts w:cs="Arial"/>
                <w:sz w:val="20"/>
                <w:lang w:val="id-ID"/>
              </w:rPr>
            </w:pPr>
            <w:r w:rsidRPr="00722631">
              <w:rPr>
                <w:rFonts w:cs="Arial"/>
                <w:sz w:val="20"/>
              </w:rPr>
              <w:t>Dr.</w:t>
            </w:r>
          </w:p>
        </w:tc>
        <w:tc>
          <w:tcPr>
            <w:tcW w:w="1170" w:type="dxa"/>
            <w:tcBorders>
              <w:top w:val="single" w:sz="4" w:space="0" w:color="auto"/>
              <w:left w:val="single" w:sz="4" w:space="0" w:color="auto"/>
              <w:bottom w:val="single" w:sz="4" w:space="0" w:color="auto"/>
              <w:right w:val="single" w:sz="4" w:space="0" w:color="auto"/>
            </w:tcBorders>
          </w:tcPr>
          <w:p w:rsidR="00F201FF" w:rsidRPr="00722631" w:rsidRDefault="00F201FF" w:rsidP="00F201FF">
            <w:pPr>
              <w:jc w:val="left"/>
              <w:rPr>
                <w:rFonts w:cs="Arial"/>
                <w:sz w:val="20"/>
                <w:lang w:val="id-ID"/>
              </w:rPr>
            </w:pPr>
            <w:r w:rsidRPr="00722631">
              <w:rPr>
                <w:rFonts w:cs="Arial"/>
                <w:sz w:val="20"/>
                <w:lang w:val="id-ID"/>
              </w:rPr>
              <w:t>S-1 : ITS</w:t>
            </w:r>
          </w:p>
          <w:p w:rsidR="00F201FF" w:rsidRPr="00722631" w:rsidRDefault="00F201FF" w:rsidP="00F201FF">
            <w:pPr>
              <w:jc w:val="left"/>
              <w:rPr>
                <w:rFonts w:cs="Arial"/>
                <w:sz w:val="20"/>
              </w:rPr>
            </w:pPr>
          </w:p>
          <w:p w:rsidR="00F201FF" w:rsidRPr="00722631" w:rsidRDefault="00F201FF" w:rsidP="00F201FF">
            <w:pPr>
              <w:jc w:val="left"/>
              <w:rPr>
                <w:rFonts w:cs="Arial"/>
                <w:sz w:val="20"/>
              </w:rPr>
            </w:pPr>
            <w:r w:rsidRPr="00722631">
              <w:rPr>
                <w:rFonts w:cs="Arial"/>
                <w:sz w:val="20"/>
                <w:lang w:val="id-ID"/>
              </w:rPr>
              <w:t>S-2 : ITS</w:t>
            </w:r>
          </w:p>
          <w:p w:rsidR="00F201FF" w:rsidRPr="00722631" w:rsidRDefault="00F201FF" w:rsidP="00F201FF">
            <w:pPr>
              <w:jc w:val="left"/>
              <w:rPr>
                <w:rFonts w:cs="Arial"/>
                <w:sz w:val="20"/>
              </w:rPr>
            </w:pPr>
          </w:p>
          <w:p w:rsidR="00F201FF" w:rsidRPr="00722631" w:rsidRDefault="00F201FF" w:rsidP="00F201FF">
            <w:pPr>
              <w:jc w:val="left"/>
              <w:rPr>
                <w:rFonts w:cs="Arial"/>
                <w:sz w:val="20"/>
              </w:rPr>
            </w:pPr>
            <w:r w:rsidRPr="00722631">
              <w:rPr>
                <w:rFonts w:cs="Arial"/>
                <w:sz w:val="20"/>
              </w:rPr>
              <w:t>S-3 : ITS</w:t>
            </w:r>
          </w:p>
        </w:tc>
        <w:tc>
          <w:tcPr>
            <w:tcW w:w="1530" w:type="dxa"/>
            <w:tcBorders>
              <w:top w:val="single" w:sz="4" w:space="0" w:color="auto"/>
              <w:left w:val="single" w:sz="4" w:space="0" w:color="auto"/>
              <w:bottom w:val="single" w:sz="4" w:space="0" w:color="auto"/>
              <w:right w:val="single" w:sz="4" w:space="0" w:color="auto"/>
            </w:tcBorders>
          </w:tcPr>
          <w:p w:rsidR="00F201FF" w:rsidRPr="00722631" w:rsidRDefault="00F201FF" w:rsidP="00722631">
            <w:pPr>
              <w:ind w:right="-108"/>
              <w:jc w:val="left"/>
              <w:rPr>
                <w:rFonts w:cs="Arial"/>
                <w:sz w:val="20"/>
                <w:lang w:val="id-ID"/>
              </w:rPr>
            </w:pPr>
            <w:r w:rsidRPr="00722631">
              <w:rPr>
                <w:rFonts w:cs="Arial"/>
                <w:sz w:val="20"/>
                <w:lang w:val="id-ID"/>
              </w:rPr>
              <w:t>S-1 : Teknik Elektro.</w:t>
            </w:r>
          </w:p>
          <w:p w:rsidR="00F201FF" w:rsidRPr="00722631" w:rsidRDefault="00F201FF" w:rsidP="00722631">
            <w:pPr>
              <w:ind w:right="-108"/>
              <w:jc w:val="left"/>
              <w:rPr>
                <w:rFonts w:cs="Arial"/>
                <w:sz w:val="20"/>
              </w:rPr>
            </w:pPr>
            <w:r w:rsidRPr="00722631">
              <w:rPr>
                <w:rFonts w:cs="Arial"/>
                <w:sz w:val="20"/>
                <w:lang w:val="id-ID"/>
              </w:rPr>
              <w:t xml:space="preserve">S-2 : </w:t>
            </w:r>
            <w:r w:rsidRPr="00722631">
              <w:rPr>
                <w:rFonts w:cs="Arial"/>
                <w:sz w:val="20"/>
              </w:rPr>
              <w:t>Teknik Elektro</w:t>
            </w:r>
          </w:p>
          <w:p w:rsidR="00F201FF" w:rsidRPr="00722631" w:rsidRDefault="00F201FF" w:rsidP="00722631">
            <w:pPr>
              <w:ind w:right="-108"/>
              <w:jc w:val="left"/>
              <w:rPr>
                <w:rFonts w:cs="Arial"/>
                <w:sz w:val="20"/>
              </w:rPr>
            </w:pPr>
            <w:r w:rsidRPr="00722631">
              <w:rPr>
                <w:rFonts w:cs="Arial"/>
                <w:sz w:val="20"/>
              </w:rPr>
              <w:t>S-3 : Teknik Elektro</w:t>
            </w:r>
          </w:p>
        </w:tc>
      </w:tr>
      <w:tr w:rsidR="00AA7F17" w:rsidRPr="00722631" w:rsidTr="00165C87">
        <w:trPr>
          <w:cantSplit/>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A7F17" w:rsidRPr="00722631" w:rsidRDefault="00AB2199" w:rsidP="00F201FF">
            <w:pPr>
              <w:jc w:val="center"/>
              <w:rPr>
                <w:rFonts w:cs="Arial"/>
                <w:sz w:val="20"/>
              </w:rPr>
            </w:pPr>
            <w:r>
              <w:rPr>
                <w:rFonts w:cs="Arial"/>
                <w:sz w:val="20"/>
              </w:rPr>
              <w:t>6</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A7F17" w:rsidRPr="00722631" w:rsidRDefault="00AA7F17" w:rsidP="00F201FF">
            <w:pPr>
              <w:rPr>
                <w:rFonts w:cs="Arial"/>
                <w:sz w:val="20"/>
              </w:rPr>
            </w:pPr>
            <w:r w:rsidRPr="00722631">
              <w:rPr>
                <w:rFonts w:cs="Arial"/>
                <w:sz w:val="20"/>
              </w:rPr>
              <w:t>Agni Udayati</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A7F17" w:rsidRPr="00722631" w:rsidRDefault="00825671" w:rsidP="00F201FF">
            <w:pPr>
              <w:ind w:right="-108"/>
              <w:jc w:val="left"/>
              <w:rPr>
                <w:rFonts w:cs="Arial"/>
                <w:sz w:val="20"/>
              </w:rPr>
            </w:pPr>
            <w:r w:rsidRPr="00722631">
              <w:rPr>
                <w:rFonts w:cs="Arial"/>
                <w:sz w:val="20"/>
              </w:rPr>
              <w:t>(dalam proses)</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A7F17" w:rsidRPr="00722631" w:rsidRDefault="00AA7F17" w:rsidP="00F201FF">
            <w:pPr>
              <w:jc w:val="left"/>
              <w:rPr>
                <w:rFonts w:cs="Arial"/>
                <w:sz w:val="20"/>
              </w:rPr>
            </w:pPr>
            <w:r w:rsidRPr="00722631">
              <w:rPr>
                <w:rFonts w:cs="Arial"/>
                <w:sz w:val="20"/>
              </w:rPr>
              <w:t>12-11-1960</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A7F17" w:rsidRPr="00722631" w:rsidRDefault="00723F71" w:rsidP="00F201FF">
            <w:pPr>
              <w:jc w:val="left"/>
              <w:rPr>
                <w:rFonts w:cs="Arial"/>
                <w:sz w:val="20"/>
              </w:rPr>
            </w:pPr>
            <w:r w:rsidRPr="00722631">
              <w:rPr>
                <w:rFonts w:cs="Arial"/>
                <w:sz w:val="20"/>
              </w:rPr>
              <w:t>Lektor</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A7F17" w:rsidRPr="00722631" w:rsidRDefault="00AA7F17" w:rsidP="00F201FF">
            <w:pPr>
              <w:jc w:val="left"/>
              <w:rPr>
                <w:rFonts w:cs="Arial"/>
                <w:sz w:val="20"/>
              </w:rPr>
            </w:pPr>
            <w:r w:rsidRPr="00722631">
              <w:rPr>
                <w:rFonts w:cs="Arial"/>
                <w:sz w:val="20"/>
              </w:rPr>
              <w:t>S.Pd., M.I.Kom</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A7F17" w:rsidRPr="00722631" w:rsidRDefault="00AA7F17" w:rsidP="00F201FF">
            <w:pPr>
              <w:jc w:val="left"/>
              <w:rPr>
                <w:rFonts w:cs="Arial"/>
                <w:sz w:val="20"/>
              </w:rPr>
            </w:pPr>
            <w:r w:rsidRPr="00722631">
              <w:rPr>
                <w:rFonts w:cs="Arial"/>
                <w:sz w:val="20"/>
              </w:rPr>
              <w:t>S-1 : IKIP PGRI Sby</w:t>
            </w:r>
          </w:p>
          <w:p w:rsidR="00670F86" w:rsidRDefault="00670F86" w:rsidP="00F201FF">
            <w:pPr>
              <w:jc w:val="left"/>
              <w:rPr>
                <w:rFonts w:cs="Arial"/>
                <w:sz w:val="20"/>
              </w:rPr>
            </w:pPr>
          </w:p>
          <w:p w:rsidR="00AA7F17" w:rsidRPr="00722631" w:rsidRDefault="00AA7F17" w:rsidP="00F201FF">
            <w:pPr>
              <w:jc w:val="left"/>
              <w:rPr>
                <w:rFonts w:cs="Arial"/>
                <w:sz w:val="20"/>
              </w:rPr>
            </w:pPr>
            <w:r w:rsidRPr="00722631">
              <w:rPr>
                <w:rFonts w:cs="Arial"/>
                <w:sz w:val="20"/>
              </w:rPr>
              <w:t>S-2 : UNITOMO Sby</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A7F17" w:rsidRPr="00722631" w:rsidRDefault="00AA7F17" w:rsidP="00722631">
            <w:pPr>
              <w:ind w:right="-108"/>
              <w:jc w:val="left"/>
              <w:rPr>
                <w:rFonts w:cs="Arial"/>
                <w:sz w:val="20"/>
              </w:rPr>
            </w:pPr>
            <w:r w:rsidRPr="00722631">
              <w:rPr>
                <w:rFonts w:cs="Arial"/>
                <w:sz w:val="20"/>
              </w:rPr>
              <w:t>S-1 : Pendidikan Bahasa Inggris</w:t>
            </w:r>
          </w:p>
          <w:p w:rsidR="00AA7F17" w:rsidRPr="00722631" w:rsidRDefault="00AA7F17" w:rsidP="00722631">
            <w:pPr>
              <w:ind w:right="-108"/>
              <w:jc w:val="left"/>
              <w:rPr>
                <w:rFonts w:cs="Arial"/>
                <w:sz w:val="20"/>
              </w:rPr>
            </w:pPr>
            <w:r w:rsidRPr="00722631">
              <w:rPr>
                <w:rFonts w:cs="Arial"/>
                <w:sz w:val="20"/>
              </w:rPr>
              <w:t>S-2 : Ilmu Komunikasi</w:t>
            </w:r>
          </w:p>
        </w:tc>
      </w:tr>
      <w:tr w:rsidR="00825671" w:rsidRPr="00722631" w:rsidTr="00033AC5">
        <w:trPr>
          <w:cantSplit/>
        </w:trPr>
        <w:tc>
          <w:tcPr>
            <w:tcW w:w="450" w:type="dxa"/>
            <w:tcBorders>
              <w:top w:val="single" w:sz="4" w:space="0" w:color="auto"/>
              <w:left w:val="single" w:sz="4" w:space="0" w:color="auto"/>
              <w:bottom w:val="single" w:sz="4" w:space="0" w:color="auto"/>
              <w:right w:val="single" w:sz="4" w:space="0" w:color="auto"/>
            </w:tcBorders>
          </w:tcPr>
          <w:p w:rsidR="00825671" w:rsidRPr="00722631" w:rsidRDefault="00AB2199" w:rsidP="00825671">
            <w:pPr>
              <w:jc w:val="center"/>
              <w:rPr>
                <w:rFonts w:cs="Arial"/>
                <w:sz w:val="20"/>
              </w:rPr>
            </w:pPr>
            <w:r>
              <w:rPr>
                <w:rFonts w:cs="Arial"/>
                <w:sz w:val="20"/>
              </w:rPr>
              <w:t>7</w:t>
            </w:r>
          </w:p>
        </w:tc>
        <w:tc>
          <w:tcPr>
            <w:tcW w:w="1530" w:type="dxa"/>
            <w:tcBorders>
              <w:top w:val="single" w:sz="4" w:space="0" w:color="auto"/>
              <w:left w:val="single" w:sz="4" w:space="0" w:color="auto"/>
              <w:bottom w:val="single" w:sz="4" w:space="0" w:color="auto"/>
              <w:right w:val="single" w:sz="4" w:space="0" w:color="auto"/>
            </w:tcBorders>
          </w:tcPr>
          <w:p w:rsidR="00825671" w:rsidRPr="00722631" w:rsidRDefault="00825671" w:rsidP="00825671">
            <w:pPr>
              <w:jc w:val="left"/>
              <w:rPr>
                <w:rFonts w:cs="Arial"/>
                <w:sz w:val="20"/>
              </w:rPr>
            </w:pPr>
            <w:r w:rsidRPr="00722631">
              <w:rPr>
                <w:rFonts w:cs="Arial"/>
                <w:sz w:val="20"/>
              </w:rPr>
              <w:t>I. Dewa Nyoman</w:t>
            </w:r>
          </w:p>
        </w:tc>
        <w:tc>
          <w:tcPr>
            <w:tcW w:w="1260" w:type="dxa"/>
            <w:tcBorders>
              <w:top w:val="single" w:sz="4" w:space="0" w:color="auto"/>
              <w:left w:val="single" w:sz="4" w:space="0" w:color="auto"/>
              <w:bottom w:val="single" w:sz="4" w:space="0" w:color="auto"/>
              <w:right w:val="single" w:sz="4" w:space="0" w:color="auto"/>
            </w:tcBorders>
          </w:tcPr>
          <w:p w:rsidR="00825671" w:rsidRPr="00722631" w:rsidRDefault="00A20F93" w:rsidP="00F201FF">
            <w:pPr>
              <w:ind w:right="-108"/>
              <w:jc w:val="left"/>
              <w:rPr>
                <w:rFonts w:cs="Arial"/>
                <w:sz w:val="20"/>
              </w:rPr>
            </w:pPr>
            <w:r w:rsidRPr="00722631">
              <w:rPr>
                <w:rFonts w:cs="Arial"/>
                <w:sz w:val="20"/>
              </w:rPr>
              <w:t>0723085502</w:t>
            </w:r>
          </w:p>
        </w:tc>
        <w:tc>
          <w:tcPr>
            <w:tcW w:w="810" w:type="dxa"/>
            <w:tcBorders>
              <w:top w:val="single" w:sz="4" w:space="0" w:color="auto"/>
              <w:left w:val="single" w:sz="4" w:space="0" w:color="auto"/>
              <w:bottom w:val="single" w:sz="4" w:space="0" w:color="auto"/>
              <w:right w:val="single" w:sz="4" w:space="0" w:color="auto"/>
            </w:tcBorders>
          </w:tcPr>
          <w:p w:rsidR="00825671" w:rsidRPr="00722631" w:rsidRDefault="00A20F93" w:rsidP="00F201FF">
            <w:pPr>
              <w:jc w:val="left"/>
              <w:rPr>
                <w:rFonts w:cs="Arial"/>
                <w:sz w:val="20"/>
              </w:rPr>
            </w:pPr>
            <w:r w:rsidRPr="00722631">
              <w:rPr>
                <w:rFonts w:cs="Arial"/>
                <w:sz w:val="20"/>
              </w:rPr>
              <w:t>23-08-1955</w:t>
            </w:r>
          </w:p>
        </w:tc>
        <w:tc>
          <w:tcPr>
            <w:tcW w:w="1170" w:type="dxa"/>
            <w:tcBorders>
              <w:top w:val="single" w:sz="4" w:space="0" w:color="auto"/>
              <w:left w:val="single" w:sz="4" w:space="0" w:color="auto"/>
              <w:bottom w:val="single" w:sz="4" w:space="0" w:color="auto"/>
              <w:right w:val="single" w:sz="4" w:space="0" w:color="auto"/>
            </w:tcBorders>
          </w:tcPr>
          <w:p w:rsidR="00825671" w:rsidRPr="00722631" w:rsidRDefault="008D1747" w:rsidP="00F201FF">
            <w:pPr>
              <w:jc w:val="left"/>
              <w:rPr>
                <w:rFonts w:cs="Arial"/>
                <w:sz w:val="20"/>
              </w:rPr>
            </w:pPr>
            <w:r w:rsidRPr="00722631">
              <w:rPr>
                <w:rFonts w:cs="Arial"/>
                <w:color w:val="000000"/>
                <w:sz w:val="20"/>
              </w:rPr>
              <w:t>Asisten</w:t>
            </w:r>
            <w:r w:rsidRPr="00722631">
              <w:rPr>
                <w:rFonts w:cs="Arial"/>
                <w:color w:val="000000"/>
                <w:sz w:val="20"/>
              </w:rPr>
              <w:br/>
              <w:t>Ahli</w:t>
            </w:r>
          </w:p>
        </w:tc>
        <w:tc>
          <w:tcPr>
            <w:tcW w:w="990" w:type="dxa"/>
            <w:tcBorders>
              <w:top w:val="single" w:sz="4" w:space="0" w:color="auto"/>
              <w:left w:val="single" w:sz="4" w:space="0" w:color="auto"/>
              <w:bottom w:val="single" w:sz="4" w:space="0" w:color="auto"/>
              <w:right w:val="single" w:sz="4" w:space="0" w:color="auto"/>
            </w:tcBorders>
          </w:tcPr>
          <w:p w:rsidR="00825671" w:rsidRPr="00722631" w:rsidRDefault="008D1747" w:rsidP="00F201FF">
            <w:pPr>
              <w:jc w:val="left"/>
              <w:rPr>
                <w:rFonts w:cs="Arial"/>
                <w:sz w:val="20"/>
              </w:rPr>
            </w:pPr>
            <w:r w:rsidRPr="00722631">
              <w:rPr>
                <w:rFonts w:cs="Arial"/>
                <w:color w:val="000000"/>
                <w:sz w:val="20"/>
              </w:rPr>
              <w:t>Drs.</w:t>
            </w:r>
            <w:r w:rsidRPr="00722631">
              <w:rPr>
                <w:rFonts w:cs="Arial"/>
                <w:color w:val="000000"/>
                <w:sz w:val="20"/>
              </w:rPr>
              <w:br/>
              <w:t>SH.</w:t>
            </w:r>
            <w:r w:rsidRPr="00722631">
              <w:rPr>
                <w:rFonts w:cs="Arial"/>
                <w:color w:val="000000"/>
                <w:sz w:val="20"/>
              </w:rPr>
              <w:br/>
              <w:t>MSi</w:t>
            </w:r>
          </w:p>
        </w:tc>
        <w:tc>
          <w:tcPr>
            <w:tcW w:w="1170" w:type="dxa"/>
            <w:tcBorders>
              <w:top w:val="single" w:sz="4" w:space="0" w:color="auto"/>
              <w:left w:val="single" w:sz="4" w:space="0" w:color="auto"/>
              <w:bottom w:val="single" w:sz="4" w:space="0" w:color="auto"/>
              <w:right w:val="single" w:sz="4" w:space="0" w:color="auto"/>
            </w:tcBorders>
          </w:tcPr>
          <w:p w:rsidR="00825671" w:rsidRPr="00722631" w:rsidRDefault="008D1747" w:rsidP="00670F86">
            <w:pPr>
              <w:jc w:val="left"/>
              <w:rPr>
                <w:rFonts w:cs="Arial"/>
                <w:sz w:val="20"/>
              </w:rPr>
            </w:pPr>
            <w:r w:rsidRPr="00722631">
              <w:rPr>
                <w:rFonts w:cs="Arial"/>
                <w:color w:val="000000"/>
                <w:sz w:val="20"/>
              </w:rPr>
              <w:t xml:space="preserve">S1: </w:t>
            </w:r>
            <w:r w:rsidR="00670F86">
              <w:rPr>
                <w:rFonts w:cs="Arial"/>
                <w:color w:val="000000"/>
                <w:sz w:val="20"/>
              </w:rPr>
              <w:t xml:space="preserve">Univ </w:t>
            </w:r>
            <w:r w:rsidRPr="00722631">
              <w:rPr>
                <w:rFonts w:cs="Arial"/>
                <w:color w:val="000000"/>
                <w:sz w:val="20"/>
              </w:rPr>
              <w:t>Mulawar</w:t>
            </w:r>
            <w:r w:rsidR="00670F86">
              <w:rPr>
                <w:rFonts w:cs="Arial"/>
                <w:color w:val="000000"/>
                <w:sz w:val="20"/>
              </w:rPr>
              <w:t>-</w:t>
            </w:r>
            <w:r w:rsidRPr="00722631">
              <w:rPr>
                <w:rFonts w:cs="Arial"/>
                <w:color w:val="000000"/>
                <w:sz w:val="20"/>
              </w:rPr>
              <w:t>man</w:t>
            </w:r>
            <w:r w:rsidRPr="00722631">
              <w:rPr>
                <w:rFonts w:cs="Arial"/>
                <w:color w:val="000000"/>
                <w:sz w:val="20"/>
              </w:rPr>
              <w:br/>
              <w:t>S1: Univ.Tri</w:t>
            </w:r>
            <w:r w:rsidRPr="00722631">
              <w:rPr>
                <w:rFonts w:cs="Arial"/>
                <w:color w:val="000000"/>
                <w:sz w:val="20"/>
              </w:rPr>
              <w:br/>
              <w:t>Dharma</w:t>
            </w:r>
            <w:r w:rsidRPr="00722631">
              <w:rPr>
                <w:rFonts w:cs="Arial"/>
                <w:color w:val="000000"/>
                <w:sz w:val="20"/>
              </w:rPr>
              <w:br/>
              <w:t>S2 : Unitomo</w:t>
            </w:r>
          </w:p>
        </w:tc>
        <w:tc>
          <w:tcPr>
            <w:tcW w:w="1530" w:type="dxa"/>
            <w:tcBorders>
              <w:top w:val="single" w:sz="4" w:space="0" w:color="auto"/>
              <w:left w:val="single" w:sz="4" w:space="0" w:color="auto"/>
              <w:bottom w:val="single" w:sz="4" w:space="0" w:color="auto"/>
              <w:right w:val="single" w:sz="4" w:space="0" w:color="auto"/>
            </w:tcBorders>
          </w:tcPr>
          <w:p w:rsidR="00670F86" w:rsidRDefault="008D1747" w:rsidP="00722631">
            <w:pPr>
              <w:ind w:right="-108"/>
              <w:jc w:val="left"/>
              <w:rPr>
                <w:rFonts w:cs="Arial"/>
                <w:color w:val="000000"/>
                <w:sz w:val="20"/>
              </w:rPr>
            </w:pPr>
            <w:r w:rsidRPr="00722631">
              <w:rPr>
                <w:rFonts w:cs="Arial"/>
                <w:color w:val="000000"/>
                <w:sz w:val="20"/>
              </w:rPr>
              <w:t>S1 :Ilmu</w:t>
            </w:r>
            <w:r w:rsidRPr="00722631">
              <w:rPr>
                <w:rFonts w:cs="Arial"/>
                <w:color w:val="000000"/>
                <w:sz w:val="20"/>
              </w:rPr>
              <w:br/>
              <w:t>Administrasi</w:t>
            </w:r>
            <w:r w:rsidRPr="00722631">
              <w:rPr>
                <w:rFonts w:cs="Arial"/>
                <w:color w:val="000000"/>
                <w:sz w:val="20"/>
              </w:rPr>
              <w:br/>
              <w:t>Negara</w:t>
            </w:r>
            <w:r w:rsidRPr="00722631">
              <w:rPr>
                <w:rFonts w:cs="Arial"/>
                <w:color w:val="000000"/>
                <w:sz w:val="20"/>
              </w:rPr>
              <w:br/>
              <w:t>S1: Ilmu</w:t>
            </w:r>
            <w:r w:rsidRPr="00722631">
              <w:rPr>
                <w:rFonts w:cs="Arial"/>
                <w:color w:val="000000"/>
                <w:sz w:val="20"/>
              </w:rPr>
              <w:br/>
              <w:t>Hukum</w:t>
            </w:r>
            <w:r w:rsidRPr="00722631">
              <w:rPr>
                <w:rFonts w:cs="Arial"/>
                <w:color w:val="000000"/>
                <w:sz w:val="20"/>
              </w:rPr>
              <w:br/>
            </w:r>
          </w:p>
          <w:p w:rsidR="00825671" w:rsidRPr="00722631" w:rsidRDefault="008D1747" w:rsidP="00722631">
            <w:pPr>
              <w:ind w:right="-108"/>
              <w:jc w:val="left"/>
              <w:rPr>
                <w:rFonts w:cs="Arial"/>
                <w:sz w:val="20"/>
              </w:rPr>
            </w:pPr>
            <w:r w:rsidRPr="00722631">
              <w:rPr>
                <w:rFonts w:cs="Arial"/>
                <w:color w:val="000000"/>
                <w:sz w:val="20"/>
              </w:rPr>
              <w:t>S2:Ilmu</w:t>
            </w:r>
            <w:r w:rsidRPr="00722631">
              <w:rPr>
                <w:rFonts w:cs="Arial"/>
                <w:color w:val="000000"/>
                <w:sz w:val="20"/>
              </w:rPr>
              <w:br/>
              <w:t>Komunikai</w:t>
            </w:r>
          </w:p>
        </w:tc>
      </w:tr>
      <w:tr w:rsidR="00523AB5" w:rsidRPr="00722631" w:rsidTr="00165C87">
        <w:trPr>
          <w:cantSplit/>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3AB5" w:rsidRPr="00722631" w:rsidRDefault="00AB2199" w:rsidP="00210A7B">
            <w:pPr>
              <w:jc w:val="center"/>
              <w:rPr>
                <w:rFonts w:cs="Arial"/>
                <w:sz w:val="20"/>
              </w:rPr>
            </w:pPr>
            <w:r>
              <w:rPr>
                <w:rFonts w:cs="Arial"/>
                <w:sz w:val="20"/>
              </w:rPr>
              <w:t>8</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3AB5" w:rsidRPr="00722631" w:rsidRDefault="00523AB5" w:rsidP="00210A7B">
            <w:pPr>
              <w:rPr>
                <w:rFonts w:cs="Arial"/>
                <w:sz w:val="20"/>
              </w:rPr>
            </w:pPr>
            <w:r w:rsidRPr="00722631">
              <w:rPr>
                <w:rFonts w:cs="Arial"/>
                <w:color w:val="000000"/>
                <w:sz w:val="20"/>
              </w:rPr>
              <w:t>Herti</w:t>
            </w:r>
            <w:r w:rsidRPr="00722631">
              <w:rPr>
                <w:rFonts w:cs="Arial"/>
                <w:color w:val="000000"/>
                <w:sz w:val="20"/>
              </w:rPr>
              <w:br/>
              <w:t>Miawarni</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3AB5" w:rsidRPr="00722631" w:rsidRDefault="00523AB5" w:rsidP="00210A7B">
            <w:pPr>
              <w:ind w:right="-108"/>
              <w:jc w:val="left"/>
              <w:rPr>
                <w:rFonts w:cs="Arial"/>
                <w:sz w:val="20"/>
              </w:rPr>
            </w:pPr>
            <w:r w:rsidRPr="00722631">
              <w:rPr>
                <w:rFonts w:cs="Arial"/>
                <w:color w:val="000000"/>
                <w:sz w:val="20"/>
              </w:rPr>
              <w:t>0706108803</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3AB5" w:rsidRPr="00722631" w:rsidRDefault="00523AB5" w:rsidP="00210A7B">
            <w:pPr>
              <w:jc w:val="left"/>
              <w:rPr>
                <w:rFonts w:cs="Arial"/>
                <w:sz w:val="20"/>
              </w:rPr>
            </w:pPr>
            <w:r w:rsidRPr="00722631">
              <w:rPr>
                <w:rFonts w:cs="Arial"/>
                <w:color w:val="000000"/>
                <w:sz w:val="20"/>
              </w:rPr>
              <w:t>06-10-</w:t>
            </w:r>
            <w:r w:rsidRPr="00722631">
              <w:rPr>
                <w:rFonts w:cs="Arial"/>
                <w:color w:val="000000"/>
                <w:sz w:val="20"/>
              </w:rPr>
              <w:br/>
              <w:t>1988</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3AB5" w:rsidRPr="00722631" w:rsidRDefault="00523AB5" w:rsidP="00210A7B">
            <w:pPr>
              <w:jc w:val="left"/>
              <w:rPr>
                <w:rFonts w:cs="Arial"/>
                <w:sz w:val="20"/>
              </w:rPr>
            </w:pPr>
            <w:r w:rsidRPr="00722631">
              <w:rPr>
                <w:rFonts w:cs="Arial"/>
                <w:sz w:val="20"/>
              </w:rPr>
              <w:t>--</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3AB5" w:rsidRPr="00722631" w:rsidRDefault="00523AB5" w:rsidP="00210A7B">
            <w:pPr>
              <w:jc w:val="left"/>
              <w:rPr>
                <w:rFonts w:cs="Arial"/>
                <w:color w:val="000000"/>
                <w:sz w:val="20"/>
              </w:rPr>
            </w:pPr>
            <w:r w:rsidRPr="00722631">
              <w:rPr>
                <w:rFonts w:cs="Arial"/>
                <w:color w:val="000000"/>
                <w:sz w:val="20"/>
              </w:rPr>
              <w:t xml:space="preserve">ST., </w:t>
            </w:r>
          </w:p>
          <w:p w:rsidR="00523AB5" w:rsidRPr="00722631" w:rsidRDefault="00523AB5" w:rsidP="00210A7B">
            <w:pPr>
              <w:jc w:val="left"/>
              <w:rPr>
                <w:rFonts w:cs="Arial"/>
                <w:sz w:val="20"/>
              </w:rPr>
            </w:pPr>
            <w:r w:rsidRPr="00722631">
              <w:rPr>
                <w:rFonts w:cs="Arial"/>
                <w:color w:val="000000"/>
                <w:sz w:val="20"/>
              </w:rPr>
              <w:t>MT</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3AB5" w:rsidRPr="00722631" w:rsidRDefault="00523AB5" w:rsidP="00210A7B">
            <w:pPr>
              <w:jc w:val="left"/>
              <w:rPr>
                <w:rFonts w:cs="Arial"/>
                <w:color w:val="000000"/>
                <w:sz w:val="20"/>
              </w:rPr>
            </w:pPr>
            <w:r w:rsidRPr="00722631">
              <w:rPr>
                <w:rFonts w:cs="Arial"/>
                <w:color w:val="000000"/>
                <w:sz w:val="20"/>
              </w:rPr>
              <w:t>S-1 : UBHARA</w:t>
            </w:r>
          </w:p>
          <w:p w:rsidR="00523AB5" w:rsidRPr="00722631" w:rsidRDefault="00523AB5" w:rsidP="00210A7B">
            <w:pPr>
              <w:jc w:val="left"/>
              <w:rPr>
                <w:rFonts w:cs="Arial"/>
                <w:sz w:val="20"/>
              </w:rPr>
            </w:pPr>
            <w:r w:rsidRPr="00722631">
              <w:rPr>
                <w:rFonts w:cs="Arial"/>
                <w:color w:val="000000"/>
                <w:sz w:val="20"/>
              </w:rPr>
              <w:t>S-2 : ITS</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3AB5" w:rsidRPr="00722631" w:rsidRDefault="00523AB5" w:rsidP="00722631">
            <w:pPr>
              <w:ind w:right="-108"/>
              <w:jc w:val="left"/>
              <w:rPr>
                <w:rFonts w:cs="Arial"/>
                <w:color w:val="000000"/>
                <w:sz w:val="20"/>
              </w:rPr>
            </w:pPr>
            <w:r w:rsidRPr="00722631">
              <w:rPr>
                <w:rFonts w:cs="Arial"/>
                <w:color w:val="000000"/>
                <w:sz w:val="20"/>
              </w:rPr>
              <w:t>S-1: Elektronika</w:t>
            </w:r>
          </w:p>
          <w:p w:rsidR="00670F86" w:rsidRDefault="00670F86" w:rsidP="00722631">
            <w:pPr>
              <w:ind w:right="-108"/>
              <w:jc w:val="left"/>
              <w:rPr>
                <w:rFonts w:cs="Arial"/>
                <w:color w:val="000000"/>
                <w:sz w:val="20"/>
              </w:rPr>
            </w:pPr>
          </w:p>
          <w:p w:rsidR="00523AB5" w:rsidRPr="00670F86" w:rsidRDefault="00523AB5" w:rsidP="00722631">
            <w:pPr>
              <w:ind w:right="-108"/>
              <w:jc w:val="left"/>
              <w:rPr>
                <w:rFonts w:cs="Arial"/>
                <w:color w:val="000000"/>
                <w:sz w:val="20"/>
              </w:rPr>
            </w:pPr>
            <w:r w:rsidRPr="00722631">
              <w:rPr>
                <w:rFonts w:cs="Arial"/>
                <w:color w:val="000000"/>
                <w:sz w:val="20"/>
              </w:rPr>
              <w:t>S-2 : Jaringan</w:t>
            </w:r>
            <w:r w:rsidRPr="00722631">
              <w:rPr>
                <w:rFonts w:cs="Arial"/>
                <w:color w:val="000000"/>
                <w:sz w:val="20"/>
              </w:rPr>
              <w:br/>
              <w:t>Cerdas Multimedia</w:t>
            </w:r>
          </w:p>
        </w:tc>
      </w:tr>
    </w:tbl>
    <w:p w:rsidR="00717CB2" w:rsidRPr="00033AC5" w:rsidRDefault="00717CB2" w:rsidP="00FD4166">
      <w:pPr>
        <w:ind w:left="360" w:hanging="360"/>
        <w:jc w:val="left"/>
        <w:rPr>
          <w:color w:val="000000"/>
          <w:sz w:val="18"/>
          <w:szCs w:val="18"/>
        </w:rPr>
      </w:pPr>
      <w:r w:rsidRPr="00033AC5">
        <w:rPr>
          <w:color w:val="000000"/>
          <w:sz w:val="18"/>
          <w:szCs w:val="18"/>
        </w:rPr>
        <w:t xml:space="preserve">* Lampirkan fotokopi ijazah. </w:t>
      </w:r>
    </w:p>
    <w:p w:rsidR="00717CB2" w:rsidRPr="00033AC5" w:rsidRDefault="00717CB2" w:rsidP="00FD4166">
      <w:pPr>
        <w:ind w:left="360" w:hanging="360"/>
        <w:jc w:val="left"/>
        <w:rPr>
          <w:color w:val="000000"/>
          <w:sz w:val="18"/>
          <w:szCs w:val="18"/>
        </w:rPr>
      </w:pPr>
      <w:r w:rsidRPr="00033AC5">
        <w:rPr>
          <w:color w:val="000000"/>
          <w:sz w:val="18"/>
          <w:szCs w:val="18"/>
        </w:rPr>
        <w:t xml:space="preserve">** NIDN : Nomor Induk Dosen Nasional </w:t>
      </w:r>
    </w:p>
    <w:p w:rsidR="00717CB2" w:rsidRPr="00033AC5" w:rsidRDefault="00717CB2" w:rsidP="00FD4166">
      <w:pPr>
        <w:ind w:left="360" w:hanging="360"/>
        <w:jc w:val="left"/>
        <w:rPr>
          <w:color w:val="000000"/>
          <w:sz w:val="18"/>
          <w:szCs w:val="18"/>
        </w:rPr>
      </w:pPr>
      <w:r w:rsidRPr="00033AC5">
        <w:rPr>
          <w:color w:val="000000"/>
          <w:sz w:val="18"/>
          <w:szCs w:val="18"/>
        </w:rPr>
        <w:t>*** Dosen yang telah memperoleh sertifikat dosen agar diberi tanda (***) dan fotokopi sertifikatnya agar dilampirkan.</w:t>
      </w:r>
    </w:p>
    <w:p w:rsidR="00717CB2" w:rsidRDefault="00717CB2" w:rsidP="00FD4166">
      <w:pPr>
        <w:ind w:left="360" w:hanging="360"/>
        <w:jc w:val="left"/>
        <w:rPr>
          <w:rFonts w:cs="Arial"/>
          <w:bCs/>
          <w:color w:val="000000"/>
          <w:sz w:val="24"/>
          <w:szCs w:val="24"/>
        </w:rPr>
      </w:pPr>
    </w:p>
    <w:p w:rsidR="00FD4166" w:rsidRPr="00206E64" w:rsidRDefault="00FD4166" w:rsidP="00FD4166">
      <w:pPr>
        <w:tabs>
          <w:tab w:val="left" w:pos="709"/>
        </w:tabs>
        <w:ind w:left="709" w:hanging="660"/>
        <w:rPr>
          <w:b/>
          <w:color w:val="000000"/>
          <w:sz w:val="24"/>
          <w:szCs w:val="24"/>
        </w:rPr>
      </w:pPr>
      <w:r w:rsidRPr="00206E64">
        <w:rPr>
          <w:rFonts w:cs="Arial"/>
          <w:b/>
          <w:bCs/>
          <w:color w:val="000000"/>
          <w:sz w:val="24"/>
          <w:szCs w:val="24"/>
        </w:rPr>
        <w:t>4.3.3</w:t>
      </w:r>
      <w:r w:rsidRPr="00206E64">
        <w:rPr>
          <w:rFonts w:cs="Arial"/>
          <w:b/>
          <w:bCs/>
          <w:color w:val="000000"/>
          <w:sz w:val="24"/>
          <w:szCs w:val="24"/>
        </w:rPr>
        <w:tab/>
      </w:r>
      <w:r w:rsidRPr="00206E64">
        <w:rPr>
          <w:rFonts w:cs="Arial"/>
          <w:b/>
          <w:bCs/>
          <w:iCs/>
          <w:color w:val="000000"/>
          <w:sz w:val="24"/>
          <w:szCs w:val="24"/>
        </w:rPr>
        <w:t xml:space="preserve">Aktivitas dosen tetap </w:t>
      </w:r>
      <w:r w:rsidRPr="00206E64">
        <w:rPr>
          <w:rFonts w:cs="Arial"/>
          <w:b/>
          <w:bCs/>
          <w:color w:val="000000"/>
          <w:sz w:val="24"/>
          <w:szCs w:val="24"/>
        </w:rPr>
        <w:t>yang bidang keahliannya sesuai dengan PS</w:t>
      </w:r>
      <w:r w:rsidRPr="00206E64">
        <w:rPr>
          <w:rFonts w:cs="Arial"/>
          <w:b/>
          <w:bCs/>
          <w:iCs/>
          <w:color w:val="000000"/>
          <w:sz w:val="24"/>
          <w:szCs w:val="24"/>
        </w:rPr>
        <w:t xml:space="preserve"> dinyatakan dalam </w:t>
      </w:r>
      <w:r w:rsidRPr="00206E64">
        <w:rPr>
          <w:rFonts w:cs="Arial"/>
          <w:b/>
          <w:iCs/>
          <w:color w:val="000000"/>
          <w:sz w:val="24"/>
          <w:szCs w:val="24"/>
        </w:rPr>
        <w:t>sks rata-rata per</w:t>
      </w:r>
      <w:r w:rsidRPr="00206E64">
        <w:rPr>
          <w:rFonts w:cs="Arial"/>
          <w:b/>
          <w:iCs/>
          <w:color w:val="000000"/>
          <w:sz w:val="24"/>
          <w:szCs w:val="24"/>
          <w:lang w:val="id-ID"/>
        </w:rPr>
        <w:t>-</w:t>
      </w:r>
      <w:r w:rsidRPr="00206E64">
        <w:rPr>
          <w:rFonts w:cs="Arial"/>
          <w:b/>
          <w:iCs/>
          <w:color w:val="000000"/>
          <w:sz w:val="24"/>
          <w:szCs w:val="24"/>
        </w:rPr>
        <w:t xml:space="preserve">semester </w:t>
      </w:r>
      <w:r w:rsidRPr="00206E64">
        <w:rPr>
          <w:rFonts w:cs="Arial"/>
          <w:b/>
          <w:bCs/>
          <w:iCs/>
          <w:color w:val="000000"/>
          <w:sz w:val="24"/>
          <w:szCs w:val="24"/>
        </w:rPr>
        <w:t>pada satu tahun akademik terakhir, d</w:t>
      </w:r>
      <w:r w:rsidRPr="00206E64">
        <w:rPr>
          <w:b/>
          <w:color w:val="000000"/>
          <w:sz w:val="24"/>
          <w:szCs w:val="24"/>
        </w:rPr>
        <w:t>iisi dengan perhitungan sesuai SK Dirjen DIKTI no. 48 tahun 1983 (12 sks setara dengan 36 jam kerja per minggu)</w:t>
      </w:r>
    </w:p>
    <w:p w:rsidR="00206E64" w:rsidRDefault="00206E64" w:rsidP="00FD4166">
      <w:pPr>
        <w:tabs>
          <w:tab w:val="left" w:pos="709"/>
        </w:tabs>
        <w:ind w:left="709" w:hanging="660"/>
        <w:rPr>
          <w:color w:val="000000"/>
          <w:sz w:val="24"/>
          <w:szCs w:val="24"/>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440"/>
        <w:gridCol w:w="851"/>
        <w:gridCol w:w="949"/>
        <w:gridCol w:w="829"/>
        <w:gridCol w:w="791"/>
        <w:gridCol w:w="1080"/>
        <w:gridCol w:w="810"/>
        <w:gridCol w:w="810"/>
        <w:gridCol w:w="810"/>
      </w:tblGrid>
      <w:tr w:rsidR="00E74BB5" w:rsidRPr="00AB2199" w:rsidTr="00670F86">
        <w:trPr>
          <w:cantSplit/>
          <w:trHeight w:val="508"/>
        </w:trPr>
        <w:tc>
          <w:tcPr>
            <w:tcW w:w="450"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r w:rsidRPr="00AB2199">
              <w:rPr>
                <w:rFonts w:cs="Arial"/>
                <w:b/>
                <w:bCs/>
                <w:sz w:val="20"/>
              </w:rPr>
              <w:t>No.</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r w:rsidRPr="00AB2199">
              <w:rPr>
                <w:rFonts w:cs="Arial"/>
                <w:b/>
                <w:bCs/>
                <w:sz w:val="20"/>
              </w:rPr>
              <w:t xml:space="preserve">Nama </w:t>
            </w:r>
          </w:p>
          <w:p w:rsidR="00E74BB5" w:rsidRPr="00AB2199" w:rsidRDefault="00E74BB5" w:rsidP="00E74BB5">
            <w:pPr>
              <w:jc w:val="center"/>
              <w:rPr>
                <w:rFonts w:cs="Arial"/>
                <w:b/>
                <w:bCs/>
                <w:sz w:val="20"/>
              </w:rPr>
            </w:pPr>
            <w:r w:rsidRPr="00AB2199">
              <w:rPr>
                <w:rFonts w:cs="Arial"/>
                <w:b/>
                <w:bCs/>
                <w:sz w:val="20"/>
              </w:rPr>
              <w:t>Dosen Tetap</w:t>
            </w:r>
          </w:p>
        </w:tc>
        <w:tc>
          <w:tcPr>
            <w:tcW w:w="2629" w:type="dxa"/>
            <w:gridSpan w:val="3"/>
            <w:tcBorders>
              <w:top w:val="single" w:sz="4" w:space="0" w:color="auto"/>
              <w:left w:val="single" w:sz="4" w:space="0" w:color="auto"/>
              <w:bottom w:val="doub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r w:rsidRPr="00AB2199">
              <w:rPr>
                <w:rFonts w:cs="Arial"/>
                <w:b/>
                <w:bCs/>
                <w:sz w:val="20"/>
              </w:rPr>
              <w:t>SKS</w:t>
            </w:r>
          </w:p>
          <w:p w:rsidR="00E74BB5" w:rsidRPr="00AB2199" w:rsidRDefault="00E74BB5" w:rsidP="00E74BB5">
            <w:pPr>
              <w:jc w:val="center"/>
              <w:rPr>
                <w:rFonts w:cs="Arial"/>
                <w:b/>
                <w:bCs/>
                <w:sz w:val="20"/>
              </w:rPr>
            </w:pPr>
            <w:r w:rsidRPr="00AB2199">
              <w:rPr>
                <w:rFonts w:cs="Arial"/>
                <w:b/>
                <w:bCs/>
                <w:sz w:val="20"/>
              </w:rPr>
              <w:t>Pengajaran pada</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r w:rsidRPr="00AB2199">
              <w:rPr>
                <w:rFonts w:cs="Arial"/>
                <w:b/>
                <w:bCs/>
                <w:sz w:val="20"/>
              </w:rPr>
              <w:t>SKS</w:t>
            </w:r>
          </w:p>
          <w:p w:rsidR="00E74BB5" w:rsidRPr="00AB2199" w:rsidRDefault="00E74BB5" w:rsidP="00E74BB5">
            <w:pPr>
              <w:jc w:val="center"/>
              <w:rPr>
                <w:rFonts w:cs="Arial"/>
                <w:b/>
                <w:bCs/>
                <w:sz w:val="20"/>
              </w:rPr>
            </w:pPr>
            <w:r w:rsidRPr="00AB2199">
              <w:rPr>
                <w:rFonts w:cs="Arial"/>
                <w:b/>
                <w:bCs/>
                <w:sz w:val="20"/>
              </w:rPr>
              <w:t>Pene-litian</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rsidR="00E74BB5" w:rsidRPr="00AB2199" w:rsidRDefault="00E74BB5" w:rsidP="00E74BB5">
            <w:pPr>
              <w:jc w:val="center"/>
              <w:rPr>
                <w:rFonts w:cs="Arial"/>
                <w:b/>
                <w:bCs/>
                <w:sz w:val="20"/>
                <w:lang w:val="sv-SE"/>
              </w:rPr>
            </w:pPr>
            <w:r w:rsidRPr="00AB2199">
              <w:rPr>
                <w:rFonts w:cs="Arial"/>
                <w:b/>
                <w:bCs/>
                <w:sz w:val="20"/>
                <w:lang w:val="sv-SE"/>
              </w:rPr>
              <w:t>SKS</w:t>
            </w:r>
          </w:p>
          <w:p w:rsidR="00E74BB5" w:rsidRPr="00AB2199" w:rsidRDefault="00E74BB5" w:rsidP="00E74BB5">
            <w:pPr>
              <w:ind w:left="-160" w:right="-58"/>
              <w:jc w:val="center"/>
              <w:rPr>
                <w:rFonts w:cs="Arial"/>
                <w:b/>
                <w:bCs/>
                <w:sz w:val="20"/>
                <w:lang w:val="sv-SE"/>
              </w:rPr>
            </w:pPr>
            <w:r w:rsidRPr="00AB2199">
              <w:rPr>
                <w:rFonts w:cs="Arial"/>
                <w:b/>
                <w:bCs/>
                <w:sz w:val="20"/>
                <w:lang w:val="sv-SE"/>
              </w:rPr>
              <w:t>Pengab-dian kepada Masya-rakat</w:t>
            </w:r>
          </w:p>
        </w:tc>
        <w:tc>
          <w:tcPr>
            <w:tcW w:w="1620" w:type="dxa"/>
            <w:gridSpan w:val="2"/>
            <w:vMerge w:val="restart"/>
            <w:tcBorders>
              <w:top w:val="single" w:sz="4" w:space="0" w:color="auto"/>
              <w:left w:val="single" w:sz="4" w:space="0" w:color="auto"/>
              <w:bottom w:val="sing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r w:rsidRPr="00AB2199">
              <w:rPr>
                <w:rFonts w:cs="Arial"/>
                <w:b/>
                <w:bCs/>
                <w:sz w:val="20"/>
              </w:rPr>
              <w:t>SKS</w:t>
            </w:r>
          </w:p>
          <w:p w:rsidR="00E74BB5" w:rsidRPr="00AB2199" w:rsidRDefault="00E74BB5" w:rsidP="00E74BB5">
            <w:pPr>
              <w:jc w:val="center"/>
              <w:rPr>
                <w:rFonts w:cs="Arial"/>
                <w:b/>
                <w:bCs/>
                <w:sz w:val="20"/>
              </w:rPr>
            </w:pPr>
            <w:r w:rsidRPr="00AB2199">
              <w:rPr>
                <w:rFonts w:cs="Arial"/>
                <w:b/>
                <w:bCs/>
                <w:sz w:val="20"/>
              </w:rPr>
              <w:t>Manajemen**</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rsidR="00E74BB5" w:rsidRPr="00AB2199" w:rsidRDefault="00E74BB5" w:rsidP="00E74BB5">
            <w:pPr>
              <w:ind w:right="-141"/>
              <w:jc w:val="center"/>
              <w:rPr>
                <w:rFonts w:cs="Arial"/>
                <w:b/>
                <w:bCs/>
                <w:sz w:val="20"/>
              </w:rPr>
            </w:pPr>
            <w:r w:rsidRPr="00AB2199">
              <w:rPr>
                <w:rFonts w:cs="Arial"/>
                <w:b/>
                <w:bCs/>
                <w:sz w:val="20"/>
              </w:rPr>
              <w:t>Jumlah sks</w:t>
            </w:r>
          </w:p>
        </w:tc>
      </w:tr>
      <w:tr w:rsidR="00E74BB5" w:rsidRPr="00AB2199" w:rsidTr="00670F86">
        <w:trPr>
          <w:cantSplit/>
          <w:trHeight w:val="323"/>
        </w:trPr>
        <w:tc>
          <w:tcPr>
            <w:tcW w:w="450"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p>
        </w:tc>
        <w:tc>
          <w:tcPr>
            <w:tcW w:w="1440"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r w:rsidRPr="00AB2199">
              <w:rPr>
                <w:rFonts w:cs="Arial"/>
                <w:b/>
                <w:bCs/>
                <w:sz w:val="20"/>
              </w:rPr>
              <w:t>PS Sendiri</w:t>
            </w:r>
          </w:p>
        </w:tc>
        <w:tc>
          <w:tcPr>
            <w:tcW w:w="949"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rsidR="00E74BB5" w:rsidRPr="00AB2199" w:rsidRDefault="00E74BB5" w:rsidP="00E74BB5">
            <w:pPr>
              <w:jc w:val="center"/>
              <w:rPr>
                <w:rFonts w:cs="Arial"/>
                <w:b/>
                <w:bCs/>
                <w:sz w:val="20"/>
                <w:lang w:val="fi-FI"/>
              </w:rPr>
            </w:pPr>
            <w:r w:rsidRPr="00AB2199">
              <w:rPr>
                <w:rFonts w:cs="Arial"/>
                <w:b/>
                <w:bCs/>
                <w:sz w:val="20"/>
                <w:lang w:val="fi-FI"/>
              </w:rPr>
              <w:t>PS Lain</w:t>
            </w:r>
          </w:p>
          <w:p w:rsidR="00E74BB5" w:rsidRPr="00AB2199" w:rsidRDefault="00E74BB5" w:rsidP="00E74BB5">
            <w:pPr>
              <w:jc w:val="center"/>
              <w:rPr>
                <w:rFonts w:cs="Arial"/>
                <w:b/>
                <w:bCs/>
                <w:sz w:val="20"/>
                <w:lang w:val="fi-FI"/>
              </w:rPr>
            </w:pPr>
            <w:r w:rsidRPr="00AB2199">
              <w:rPr>
                <w:rFonts w:cs="Arial"/>
                <w:b/>
                <w:bCs/>
                <w:sz w:val="20"/>
                <w:lang w:val="fi-FI"/>
              </w:rPr>
              <w:t>PT Sen-diri</w:t>
            </w:r>
          </w:p>
        </w:tc>
        <w:tc>
          <w:tcPr>
            <w:tcW w:w="829"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r w:rsidRPr="00AB2199">
              <w:rPr>
                <w:rFonts w:cs="Arial"/>
                <w:b/>
                <w:bCs/>
                <w:sz w:val="20"/>
              </w:rPr>
              <w:t>PT Lain</w:t>
            </w:r>
          </w:p>
        </w:tc>
        <w:tc>
          <w:tcPr>
            <w:tcW w:w="791"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p>
        </w:tc>
        <w:tc>
          <w:tcPr>
            <w:tcW w:w="1080"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p>
        </w:tc>
        <w:tc>
          <w:tcPr>
            <w:tcW w:w="1620" w:type="dxa"/>
            <w:gridSpan w:val="2"/>
            <w:vMerge/>
            <w:tcBorders>
              <w:top w:val="single" w:sz="4" w:space="0" w:color="auto"/>
              <w:left w:val="single" w:sz="4" w:space="0" w:color="auto"/>
              <w:bottom w:val="sing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p>
        </w:tc>
        <w:tc>
          <w:tcPr>
            <w:tcW w:w="810"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p>
        </w:tc>
      </w:tr>
      <w:tr w:rsidR="00E74BB5" w:rsidRPr="00AB2199" w:rsidTr="00670F86">
        <w:trPr>
          <w:cantSplit/>
          <w:trHeight w:val="557"/>
        </w:trPr>
        <w:tc>
          <w:tcPr>
            <w:tcW w:w="450" w:type="dxa"/>
            <w:vMerge/>
            <w:tcBorders>
              <w:top w:val="single" w:sz="4" w:space="0" w:color="auto"/>
              <w:left w:val="single" w:sz="4" w:space="0" w:color="auto"/>
              <w:bottom w:val="doub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p>
        </w:tc>
        <w:tc>
          <w:tcPr>
            <w:tcW w:w="1440" w:type="dxa"/>
            <w:vMerge/>
            <w:tcBorders>
              <w:top w:val="single" w:sz="4" w:space="0" w:color="auto"/>
              <w:left w:val="single" w:sz="4" w:space="0" w:color="auto"/>
              <w:bottom w:val="doub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p>
        </w:tc>
        <w:tc>
          <w:tcPr>
            <w:tcW w:w="851" w:type="dxa"/>
            <w:vMerge/>
            <w:tcBorders>
              <w:top w:val="single" w:sz="4" w:space="0" w:color="auto"/>
              <w:left w:val="single" w:sz="4" w:space="0" w:color="auto"/>
              <w:bottom w:val="doub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p>
        </w:tc>
        <w:tc>
          <w:tcPr>
            <w:tcW w:w="949" w:type="dxa"/>
            <w:vMerge/>
            <w:tcBorders>
              <w:top w:val="single" w:sz="4" w:space="0" w:color="auto"/>
              <w:left w:val="single" w:sz="4" w:space="0" w:color="auto"/>
              <w:bottom w:val="doub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p>
        </w:tc>
        <w:tc>
          <w:tcPr>
            <w:tcW w:w="829" w:type="dxa"/>
            <w:vMerge/>
            <w:tcBorders>
              <w:top w:val="single" w:sz="4" w:space="0" w:color="auto"/>
              <w:left w:val="single" w:sz="4" w:space="0" w:color="auto"/>
              <w:bottom w:val="doub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p>
        </w:tc>
        <w:tc>
          <w:tcPr>
            <w:tcW w:w="791" w:type="dxa"/>
            <w:vMerge/>
            <w:tcBorders>
              <w:top w:val="single" w:sz="4" w:space="0" w:color="auto"/>
              <w:left w:val="single" w:sz="4" w:space="0" w:color="auto"/>
              <w:bottom w:val="doub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p>
        </w:tc>
        <w:tc>
          <w:tcPr>
            <w:tcW w:w="1080" w:type="dxa"/>
            <w:vMerge/>
            <w:tcBorders>
              <w:top w:val="single" w:sz="4" w:space="0" w:color="auto"/>
              <w:left w:val="single" w:sz="4" w:space="0" w:color="auto"/>
              <w:bottom w:val="doub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p>
        </w:tc>
        <w:tc>
          <w:tcPr>
            <w:tcW w:w="810" w:type="dxa"/>
            <w:tcBorders>
              <w:top w:val="single" w:sz="4" w:space="0" w:color="auto"/>
              <w:left w:val="single" w:sz="4" w:space="0" w:color="auto"/>
              <w:bottom w:val="doub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r w:rsidRPr="00AB2199">
              <w:rPr>
                <w:rFonts w:cs="Arial"/>
                <w:b/>
                <w:bCs/>
                <w:sz w:val="20"/>
              </w:rPr>
              <w:t>PT Sen-diri</w:t>
            </w:r>
          </w:p>
        </w:tc>
        <w:tc>
          <w:tcPr>
            <w:tcW w:w="810" w:type="dxa"/>
            <w:tcBorders>
              <w:top w:val="single" w:sz="4" w:space="0" w:color="auto"/>
              <w:left w:val="single" w:sz="4" w:space="0" w:color="auto"/>
              <w:bottom w:val="doub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r w:rsidRPr="00AB2199">
              <w:rPr>
                <w:rFonts w:cs="Arial"/>
                <w:b/>
                <w:bCs/>
                <w:sz w:val="20"/>
              </w:rPr>
              <w:t>PT Lain</w:t>
            </w:r>
          </w:p>
        </w:tc>
        <w:tc>
          <w:tcPr>
            <w:tcW w:w="810" w:type="dxa"/>
            <w:vMerge/>
            <w:tcBorders>
              <w:top w:val="single" w:sz="4" w:space="0" w:color="auto"/>
              <w:left w:val="single" w:sz="4" w:space="0" w:color="auto"/>
              <w:bottom w:val="double" w:sz="4" w:space="0" w:color="auto"/>
              <w:right w:val="single" w:sz="4" w:space="0" w:color="auto"/>
            </w:tcBorders>
            <w:shd w:val="clear" w:color="auto" w:fill="CCCCCC"/>
            <w:vAlign w:val="center"/>
          </w:tcPr>
          <w:p w:rsidR="00E74BB5" w:rsidRPr="00AB2199" w:rsidRDefault="00E74BB5" w:rsidP="00E74BB5">
            <w:pPr>
              <w:jc w:val="center"/>
              <w:rPr>
                <w:rFonts w:cs="Arial"/>
                <w:b/>
                <w:bCs/>
                <w:sz w:val="20"/>
              </w:rPr>
            </w:pPr>
          </w:p>
        </w:tc>
      </w:tr>
      <w:tr w:rsidR="00E74BB5" w:rsidRPr="00AB2199" w:rsidTr="00670F86">
        <w:trPr>
          <w:cantSplit/>
          <w:trHeight w:val="272"/>
        </w:trPr>
        <w:tc>
          <w:tcPr>
            <w:tcW w:w="45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E74BB5" w:rsidRPr="00AB2199" w:rsidRDefault="00E74BB5" w:rsidP="00E74BB5">
            <w:pPr>
              <w:jc w:val="center"/>
              <w:rPr>
                <w:rFonts w:cs="Arial"/>
                <w:b/>
                <w:bCs/>
                <w:sz w:val="16"/>
                <w:szCs w:val="16"/>
              </w:rPr>
            </w:pPr>
            <w:r w:rsidRPr="00AB2199">
              <w:rPr>
                <w:rFonts w:cs="Arial"/>
                <w:b/>
                <w:bCs/>
                <w:sz w:val="16"/>
                <w:szCs w:val="16"/>
              </w:rPr>
              <w:t>(1)</w:t>
            </w:r>
          </w:p>
        </w:tc>
        <w:tc>
          <w:tcPr>
            <w:tcW w:w="144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E74BB5" w:rsidRPr="00AB2199" w:rsidRDefault="00E74BB5" w:rsidP="00E74BB5">
            <w:pPr>
              <w:jc w:val="center"/>
              <w:rPr>
                <w:rFonts w:cs="Arial"/>
                <w:b/>
                <w:bCs/>
                <w:sz w:val="16"/>
                <w:szCs w:val="16"/>
              </w:rPr>
            </w:pPr>
            <w:r w:rsidRPr="00AB2199">
              <w:rPr>
                <w:rFonts w:cs="Arial"/>
                <w:b/>
                <w:bCs/>
                <w:sz w:val="16"/>
                <w:szCs w:val="16"/>
              </w:rPr>
              <w:t>(2)</w:t>
            </w:r>
          </w:p>
        </w:tc>
        <w:tc>
          <w:tcPr>
            <w:tcW w:w="851"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E74BB5" w:rsidRPr="00AB2199" w:rsidRDefault="00E74BB5" w:rsidP="00E74BB5">
            <w:pPr>
              <w:jc w:val="center"/>
              <w:rPr>
                <w:rFonts w:cs="Arial"/>
                <w:b/>
                <w:bCs/>
                <w:sz w:val="16"/>
                <w:szCs w:val="16"/>
              </w:rPr>
            </w:pPr>
            <w:r w:rsidRPr="00AB2199">
              <w:rPr>
                <w:rFonts w:cs="Arial"/>
                <w:b/>
                <w:bCs/>
                <w:sz w:val="16"/>
                <w:szCs w:val="16"/>
              </w:rPr>
              <w:t>(3)</w:t>
            </w:r>
          </w:p>
        </w:tc>
        <w:tc>
          <w:tcPr>
            <w:tcW w:w="949"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E74BB5" w:rsidRPr="00AB2199" w:rsidRDefault="00E74BB5" w:rsidP="00E74BB5">
            <w:pPr>
              <w:jc w:val="center"/>
              <w:rPr>
                <w:rFonts w:cs="Arial"/>
                <w:b/>
                <w:bCs/>
                <w:sz w:val="16"/>
                <w:szCs w:val="16"/>
              </w:rPr>
            </w:pPr>
            <w:r w:rsidRPr="00AB2199">
              <w:rPr>
                <w:rFonts w:cs="Arial"/>
                <w:b/>
                <w:bCs/>
                <w:sz w:val="16"/>
                <w:szCs w:val="16"/>
              </w:rPr>
              <w:t>(4)</w:t>
            </w:r>
          </w:p>
        </w:tc>
        <w:tc>
          <w:tcPr>
            <w:tcW w:w="829"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E74BB5" w:rsidRPr="00AB2199" w:rsidRDefault="00E74BB5" w:rsidP="00E74BB5">
            <w:pPr>
              <w:jc w:val="center"/>
              <w:rPr>
                <w:rFonts w:cs="Arial"/>
                <w:b/>
                <w:bCs/>
                <w:sz w:val="16"/>
                <w:szCs w:val="16"/>
              </w:rPr>
            </w:pPr>
            <w:r w:rsidRPr="00AB2199">
              <w:rPr>
                <w:rFonts w:cs="Arial"/>
                <w:b/>
                <w:bCs/>
                <w:sz w:val="16"/>
                <w:szCs w:val="16"/>
              </w:rPr>
              <w:t>(5)</w:t>
            </w:r>
          </w:p>
        </w:tc>
        <w:tc>
          <w:tcPr>
            <w:tcW w:w="791"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E74BB5" w:rsidRPr="00AB2199" w:rsidRDefault="00E74BB5" w:rsidP="00E74BB5">
            <w:pPr>
              <w:jc w:val="center"/>
              <w:rPr>
                <w:rFonts w:cs="Arial"/>
                <w:b/>
                <w:bCs/>
                <w:sz w:val="16"/>
                <w:szCs w:val="16"/>
              </w:rPr>
            </w:pPr>
            <w:r w:rsidRPr="00AB2199">
              <w:rPr>
                <w:rFonts w:cs="Arial"/>
                <w:b/>
                <w:bCs/>
                <w:sz w:val="16"/>
                <w:szCs w:val="16"/>
              </w:rPr>
              <w:t>(6)</w:t>
            </w:r>
          </w:p>
        </w:tc>
        <w:tc>
          <w:tcPr>
            <w:tcW w:w="108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E74BB5" w:rsidRPr="00AB2199" w:rsidRDefault="00E74BB5" w:rsidP="00E74BB5">
            <w:pPr>
              <w:jc w:val="center"/>
              <w:rPr>
                <w:rFonts w:cs="Arial"/>
                <w:b/>
                <w:bCs/>
                <w:sz w:val="16"/>
                <w:szCs w:val="16"/>
              </w:rPr>
            </w:pPr>
            <w:r w:rsidRPr="00AB2199">
              <w:rPr>
                <w:rFonts w:cs="Arial"/>
                <w:b/>
                <w:bCs/>
                <w:sz w:val="16"/>
                <w:szCs w:val="16"/>
              </w:rPr>
              <w:t>(7)</w:t>
            </w:r>
          </w:p>
        </w:tc>
        <w:tc>
          <w:tcPr>
            <w:tcW w:w="81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E74BB5" w:rsidRPr="00AB2199" w:rsidRDefault="00E74BB5" w:rsidP="00E74BB5">
            <w:pPr>
              <w:jc w:val="center"/>
              <w:rPr>
                <w:rFonts w:cs="Arial"/>
                <w:b/>
                <w:bCs/>
                <w:sz w:val="16"/>
                <w:szCs w:val="16"/>
              </w:rPr>
            </w:pPr>
            <w:r w:rsidRPr="00AB2199">
              <w:rPr>
                <w:rFonts w:cs="Arial"/>
                <w:b/>
                <w:bCs/>
                <w:sz w:val="16"/>
                <w:szCs w:val="16"/>
              </w:rPr>
              <w:t>(8)</w:t>
            </w:r>
          </w:p>
        </w:tc>
        <w:tc>
          <w:tcPr>
            <w:tcW w:w="81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E74BB5" w:rsidRPr="00AB2199" w:rsidRDefault="00E74BB5" w:rsidP="00E74BB5">
            <w:pPr>
              <w:jc w:val="center"/>
              <w:rPr>
                <w:rFonts w:cs="Arial"/>
                <w:b/>
                <w:bCs/>
                <w:sz w:val="16"/>
                <w:szCs w:val="16"/>
              </w:rPr>
            </w:pPr>
            <w:r w:rsidRPr="00AB2199">
              <w:rPr>
                <w:rFonts w:cs="Arial"/>
                <w:b/>
                <w:bCs/>
                <w:sz w:val="16"/>
                <w:szCs w:val="16"/>
              </w:rPr>
              <w:t>(9)</w:t>
            </w:r>
          </w:p>
        </w:tc>
        <w:tc>
          <w:tcPr>
            <w:tcW w:w="81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E74BB5" w:rsidRPr="00AB2199" w:rsidRDefault="00E74BB5" w:rsidP="00E74BB5">
            <w:pPr>
              <w:jc w:val="center"/>
              <w:rPr>
                <w:rFonts w:cs="Arial"/>
                <w:b/>
                <w:bCs/>
                <w:sz w:val="16"/>
                <w:szCs w:val="16"/>
              </w:rPr>
            </w:pPr>
            <w:r w:rsidRPr="00AB2199">
              <w:rPr>
                <w:rFonts w:cs="Arial"/>
                <w:b/>
                <w:bCs/>
                <w:sz w:val="16"/>
                <w:szCs w:val="16"/>
              </w:rPr>
              <w:t>(10)</w:t>
            </w:r>
          </w:p>
        </w:tc>
      </w:tr>
      <w:tr w:rsidR="00E74BB5" w:rsidRPr="00AB2199" w:rsidTr="00670F86">
        <w:trPr>
          <w:cantSplit/>
        </w:trPr>
        <w:tc>
          <w:tcPr>
            <w:tcW w:w="45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lang w:val="id-ID"/>
              </w:rPr>
              <w:t>1</w:t>
            </w:r>
            <w:r w:rsidRPr="00AB2199">
              <w:rPr>
                <w:rFonts w:cs="Arial"/>
                <w:sz w:val="20"/>
              </w:rPr>
              <w:t>.</w:t>
            </w:r>
          </w:p>
        </w:tc>
        <w:tc>
          <w:tcPr>
            <w:tcW w:w="1440" w:type="dxa"/>
            <w:tcBorders>
              <w:top w:val="single" w:sz="4" w:space="0" w:color="auto"/>
              <w:left w:val="single" w:sz="4" w:space="0" w:color="auto"/>
              <w:bottom w:val="single" w:sz="4" w:space="0" w:color="auto"/>
              <w:right w:val="single" w:sz="4" w:space="0" w:color="auto"/>
            </w:tcBorders>
          </w:tcPr>
          <w:p w:rsidR="00E74BB5" w:rsidRPr="00AB2199" w:rsidRDefault="00E74BB5" w:rsidP="00670F86">
            <w:pPr>
              <w:jc w:val="left"/>
              <w:rPr>
                <w:rFonts w:cs="Arial"/>
                <w:sz w:val="20"/>
                <w:lang w:val="id-ID"/>
              </w:rPr>
            </w:pPr>
            <w:r w:rsidRPr="00AB2199">
              <w:rPr>
                <w:rFonts w:cs="Arial"/>
                <w:sz w:val="20"/>
                <w:lang w:val="id-ID"/>
              </w:rPr>
              <w:t>Arif Arizal</w:t>
            </w:r>
          </w:p>
        </w:tc>
        <w:tc>
          <w:tcPr>
            <w:tcW w:w="85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6,5</w:t>
            </w:r>
          </w:p>
        </w:tc>
        <w:tc>
          <w:tcPr>
            <w:tcW w:w="94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lang w:val="id-ID"/>
              </w:rPr>
            </w:pPr>
            <w:r w:rsidRPr="00AB2199">
              <w:rPr>
                <w:rFonts w:cs="Arial"/>
                <w:sz w:val="20"/>
                <w:lang w:val="id-ID"/>
              </w:rPr>
              <w:t>1</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3</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11,5</w:t>
            </w:r>
          </w:p>
        </w:tc>
      </w:tr>
      <w:tr w:rsidR="00E74BB5" w:rsidRPr="00AB2199" w:rsidTr="00165C87">
        <w:trPr>
          <w:cantSplit/>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lang w:val="id-ID"/>
              </w:rPr>
            </w:pPr>
            <w:r w:rsidRPr="00AB2199">
              <w:rPr>
                <w:rFonts w:cs="Arial"/>
                <w:sz w:val="20"/>
              </w:rPr>
              <w:t>2</w:t>
            </w:r>
            <w:r w:rsidRPr="00AB2199">
              <w:rPr>
                <w:rFonts w:cs="Arial"/>
                <w:sz w:val="20"/>
                <w:lang w:val="id-ID"/>
              </w:rPr>
              <w:t>.</w:t>
            </w:r>
          </w:p>
        </w:tc>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670F86">
            <w:pPr>
              <w:jc w:val="left"/>
              <w:rPr>
                <w:rFonts w:cs="Arial"/>
                <w:sz w:val="20"/>
              </w:rPr>
            </w:pPr>
            <w:r w:rsidRPr="00AB2199">
              <w:rPr>
                <w:rFonts w:cs="Arial"/>
                <w:sz w:val="20"/>
              </w:rPr>
              <w:t>Eko Prasetyo</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5,5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lang w:val="id-ID"/>
              </w:rPr>
            </w:pPr>
            <w:r w:rsidRPr="00AB2199">
              <w:rPr>
                <w:rFonts w:cs="Arial"/>
                <w:sz w:val="20"/>
                <w:lang w:val="id-ID"/>
              </w:rPr>
              <w:t>1</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lang w:val="id-ID"/>
              </w:rPr>
            </w:pPr>
            <w:r w:rsidRPr="00AB2199">
              <w:rPr>
                <w:rFonts w:cs="Arial"/>
                <w:sz w:val="20"/>
                <w:lang w:val="id-ID"/>
              </w:rPr>
              <w:t>1</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6</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13,5</w:t>
            </w:r>
          </w:p>
        </w:tc>
      </w:tr>
      <w:tr w:rsidR="00E74BB5" w:rsidRPr="00AB2199" w:rsidTr="00670F86">
        <w:trPr>
          <w:cantSplit/>
        </w:trPr>
        <w:tc>
          <w:tcPr>
            <w:tcW w:w="45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lang w:val="id-ID"/>
              </w:rPr>
            </w:pPr>
            <w:r w:rsidRPr="00AB2199">
              <w:rPr>
                <w:rFonts w:cs="Arial"/>
                <w:sz w:val="20"/>
              </w:rPr>
              <w:t>3</w:t>
            </w:r>
            <w:r w:rsidRPr="00AB2199">
              <w:rPr>
                <w:rFonts w:cs="Arial"/>
                <w:sz w:val="20"/>
                <w:lang w:val="id-ID"/>
              </w:rPr>
              <w:t>.</w:t>
            </w:r>
          </w:p>
        </w:tc>
        <w:tc>
          <w:tcPr>
            <w:tcW w:w="1440" w:type="dxa"/>
            <w:tcBorders>
              <w:top w:val="single" w:sz="4" w:space="0" w:color="auto"/>
              <w:left w:val="single" w:sz="4" w:space="0" w:color="auto"/>
              <w:bottom w:val="single" w:sz="4" w:space="0" w:color="auto"/>
              <w:right w:val="single" w:sz="4" w:space="0" w:color="auto"/>
            </w:tcBorders>
          </w:tcPr>
          <w:p w:rsidR="00E74BB5" w:rsidRPr="00AB2199" w:rsidRDefault="00E74BB5" w:rsidP="00670F86">
            <w:pPr>
              <w:jc w:val="left"/>
              <w:rPr>
                <w:rFonts w:cs="Arial"/>
                <w:sz w:val="20"/>
              </w:rPr>
            </w:pPr>
            <w:r w:rsidRPr="00AB2199">
              <w:rPr>
                <w:rFonts w:cs="Arial"/>
                <w:sz w:val="20"/>
              </w:rPr>
              <w:t>Irwan Kurnia</w:t>
            </w:r>
          </w:p>
        </w:tc>
        <w:tc>
          <w:tcPr>
            <w:tcW w:w="85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12</w:t>
            </w:r>
          </w:p>
        </w:tc>
        <w:tc>
          <w:tcPr>
            <w:tcW w:w="94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lang w:val="id-ID"/>
              </w:rPr>
            </w:pPr>
            <w:r w:rsidRPr="00AB2199">
              <w:rPr>
                <w:rFonts w:cs="Arial"/>
                <w:sz w:val="20"/>
                <w:lang w:val="id-ID"/>
              </w:rPr>
              <w:t>1</w:t>
            </w:r>
          </w:p>
        </w:tc>
        <w:tc>
          <w:tcPr>
            <w:tcW w:w="108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13</w:t>
            </w:r>
          </w:p>
        </w:tc>
      </w:tr>
      <w:tr w:rsidR="00E74BB5" w:rsidRPr="00AB2199" w:rsidTr="00165C87">
        <w:trPr>
          <w:cantSplit/>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lang w:val="id-ID"/>
              </w:rPr>
            </w:pPr>
            <w:r w:rsidRPr="00AB2199">
              <w:rPr>
                <w:rFonts w:cs="Arial"/>
                <w:sz w:val="20"/>
              </w:rPr>
              <w:lastRenderedPageBreak/>
              <w:t>4</w:t>
            </w:r>
            <w:r w:rsidRPr="00AB2199">
              <w:rPr>
                <w:rFonts w:cs="Arial"/>
                <w:sz w:val="20"/>
                <w:lang w:val="id-ID"/>
              </w:rPr>
              <w:t>.</w:t>
            </w:r>
          </w:p>
        </w:tc>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670F86">
            <w:pPr>
              <w:jc w:val="left"/>
              <w:rPr>
                <w:rFonts w:cs="Arial"/>
                <w:sz w:val="20"/>
              </w:rPr>
            </w:pPr>
            <w:r w:rsidRPr="00AB2199">
              <w:rPr>
                <w:rFonts w:cs="Arial"/>
                <w:sz w:val="20"/>
              </w:rPr>
              <w:t>Mas Nurul Hamidah</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9,5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lang w:val="id-ID"/>
              </w:rPr>
            </w:pPr>
            <w:r w:rsidRPr="00AB2199">
              <w:rPr>
                <w:rFonts w:cs="Arial"/>
                <w:sz w:val="20"/>
                <w:lang w:val="id-ID"/>
              </w:rPr>
              <w:t>1</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lang w:val="id-ID"/>
              </w:rPr>
            </w:pPr>
            <w:r w:rsidRPr="00AB2199">
              <w:rPr>
                <w:rFonts w:cs="Arial"/>
                <w:sz w:val="20"/>
                <w:lang w:val="id-ID"/>
              </w:rPr>
              <w:t>1</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lang w:val="id-ID"/>
              </w:rPr>
            </w:pPr>
            <w:r w:rsidRPr="00AB2199">
              <w:rPr>
                <w:rFonts w:cs="Arial"/>
                <w:sz w:val="20"/>
                <w:lang w:val="id-ID"/>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11,5</w:t>
            </w:r>
          </w:p>
        </w:tc>
      </w:tr>
      <w:tr w:rsidR="00E74BB5" w:rsidRPr="00AB2199" w:rsidTr="00670F86">
        <w:trPr>
          <w:cantSplit/>
        </w:trPr>
        <w:tc>
          <w:tcPr>
            <w:tcW w:w="45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lang w:val="id-ID"/>
              </w:rPr>
            </w:pPr>
            <w:r w:rsidRPr="00AB2199">
              <w:rPr>
                <w:rFonts w:cs="Arial"/>
                <w:sz w:val="20"/>
              </w:rPr>
              <w:t>5</w:t>
            </w:r>
            <w:r w:rsidRPr="00AB2199">
              <w:rPr>
                <w:rFonts w:cs="Arial"/>
                <w:sz w:val="20"/>
                <w:lang w:val="id-ID"/>
              </w:rPr>
              <w:t>.</w:t>
            </w:r>
          </w:p>
        </w:tc>
        <w:tc>
          <w:tcPr>
            <w:tcW w:w="1440" w:type="dxa"/>
            <w:tcBorders>
              <w:top w:val="single" w:sz="4" w:space="0" w:color="auto"/>
              <w:left w:val="single" w:sz="4" w:space="0" w:color="auto"/>
              <w:bottom w:val="single" w:sz="4" w:space="0" w:color="auto"/>
              <w:right w:val="single" w:sz="4" w:space="0" w:color="auto"/>
            </w:tcBorders>
          </w:tcPr>
          <w:p w:rsidR="00E74BB5" w:rsidRPr="00AB2199" w:rsidRDefault="00E74BB5" w:rsidP="00670F86">
            <w:pPr>
              <w:jc w:val="left"/>
              <w:rPr>
                <w:rFonts w:cs="Arial"/>
                <w:sz w:val="20"/>
              </w:rPr>
            </w:pPr>
            <w:r w:rsidRPr="00AB2199">
              <w:rPr>
                <w:rFonts w:cs="Arial"/>
                <w:sz w:val="20"/>
              </w:rPr>
              <w:t>M. Mahaputra Hidayat</w:t>
            </w:r>
          </w:p>
        </w:tc>
        <w:tc>
          <w:tcPr>
            <w:tcW w:w="85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9,5</w:t>
            </w:r>
          </w:p>
        </w:tc>
        <w:tc>
          <w:tcPr>
            <w:tcW w:w="94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11,5</w:t>
            </w:r>
          </w:p>
        </w:tc>
      </w:tr>
      <w:tr w:rsidR="00E74BB5" w:rsidRPr="00AB2199" w:rsidTr="00165C87">
        <w:trPr>
          <w:cantSplit/>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lang w:val="id-ID"/>
              </w:rPr>
            </w:pPr>
            <w:r w:rsidRPr="00AB2199">
              <w:rPr>
                <w:rFonts w:cs="Arial"/>
                <w:sz w:val="20"/>
              </w:rPr>
              <w:t>6</w:t>
            </w:r>
            <w:r w:rsidRPr="00AB2199">
              <w:rPr>
                <w:rFonts w:cs="Arial"/>
                <w:sz w:val="20"/>
                <w:lang w:val="id-ID"/>
              </w:rPr>
              <w:t>.</w:t>
            </w:r>
          </w:p>
        </w:tc>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70F86" w:rsidRDefault="00E74BB5" w:rsidP="00670F86">
            <w:pPr>
              <w:jc w:val="left"/>
              <w:rPr>
                <w:rFonts w:cs="Arial"/>
                <w:sz w:val="20"/>
              </w:rPr>
            </w:pPr>
            <w:r w:rsidRPr="00AB2199">
              <w:rPr>
                <w:rFonts w:cs="Arial"/>
                <w:sz w:val="20"/>
              </w:rPr>
              <w:t>Rani Purbaning</w:t>
            </w:r>
            <w:r w:rsidR="00670F86">
              <w:rPr>
                <w:rFonts w:cs="Arial"/>
                <w:sz w:val="20"/>
              </w:rPr>
              <w:t>-</w:t>
            </w:r>
          </w:p>
          <w:p w:rsidR="00E74BB5" w:rsidRPr="00AB2199" w:rsidRDefault="00E74BB5" w:rsidP="00670F86">
            <w:pPr>
              <w:jc w:val="left"/>
              <w:rPr>
                <w:rFonts w:cs="Arial"/>
                <w:sz w:val="20"/>
              </w:rPr>
            </w:pPr>
            <w:r w:rsidRPr="00AB2199">
              <w:rPr>
                <w:rFonts w:cs="Arial"/>
                <w:sz w:val="20"/>
              </w:rPr>
              <w:t>tyas</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9,5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11,5</w:t>
            </w:r>
          </w:p>
        </w:tc>
      </w:tr>
      <w:tr w:rsidR="00E74BB5" w:rsidRPr="00AB2199" w:rsidTr="00670F86">
        <w:trPr>
          <w:cantSplit/>
        </w:trPr>
        <w:tc>
          <w:tcPr>
            <w:tcW w:w="45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lang w:val="id-ID"/>
              </w:rPr>
            </w:pPr>
            <w:r w:rsidRPr="00AB2199">
              <w:rPr>
                <w:rFonts w:cs="Arial"/>
                <w:sz w:val="20"/>
              </w:rPr>
              <w:t>7</w:t>
            </w:r>
            <w:r w:rsidRPr="00AB2199">
              <w:rPr>
                <w:rFonts w:cs="Arial"/>
                <w:sz w:val="20"/>
                <w:lang w:val="id-ID"/>
              </w:rPr>
              <w:t>.</w:t>
            </w:r>
          </w:p>
        </w:tc>
        <w:tc>
          <w:tcPr>
            <w:tcW w:w="1440" w:type="dxa"/>
            <w:tcBorders>
              <w:top w:val="single" w:sz="4" w:space="0" w:color="auto"/>
              <w:left w:val="single" w:sz="4" w:space="0" w:color="auto"/>
              <w:bottom w:val="single" w:sz="4" w:space="0" w:color="auto"/>
              <w:right w:val="single" w:sz="4" w:space="0" w:color="auto"/>
            </w:tcBorders>
          </w:tcPr>
          <w:p w:rsidR="00E74BB5" w:rsidRPr="00AB2199" w:rsidRDefault="00E74BB5" w:rsidP="00670F86">
            <w:pPr>
              <w:jc w:val="left"/>
              <w:rPr>
                <w:rFonts w:cs="Arial"/>
                <w:sz w:val="20"/>
              </w:rPr>
            </w:pPr>
            <w:r w:rsidRPr="00AB2199">
              <w:rPr>
                <w:rFonts w:cs="Arial"/>
                <w:sz w:val="20"/>
              </w:rPr>
              <w:t>R. Dimas Adityo</w:t>
            </w:r>
          </w:p>
        </w:tc>
        <w:tc>
          <w:tcPr>
            <w:tcW w:w="85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9,5</w:t>
            </w:r>
          </w:p>
        </w:tc>
        <w:tc>
          <w:tcPr>
            <w:tcW w:w="94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11,5</w:t>
            </w:r>
          </w:p>
        </w:tc>
      </w:tr>
      <w:tr w:rsidR="00E74BB5" w:rsidRPr="00AB2199" w:rsidTr="00165C87">
        <w:trPr>
          <w:cantSplit/>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lang w:val="id-ID"/>
              </w:rPr>
            </w:pPr>
            <w:r w:rsidRPr="00AB2199">
              <w:rPr>
                <w:rFonts w:cs="Arial"/>
                <w:sz w:val="20"/>
              </w:rPr>
              <w:t>8</w:t>
            </w:r>
            <w:r w:rsidRPr="00AB2199">
              <w:rPr>
                <w:rFonts w:cs="Arial"/>
                <w:sz w:val="20"/>
                <w:lang w:val="id-ID"/>
              </w:rPr>
              <w:t>.</w:t>
            </w:r>
          </w:p>
        </w:tc>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670F86">
            <w:pPr>
              <w:jc w:val="left"/>
              <w:rPr>
                <w:rFonts w:cs="Arial"/>
                <w:sz w:val="20"/>
                <w:lang w:val="id-ID"/>
              </w:rPr>
            </w:pPr>
            <w:r w:rsidRPr="00AB2199">
              <w:rPr>
                <w:rFonts w:cs="Arial"/>
                <w:sz w:val="20"/>
                <w:lang w:val="id-ID"/>
              </w:rPr>
              <w:t>Rifki Fahrial Zainal</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5,5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4</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11,5</w:t>
            </w:r>
          </w:p>
        </w:tc>
      </w:tr>
      <w:tr w:rsidR="00E74BB5" w:rsidRPr="00AB2199" w:rsidTr="00670F86">
        <w:trPr>
          <w:cantSplit/>
        </w:trPr>
        <w:tc>
          <w:tcPr>
            <w:tcW w:w="45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lang w:val="id-ID"/>
              </w:rPr>
            </w:pPr>
            <w:r w:rsidRPr="00AB2199">
              <w:rPr>
                <w:rFonts w:cs="Arial"/>
                <w:sz w:val="20"/>
              </w:rPr>
              <w:t>9</w:t>
            </w:r>
            <w:r w:rsidRPr="00AB2199">
              <w:rPr>
                <w:rFonts w:cs="Arial"/>
                <w:sz w:val="20"/>
                <w:lang w:val="id-ID"/>
              </w:rPr>
              <w:t>.</w:t>
            </w:r>
          </w:p>
        </w:tc>
        <w:tc>
          <w:tcPr>
            <w:tcW w:w="1440" w:type="dxa"/>
            <w:tcBorders>
              <w:top w:val="single" w:sz="4" w:space="0" w:color="auto"/>
              <w:left w:val="single" w:sz="4" w:space="0" w:color="auto"/>
              <w:bottom w:val="single" w:sz="4" w:space="0" w:color="auto"/>
              <w:right w:val="single" w:sz="4" w:space="0" w:color="auto"/>
            </w:tcBorders>
          </w:tcPr>
          <w:p w:rsidR="00E74BB5" w:rsidRPr="00AB2199" w:rsidRDefault="00E74BB5" w:rsidP="00670F86">
            <w:pPr>
              <w:jc w:val="left"/>
              <w:rPr>
                <w:rFonts w:cs="Arial"/>
                <w:sz w:val="20"/>
                <w:lang w:val="id-ID"/>
              </w:rPr>
            </w:pPr>
            <w:r w:rsidRPr="00AB2199">
              <w:rPr>
                <w:rFonts w:cs="Arial"/>
                <w:sz w:val="20"/>
                <w:lang w:val="id-ID"/>
              </w:rPr>
              <w:t>RR Ani Dijah Rahajoe</w:t>
            </w:r>
          </w:p>
        </w:tc>
        <w:tc>
          <w:tcPr>
            <w:tcW w:w="85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5</w:t>
            </w:r>
          </w:p>
        </w:tc>
        <w:tc>
          <w:tcPr>
            <w:tcW w:w="94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7</w:t>
            </w:r>
          </w:p>
        </w:tc>
      </w:tr>
      <w:tr w:rsidR="00E74BB5" w:rsidRPr="00AB2199" w:rsidTr="00165C87">
        <w:trPr>
          <w:cantSplit/>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lang w:val="id-ID"/>
              </w:rPr>
            </w:pPr>
            <w:r w:rsidRPr="00AB2199">
              <w:rPr>
                <w:rFonts w:cs="Arial"/>
                <w:sz w:val="20"/>
                <w:lang w:val="id-ID"/>
              </w:rPr>
              <w:t>1</w:t>
            </w:r>
            <w:r w:rsidRPr="00AB2199">
              <w:rPr>
                <w:rFonts w:cs="Arial"/>
                <w:sz w:val="20"/>
              </w:rPr>
              <w:t>0</w:t>
            </w:r>
            <w:r w:rsidRPr="00AB2199">
              <w:rPr>
                <w:rFonts w:cs="Arial"/>
                <w:sz w:val="20"/>
                <w:lang w:val="id-ID"/>
              </w:rPr>
              <w:t>.</w:t>
            </w:r>
          </w:p>
        </w:tc>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670F86">
            <w:pPr>
              <w:jc w:val="left"/>
              <w:rPr>
                <w:rFonts w:cs="Arial"/>
                <w:sz w:val="20"/>
                <w:lang w:val="id-ID"/>
              </w:rPr>
            </w:pPr>
            <w:r w:rsidRPr="00AB2199">
              <w:rPr>
                <w:rFonts w:cs="Arial"/>
                <w:sz w:val="20"/>
                <w:lang w:val="id-ID"/>
              </w:rPr>
              <w:t>Wiwiet Herulambang</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7</w:t>
            </w:r>
          </w:p>
        </w:tc>
      </w:tr>
      <w:tr w:rsidR="00E74BB5" w:rsidRPr="00AB2199" w:rsidTr="00670F86">
        <w:trPr>
          <w:cantSplit/>
        </w:trPr>
        <w:tc>
          <w:tcPr>
            <w:tcW w:w="45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lang w:val="id-ID"/>
              </w:rPr>
            </w:pPr>
            <w:r w:rsidRPr="00AB2199">
              <w:rPr>
                <w:rFonts w:cs="Arial"/>
                <w:sz w:val="20"/>
                <w:lang w:val="id-ID"/>
              </w:rPr>
              <w:t>1</w:t>
            </w:r>
            <w:r w:rsidRPr="00AB2199">
              <w:rPr>
                <w:rFonts w:cs="Arial"/>
                <w:sz w:val="20"/>
              </w:rPr>
              <w:t>1</w:t>
            </w:r>
            <w:r w:rsidRPr="00AB2199">
              <w:rPr>
                <w:rFonts w:cs="Arial"/>
                <w:sz w:val="20"/>
                <w:lang w:val="id-ID"/>
              </w:rPr>
              <w:t>.</w:t>
            </w:r>
          </w:p>
        </w:tc>
        <w:tc>
          <w:tcPr>
            <w:tcW w:w="1440" w:type="dxa"/>
            <w:tcBorders>
              <w:top w:val="single" w:sz="4" w:space="0" w:color="auto"/>
              <w:left w:val="single" w:sz="4" w:space="0" w:color="auto"/>
              <w:bottom w:val="single" w:sz="4" w:space="0" w:color="auto"/>
              <w:right w:val="single" w:sz="4" w:space="0" w:color="auto"/>
            </w:tcBorders>
          </w:tcPr>
          <w:p w:rsidR="00E74BB5" w:rsidRPr="00AB2199" w:rsidRDefault="00E74BB5" w:rsidP="00670F86">
            <w:pPr>
              <w:jc w:val="left"/>
              <w:rPr>
                <w:rFonts w:cs="Arial"/>
                <w:sz w:val="20"/>
                <w:lang w:val="id-ID"/>
              </w:rPr>
            </w:pPr>
            <w:r w:rsidRPr="00AB2199">
              <w:rPr>
                <w:rFonts w:cs="Arial"/>
                <w:sz w:val="20"/>
                <w:lang w:val="id-ID"/>
              </w:rPr>
              <w:t>Rudy Cahyadi Hario Pribadi</w:t>
            </w:r>
          </w:p>
        </w:tc>
        <w:tc>
          <w:tcPr>
            <w:tcW w:w="85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4</w:t>
            </w:r>
          </w:p>
        </w:tc>
        <w:tc>
          <w:tcPr>
            <w:tcW w:w="94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6</w:t>
            </w:r>
          </w:p>
        </w:tc>
      </w:tr>
      <w:tr w:rsidR="00E74BB5" w:rsidRPr="00AB2199" w:rsidTr="00165C87">
        <w:trPr>
          <w:cantSplit/>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12.</w:t>
            </w:r>
          </w:p>
        </w:tc>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670F86">
            <w:pPr>
              <w:jc w:val="left"/>
              <w:rPr>
                <w:rFonts w:cs="Arial"/>
                <w:sz w:val="20"/>
                <w:lang w:val="id-ID"/>
              </w:rPr>
            </w:pPr>
            <w:r w:rsidRPr="00AB2199">
              <w:rPr>
                <w:rFonts w:cs="Arial"/>
                <w:sz w:val="20"/>
                <w:lang w:val="id-ID"/>
              </w:rPr>
              <w:t>Syariful Alim</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5,5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4</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11,5</w:t>
            </w:r>
          </w:p>
        </w:tc>
      </w:tr>
      <w:tr w:rsidR="00E74BB5" w:rsidRPr="00AB2199" w:rsidTr="00670F86">
        <w:trPr>
          <w:cantSplit/>
        </w:trPr>
        <w:tc>
          <w:tcPr>
            <w:tcW w:w="45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13.</w:t>
            </w:r>
          </w:p>
        </w:tc>
        <w:tc>
          <w:tcPr>
            <w:tcW w:w="1440" w:type="dxa"/>
            <w:tcBorders>
              <w:top w:val="single" w:sz="4" w:space="0" w:color="auto"/>
              <w:left w:val="single" w:sz="4" w:space="0" w:color="auto"/>
              <w:bottom w:val="single" w:sz="4" w:space="0" w:color="auto"/>
              <w:right w:val="single" w:sz="4" w:space="0" w:color="auto"/>
            </w:tcBorders>
          </w:tcPr>
          <w:p w:rsidR="00E74BB5" w:rsidRPr="00AB2199" w:rsidRDefault="00E74BB5" w:rsidP="00670F86">
            <w:pPr>
              <w:jc w:val="left"/>
              <w:rPr>
                <w:rFonts w:cs="Arial"/>
                <w:sz w:val="20"/>
                <w:lang w:val="id-ID"/>
              </w:rPr>
            </w:pPr>
            <w:r w:rsidRPr="00AB2199">
              <w:rPr>
                <w:rFonts w:cs="Arial"/>
                <w:color w:val="000000"/>
                <w:sz w:val="20"/>
              </w:rPr>
              <w:t>Teddy Wishadi</w:t>
            </w:r>
          </w:p>
        </w:tc>
        <w:tc>
          <w:tcPr>
            <w:tcW w:w="85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9,5</w:t>
            </w:r>
          </w:p>
        </w:tc>
        <w:tc>
          <w:tcPr>
            <w:tcW w:w="94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11,5</w:t>
            </w:r>
          </w:p>
        </w:tc>
      </w:tr>
      <w:tr w:rsidR="00E74BB5" w:rsidRPr="00AB2199" w:rsidTr="00165C87">
        <w:trPr>
          <w:cantSplit/>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14.</w:t>
            </w:r>
          </w:p>
        </w:tc>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670F86">
            <w:pPr>
              <w:jc w:val="left"/>
              <w:rPr>
                <w:rFonts w:cs="Arial"/>
                <w:sz w:val="20"/>
                <w:lang w:val="id-ID"/>
              </w:rPr>
            </w:pPr>
            <w:r w:rsidRPr="00AB2199">
              <w:rPr>
                <w:rFonts w:cs="Arial"/>
                <w:color w:val="000000"/>
                <w:sz w:val="20"/>
              </w:rPr>
              <w:t>Emanuel Suprihadi</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9,5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11,5</w:t>
            </w:r>
          </w:p>
        </w:tc>
      </w:tr>
      <w:tr w:rsidR="00E74BB5" w:rsidRPr="00AB2199" w:rsidTr="00670F86">
        <w:trPr>
          <w:cantSplit/>
        </w:trPr>
        <w:tc>
          <w:tcPr>
            <w:tcW w:w="45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15.</w:t>
            </w:r>
          </w:p>
        </w:tc>
        <w:tc>
          <w:tcPr>
            <w:tcW w:w="1440" w:type="dxa"/>
            <w:tcBorders>
              <w:top w:val="single" w:sz="4" w:space="0" w:color="auto"/>
              <w:left w:val="single" w:sz="4" w:space="0" w:color="auto"/>
              <w:bottom w:val="single" w:sz="4" w:space="0" w:color="auto"/>
              <w:right w:val="single" w:sz="4" w:space="0" w:color="auto"/>
            </w:tcBorders>
          </w:tcPr>
          <w:p w:rsidR="00E74BB5" w:rsidRPr="00AB2199" w:rsidRDefault="00E74BB5" w:rsidP="00670F86">
            <w:pPr>
              <w:jc w:val="left"/>
              <w:rPr>
                <w:rFonts w:cs="Arial"/>
                <w:sz w:val="20"/>
                <w:lang w:val="id-ID"/>
              </w:rPr>
            </w:pPr>
            <w:r w:rsidRPr="00AB2199">
              <w:rPr>
                <w:rFonts w:cs="Arial"/>
                <w:color w:val="000000"/>
                <w:sz w:val="20"/>
              </w:rPr>
              <w:t>Primadi Setiawan</w:t>
            </w:r>
          </w:p>
        </w:tc>
        <w:tc>
          <w:tcPr>
            <w:tcW w:w="85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9,5</w:t>
            </w:r>
          </w:p>
        </w:tc>
        <w:tc>
          <w:tcPr>
            <w:tcW w:w="94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11,5</w:t>
            </w:r>
          </w:p>
        </w:tc>
      </w:tr>
      <w:tr w:rsidR="00E74BB5" w:rsidRPr="00AB2199" w:rsidTr="00165C87">
        <w:trPr>
          <w:cantSplit/>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16.</w:t>
            </w:r>
          </w:p>
        </w:tc>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670F86">
            <w:pPr>
              <w:jc w:val="left"/>
              <w:rPr>
                <w:rFonts w:cs="Arial"/>
                <w:sz w:val="20"/>
                <w:lang w:val="id-ID"/>
              </w:rPr>
            </w:pPr>
            <w:r w:rsidRPr="00AB2199">
              <w:rPr>
                <w:rFonts w:cs="Arial"/>
                <w:color w:val="000000"/>
                <w:sz w:val="20"/>
              </w:rPr>
              <w:t>Hendra Cahya Yuswanto</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9,5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11,5</w:t>
            </w:r>
          </w:p>
        </w:tc>
      </w:tr>
      <w:tr w:rsidR="007400A3" w:rsidRPr="00AB2199" w:rsidTr="00670F86">
        <w:trPr>
          <w:cantSplit/>
        </w:trPr>
        <w:tc>
          <w:tcPr>
            <w:tcW w:w="450"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17.</w:t>
            </w:r>
          </w:p>
        </w:tc>
        <w:tc>
          <w:tcPr>
            <w:tcW w:w="1440"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left"/>
              <w:rPr>
                <w:rFonts w:cs="Arial"/>
                <w:color w:val="000000"/>
                <w:sz w:val="20"/>
              </w:rPr>
            </w:pPr>
            <w:r w:rsidRPr="00AB2199">
              <w:rPr>
                <w:rFonts w:cs="Arial"/>
                <w:color w:val="000000"/>
                <w:sz w:val="20"/>
              </w:rPr>
              <w:t>Bagus Damas Ardilestian</w:t>
            </w:r>
          </w:p>
        </w:tc>
        <w:tc>
          <w:tcPr>
            <w:tcW w:w="851"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9,5</w:t>
            </w:r>
          </w:p>
        </w:tc>
        <w:tc>
          <w:tcPr>
            <w:tcW w:w="949"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11,5</w:t>
            </w:r>
          </w:p>
        </w:tc>
      </w:tr>
      <w:tr w:rsidR="00E74BB5" w:rsidRPr="00AB2199" w:rsidTr="00165C87">
        <w:trPr>
          <w:cantSplit/>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18.</w:t>
            </w:r>
          </w:p>
        </w:tc>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670F86">
            <w:pPr>
              <w:jc w:val="left"/>
              <w:rPr>
                <w:rFonts w:cs="Arial"/>
                <w:sz w:val="20"/>
                <w:lang w:val="id-ID"/>
              </w:rPr>
            </w:pPr>
            <w:r w:rsidRPr="00AB2199">
              <w:rPr>
                <w:rFonts w:cs="Arial"/>
                <w:color w:val="000000"/>
                <w:sz w:val="20"/>
              </w:rPr>
              <w:t>Deddy Pratomo</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9,5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11,5</w:t>
            </w:r>
          </w:p>
        </w:tc>
      </w:tr>
      <w:tr w:rsidR="00E74BB5" w:rsidRPr="00AB2199" w:rsidTr="00670F86">
        <w:trPr>
          <w:cantSplit/>
        </w:trPr>
        <w:tc>
          <w:tcPr>
            <w:tcW w:w="45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19.</w:t>
            </w:r>
          </w:p>
        </w:tc>
        <w:tc>
          <w:tcPr>
            <w:tcW w:w="1440" w:type="dxa"/>
            <w:tcBorders>
              <w:top w:val="single" w:sz="4" w:space="0" w:color="auto"/>
              <w:left w:val="single" w:sz="4" w:space="0" w:color="auto"/>
              <w:bottom w:val="single" w:sz="4" w:space="0" w:color="auto"/>
              <w:right w:val="single" w:sz="4" w:space="0" w:color="auto"/>
            </w:tcBorders>
          </w:tcPr>
          <w:p w:rsidR="00E74BB5" w:rsidRPr="00AB2199" w:rsidRDefault="00E74BB5" w:rsidP="00670F86">
            <w:pPr>
              <w:ind w:right="-250"/>
              <w:jc w:val="left"/>
              <w:rPr>
                <w:rFonts w:cs="Arial"/>
                <w:color w:val="000000"/>
                <w:sz w:val="20"/>
              </w:rPr>
            </w:pPr>
            <w:r w:rsidRPr="00AB2199">
              <w:rPr>
                <w:rFonts w:cs="Arial"/>
                <w:sz w:val="20"/>
                <w:lang w:val="id-ID"/>
              </w:rPr>
              <w:t>Rahma</w:t>
            </w:r>
            <w:r w:rsidRPr="00AB2199">
              <w:rPr>
                <w:rFonts w:cs="Arial"/>
                <w:sz w:val="20"/>
              </w:rPr>
              <w:t>wati Febrifyaning Tias</w:t>
            </w:r>
          </w:p>
        </w:tc>
        <w:tc>
          <w:tcPr>
            <w:tcW w:w="85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9,5</w:t>
            </w:r>
          </w:p>
        </w:tc>
        <w:tc>
          <w:tcPr>
            <w:tcW w:w="94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E74BB5" w:rsidRPr="00AB2199" w:rsidRDefault="00E74BB5" w:rsidP="00E74BB5">
            <w:pPr>
              <w:jc w:val="center"/>
              <w:rPr>
                <w:rFonts w:cs="Arial"/>
                <w:sz w:val="20"/>
              </w:rPr>
            </w:pPr>
            <w:r w:rsidRPr="00AB2199">
              <w:rPr>
                <w:rFonts w:cs="Arial"/>
                <w:sz w:val="20"/>
              </w:rPr>
              <w:t>11,5</w:t>
            </w:r>
          </w:p>
        </w:tc>
      </w:tr>
      <w:tr w:rsidR="00E74BB5" w:rsidRPr="00AB2199" w:rsidTr="00165C87">
        <w:trPr>
          <w:cantSplit/>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20.</w:t>
            </w:r>
          </w:p>
        </w:tc>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670F86">
            <w:pPr>
              <w:jc w:val="left"/>
              <w:rPr>
                <w:rFonts w:cs="Arial"/>
                <w:color w:val="000000"/>
                <w:sz w:val="20"/>
              </w:rPr>
            </w:pPr>
            <w:r w:rsidRPr="00AB2199">
              <w:rPr>
                <w:rFonts w:cs="Arial"/>
                <w:color w:val="000000"/>
                <w:sz w:val="20"/>
              </w:rPr>
              <w:t>Fardanto S</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9,5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74BB5" w:rsidRPr="00AB2199" w:rsidRDefault="00E74BB5" w:rsidP="00E74BB5">
            <w:pPr>
              <w:jc w:val="center"/>
              <w:rPr>
                <w:rFonts w:cs="Arial"/>
                <w:sz w:val="20"/>
              </w:rPr>
            </w:pPr>
            <w:r w:rsidRPr="00AB2199">
              <w:rPr>
                <w:rFonts w:cs="Arial"/>
                <w:sz w:val="20"/>
              </w:rPr>
              <w:t>11,5</w:t>
            </w:r>
          </w:p>
        </w:tc>
      </w:tr>
      <w:tr w:rsidR="007400A3" w:rsidRPr="00AB2199" w:rsidTr="00670F86">
        <w:trPr>
          <w:cantSplit/>
        </w:trPr>
        <w:tc>
          <w:tcPr>
            <w:tcW w:w="450"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21.</w:t>
            </w:r>
          </w:p>
        </w:tc>
        <w:tc>
          <w:tcPr>
            <w:tcW w:w="1440"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left"/>
              <w:rPr>
                <w:rFonts w:cs="Arial"/>
                <w:sz w:val="20"/>
                <w:lang w:val="id-ID"/>
              </w:rPr>
            </w:pPr>
            <w:r w:rsidRPr="00AB2199">
              <w:rPr>
                <w:rFonts w:cs="Arial"/>
                <w:color w:val="000000"/>
                <w:sz w:val="20"/>
              </w:rPr>
              <w:t>Deddy Satrio Winarsono</w:t>
            </w:r>
          </w:p>
        </w:tc>
        <w:tc>
          <w:tcPr>
            <w:tcW w:w="851"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9,5</w:t>
            </w:r>
          </w:p>
        </w:tc>
        <w:tc>
          <w:tcPr>
            <w:tcW w:w="949"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w:t>
            </w:r>
          </w:p>
        </w:tc>
        <w:tc>
          <w:tcPr>
            <w:tcW w:w="829"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w:t>
            </w:r>
          </w:p>
        </w:tc>
        <w:tc>
          <w:tcPr>
            <w:tcW w:w="791"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1</w:t>
            </w:r>
          </w:p>
        </w:tc>
        <w:tc>
          <w:tcPr>
            <w:tcW w:w="1080"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1</w:t>
            </w:r>
          </w:p>
        </w:tc>
        <w:tc>
          <w:tcPr>
            <w:tcW w:w="810"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w:t>
            </w:r>
          </w:p>
        </w:tc>
        <w:tc>
          <w:tcPr>
            <w:tcW w:w="810" w:type="dxa"/>
            <w:tcBorders>
              <w:top w:val="single" w:sz="4" w:space="0" w:color="auto"/>
              <w:left w:val="single" w:sz="4" w:space="0" w:color="auto"/>
              <w:bottom w:val="single" w:sz="4" w:space="0" w:color="auto"/>
              <w:right w:val="single" w:sz="4" w:space="0" w:color="auto"/>
            </w:tcBorders>
          </w:tcPr>
          <w:p w:rsidR="007400A3" w:rsidRPr="00AB2199" w:rsidRDefault="007400A3" w:rsidP="007400A3">
            <w:pPr>
              <w:jc w:val="center"/>
              <w:rPr>
                <w:rFonts w:cs="Arial"/>
                <w:sz w:val="20"/>
              </w:rPr>
            </w:pPr>
            <w:r w:rsidRPr="00AB2199">
              <w:rPr>
                <w:rFonts w:cs="Arial"/>
                <w:sz w:val="20"/>
              </w:rPr>
              <w:t>11,5</w:t>
            </w:r>
          </w:p>
        </w:tc>
      </w:tr>
      <w:tr w:rsidR="007400A3" w:rsidRPr="00AB2199" w:rsidTr="00670F86">
        <w:trPr>
          <w:cantSplit/>
        </w:trPr>
        <w:tc>
          <w:tcPr>
            <w:tcW w:w="1890" w:type="dxa"/>
            <w:gridSpan w:val="2"/>
            <w:tcBorders>
              <w:top w:val="doub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7400A3" w:rsidP="007400A3">
            <w:pPr>
              <w:rPr>
                <w:rFonts w:cs="Arial"/>
                <w:b/>
                <w:bCs/>
                <w:sz w:val="20"/>
              </w:rPr>
            </w:pPr>
            <w:r w:rsidRPr="00670F86">
              <w:rPr>
                <w:rFonts w:cs="Arial"/>
                <w:b/>
                <w:bCs/>
                <w:sz w:val="20"/>
              </w:rPr>
              <w:t>Jumlah</w:t>
            </w:r>
          </w:p>
        </w:tc>
        <w:tc>
          <w:tcPr>
            <w:tcW w:w="851" w:type="dxa"/>
            <w:tcBorders>
              <w:top w:val="doub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171E29" w:rsidP="007400A3">
            <w:pPr>
              <w:jc w:val="center"/>
              <w:rPr>
                <w:rFonts w:cs="Arial"/>
                <w:b/>
                <w:sz w:val="20"/>
              </w:rPr>
            </w:pPr>
            <w:r>
              <w:rPr>
                <w:rFonts w:cs="Arial"/>
                <w:b/>
                <w:sz w:val="20"/>
              </w:rPr>
              <w:t>172,5</w:t>
            </w:r>
          </w:p>
        </w:tc>
        <w:tc>
          <w:tcPr>
            <w:tcW w:w="949" w:type="dxa"/>
            <w:tcBorders>
              <w:top w:val="doub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7400A3" w:rsidP="007400A3">
            <w:pPr>
              <w:jc w:val="center"/>
              <w:rPr>
                <w:rFonts w:cs="Arial"/>
                <w:b/>
                <w:sz w:val="20"/>
                <w:lang w:val="id-ID"/>
              </w:rPr>
            </w:pPr>
            <w:r w:rsidRPr="00670F86">
              <w:rPr>
                <w:rFonts w:cs="Arial"/>
                <w:b/>
                <w:sz w:val="20"/>
                <w:lang w:val="id-ID"/>
              </w:rPr>
              <w:t>-</w:t>
            </w:r>
          </w:p>
        </w:tc>
        <w:tc>
          <w:tcPr>
            <w:tcW w:w="829" w:type="dxa"/>
            <w:tcBorders>
              <w:top w:val="doub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7400A3" w:rsidP="007400A3">
            <w:pPr>
              <w:jc w:val="center"/>
              <w:rPr>
                <w:rFonts w:cs="Arial"/>
                <w:b/>
                <w:sz w:val="20"/>
                <w:lang w:val="id-ID"/>
              </w:rPr>
            </w:pPr>
            <w:r w:rsidRPr="00670F86">
              <w:rPr>
                <w:rFonts w:cs="Arial"/>
                <w:b/>
                <w:sz w:val="20"/>
                <w:lang w:val="id-ID"/>
              </w:rPr>
              <w:t>-</w:t>
            </w:r>
          </w:p>
        </w:tc>
        <w:tc>
          <w:tcPr>
            <w:tcW w:w="791" w:type="dxa"/>
            <w:tcBorders>
              <w:top w:val="doub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7400A3" w:rsidP="007400A3">
            <w:pPr>
              <w:jc w:val="center"/>
              <w:rPr>
                <w:rFonts w:cs="Arial"/>
                <w:b/>
                <w:sz w:val="20"/>
              </w:rPr>
            </w:pPr>
            <w:r>
              <w:rPr>
                <w:rFonts w:cs="Arial"/>
                <w:b/>
                <w:sz w:val="20"/>
              </w:rPr>
              <w:t>21</w:t>
            </w:r>
          </w:p>
        </w:tc>
        <w:tc>
          <w:tcPr>
            <w:tcW w:w="1080" w:type="dxa"/>
            <w:tcBorders>
              <w:top w:val="doub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7400A3" w:rsidP="007400A3">
            <w:pPr>
              <w:jc w:val="center"/>
              <w:rPr>
                <w:rFonts w:cs="Arial"/>
                <w:b/>
                <w:sz w:val="20"/>
              </w:rPr>
            </w:pPr>
            <w:r>
              <w:rPr>
                <w:rFonts w:cs="Arial"/>
                <w:b/>
                <w:sz w:val="20"/>
              </w:rPr>
              <w:t>21</w:t>
            </w:r>
          </w:p>
        </w:tc>
        <w:tc>
          <w:tcPr>
            <w:tcW w:w="810" w:type="dxa"/>
            <w:tcBorders>
              <w:top w:val="doub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7400A3" w:rsidP="007400A3">
            <w:pPr>
              <w:jc w:val="center"/>
              <w:rPr>
                <w:rFonts w:cs="Arial"/>
                <w:b/>
                <w:sz w:val="20"/>
              </w:rPr>
            </w:pPr>
            <w:r w:rsidRPr="00670F86">
              <w:rPr>
                <w:rFonts w:cs="Arial"/>
                <w:b/>
                <w:sz w:val="20"/>
              </w:rPr>
              <w:t>17</w:t>
            </w:r>
          </w:p>
        </w:tc>
        <w:tc>
          <w:tcPr>
            <w:tcW w:w="810" w:type="dxa"/>
            <w:tcBorders>
              <w:top w:val="doub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7400A3" w:rsidP="007400A3">
            <w:pPr>
              <w:jc w:val="center"/>
              <w:rPr>
                <w:rFonts w:cs="Arial"/>
                <w:b/>
                <w:sz w:val="20"/>
                <w:lang w:val="id-ID"/>
              </w:rPr>
            </w:pPr>
            <w:r w:rsidRPr="00670F86">
              <w:rPr>
                <w:rFonts w:cs="Arial"/>
                <w:b/>
                <w:sz w:val="20"/>
                <w:lang w:val="id-ID"/>
              </w:rPr>
              <w:t>-</w:t>
            </w:r>
          </w:p>
        </w:tc>
        <w:tc>
          <w:tcPr>
            <w:tcW w:w="810" w:type="dxa"/>
            <w:tcBorders>
              <w:top w:val="doub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171E29" w:rsidP="007400A3">
            <w:pPr>
              <w:jc w:val="center"/>
              <w:rPr>
                <w:rFonts w:cs="Arial"/>
                <w:b/>
                <w:sz w:val="20"/>
              </w:rPr>
            </w:pPr>
            <w:r>
              <w:rPr>
                <w:rFonts w:cs="Arial"/>
                <w:b/>
                <w:sz w:val="20"/>
              </w:rPr>
              <w:t>230,5</w:t>
            </w:r>
          </w:p>
        </w:tc>
      </w:tr>
      <w:tr w:rsidR="007400A3" w:rsidRPr="00AB2199" w:rsidTr="00670F86">
        <w:trPr>
          <w:cantSplit/>
        </w:trPr>
        <w:tc>
          <w:tcPr>
            <w:tcW w:w="18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7400A3" w:rsidP="007400A3">
            <w:pPr>
              <w:rPr>
                <w:rFonts w:cs="Arial"/>
                <w:b/>
                <w:bCs/>
                <w:sz w:val="20"/>
              </w:rPr>
            </w:pPr>
            <w:r w:rsidRPr="00670F86">
              <w:rPr>
                <w:rFonts w:cs="Arial"/>
                <w:b/>
                <w:bCs/>
                <w:sz w:val="20"/>
              </w:rPr>
              <w:t>Rata-rata*</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171E29" w:rsidP="007400A3">
            <w:pPr>
              <w:jc w:val="center"/>
              <w:rPr>
                <w:rFonts w:cs="Arial"/>
                <w:b/>
                <w:bCs/>
                <w:sz w:val="20"/>
                <w:lang w:val="it-IT"/>
              </w:rPr>
            </w:pPr>
            <w:r>
              <w:rPr>
                <w:rFonts w:cs="Arial"/>
                <w:b/>
                <w:bCs/>
                <w:sz w:val="20"/>
                <w:lang w:val="it-IT"/>
              </w:rPr>
              <w:t>8,21</w:t>
            </w:r>
          </w:p>
        </w:tc>
        <w:tc>
          <w:tcPr>
            <w:tcW w:w="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7400A3" w:rsidP="007400A3">
            <w:pPr>
              <w:jc w:val="center"/>
              <w:rPr>
                <w:rFonts w:cs="Arial"/>
                <w:b/>
                <w:sz w:val="20"/>
                <w:lang w:val="it-IT"/>
              </w:rPr>
            </w:pPr>
            <w:r w:rsidRPr="00670F86">
              <w:rPr>
                <w:rFonts w:cs="Arial"/>
                <w:b/>
                <w:sz w:val="20"/>
                <w:lang w:val="it-IT"/>
              </w:rPr>
              <w:t>-</w:t>
            </w:r>
          </w:p>
        </w:tc>
        <w:tc>
          <w:tcPr>
            <w:tcW w:w="8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7400A3" w:rsidP="007400A3">
            <w:pPr>
              <w:jc w:val="center"/>
              <w:rPr>
                <w:rFonts w:cs="Arial"/>
                <w:b/>
                <w:sz w:val="20"/>
                <w:lang w:val="it-IT"/>
              </w:rPr>
            </w:pPr>
            <w:r w:rsidRPr="00670F86">
              <w:rPr>
                <w:rFonts w:cs="Arial"/>
                <w:b/>
                <w:sz w:val="20"/>
                <w:lang w:val="it-IT"/>
              </w:rPr>
              <w:t>-</w:t>
            </w:r>
          </w:p>
        </w:tc>
        <w:tc>
          <w:tcPr>
            <w:tcW w:w="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7400A3" w:rsidP="007400A3">
            <w:pPr>
              <w:jc w:val="center"/>
              <w:rPr>
                <w:rFonts w:cs="Arial"/>
                <w:b/>
                <w:sz w:val="20"/>
                <w:lang w:val="it-IT"/>
              </w:rPr>
            </w:pPr>
            <w:r w:rsidRPr="00670F86">
              <w:rPr>
                <w:rFonts w:cs="Arial"/>
                <w:b/>
                <w:sz w:val="20"/>
                <w:lang w:val="it-IT"/>
              </w:rPr>
              <w:t>1</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7400A3" w:rsidP="007400A3">
            <w:pPr>
              <w:jc w:val="center"/>
              <w:rPr>
                <w:rFonts w:cs="Arial"/>
                <w:b/>
                <w:sz w:val="20"/>
                <w:lang w:val="it-IT"/>
              </w:rPr>
            </w:pPr>
            <w:r w:rsidRPr="00670F86">
              <w:rPr>
                <w:rFonts w:cs="Arial"/>
                <w:b/>
                <w:sz w:val="20"/>
                <w:lang w:val="it-IT"/>
              </w:rPr>
              <w:t>1</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171E29" w:rsidP="007400A3">
            <w:pPr>
              <w:jc w:val="center"/>
              <w:rPr>
                <w:rFonts w:cs="Arial"/>
                <w:b/>
                <w:sz w:val="20"/>
                <w:lang w:val="it-IT"/>
              </w:rPr>
            </w:pPr>
            <w:r>
              <w:rPr>
                <w:rFonts w:cs="Arial"/>
                <w:b/>
                <w:sz w:val="20"/>
                <w:lang w:val="it-IT"/>
              </w:rPr>
              <w:t>0,8</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7400A3" w:rsidP="007400A3">
            <w:pPr>
              <w:jc w:val="center"/>
              <w:rPr>
                <w:rFonts w:cs="Arial"/>
                <w:b/>
                <w:sz w:val="20"/>
                <w:lang w:val="it-IT"/>
              </w:rPr>
            </w:pPr>
            <w:r w:rsidRPr="00670F86">
              <w:rPr>
                <w:rFonts w:cs="Arial"/>
                <w:b/>
                <w:sz w:val="20"/>
                <w:lang w:val="it-IT"/>
              </w:rPr>
              <w:t>-</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00A3" w:rsidRPr="00670F86" w:rsidRDefault="00171E29" w:rsidP="007400A3">
            <w:pPr>
              <w:jc w:val="center"/>
              <w:rPr>
                <w:rFonts w:cs="Arial"/>
                <w:b/>
                <w:sz w:val="20"/>
              </w:rPr>
            </w:pPr>
            <w:r>
              <w:rPr>
                <w:rFonts w:cs="Arial"/>
                <w:b/>
                <w:sz w:val="20"/>
              </w:rPr>
              <w:t>10,9</w:t>
            </w:r>
          </w:p>
        </w:tc>
      </w:tr>
    </w:tbl>
    <w:p w:rsidR="002B6DF9" w:rsidRDefault="002B6DF9" w:rsidP="00FD4166">
      <w:pPr>
        <w:tabs>
          <w:tab w:val="left" w:pos="709"/>
        </w:tabs>
        <w:ind w:left="709" w:hanging="660"/>
        <w:rPr>
          <w:color w:val="000000"/>
          <w:sz w:val="24"/>
          <w:szCs w:val="24"/>
          <w:lang w:val="id-ID"/>
        </w:rPr>
      </w:pPr>
    </w:p>
    <w:p w:rsidR="00E74BB5" w:rsidRDefault="00E74BB5" w:rsidP="002B6DF9">
      <w:pPr>
        <w:tabs>
          <w:tab w:val="left" w:pos="851"/>
        </w:tabs>
        <w:ind w:left="851" w:hanging="671"/>
        <w:rPr>
          <w:rFonts w:cs="Arial"/>
          <w:bCs/>
          <w:iCs/>
          <w:color w:val="000000"/>
          <w:sz w:val="24"/>
          <w:szCs w:val="24"/>
        </w:rPr>
      </w:pPr>
    </w:p>
    <w:p w:rsidR="00171E29" w:rsidRDefault="00171E29" w:rsidP="002B6DF9">
      <w:pPr>
        <w:tabs>
          <w:tab w:val="left" w:pos="851"/>
        </w:tabs>
        <w:ind w:left="851" w:hanging="671"/>
        <w:rPr>
          <w:rFonts w:cs="Arial"/>
          <w:bCs/>
          <w:iCs/>
          <w:color w:val="000000"/>
          <w:sz w:val="24"/>
          <w:szCs w:val="24"/>
        </w:rPr>
      </w:pPr>
    </w:p>
    <w:p w:rsidR="00171E29" w:rsidRDefault="00171E29" w:rsidP="002B6DF9">
      <w:pPr>
        <w:tabs>
          <w:tab w:val="left" w:pos="851"/>
        </w:tabs>
        <w:ind w:left="851" w:hanging="671"/>
        <w:rPr>
          <w:rFonts w:cs="Arial"/>
          <w:bCs/>
          <w:iCs/>
          <w:color w:val="000000"/>
          <w:sz w:val="24"/>
          <w:szCs w:val="24"/>
        </w:rPr>
      </w:pPr>
    </w:p>
    <w:p w:rsidR="00171E29" w:rsidRDefault="00171E29" w:rsidP="002B6DF9">
      <w:pPr>
        <w:tabs>
          <w:tab w:val="left" w:pos="851"/>
        </w:tabs>
        <w:ind w:left="851" w:hanging="671"/>
        <w:rPr>
          <w:rFonts w:cs="Arial"/>
          <w:bCs/>
          <w:iCs/>
          <w:color w:val="000000"/>
          <w:sz w:val="24"/>
          <w:szCs w:val="24"/>
        </w:rPr>
      </w:pPr>
    </w:p>
    <w:p w:rsidR="00171E29" w:rsidRDefault="00171E29" w:rsidP="002B6DF9">
      <w:pPr>
        <w:tabs>
          <w:tab w:val="left" w:pos="851"/>
        </w:tabs>
        <w:ind w:left="851" w:hanging="671"/>
        <w:rPr>
          <w:rFonts w:cs="Arial"/>
          <w:bCs/>
          <w:iCs/>
          <w:color w:val="000000"/>
          <w:sz w:val="24"/>
          <w:szCs w:val="24"/>
        </w:rPr>
      </w:pPr>
    </w:p>
    <w:p w:rsidR="00171E29" w:rsidRDefault="00171E29" w:rsidP="002B6DF9">
      <w:pPr>
        <w:tabs>
          <w:tab w:val="left" w:pos="851"/>
        </w:tabs>
        <w:ind w:left="851" w:hanging="671"/>
        <w:rPr>
          <w:rFonts w:cs="Arial"/>
          <w:bCs/>
          <w:iCs/>
          <w:color w:val="000000"/>
          <w:sz w:val="24"/>
          <w:szCs w:val="24"/>
        </w:rPr>
      </w:pPr>
    </w:p>
    <w:p w:rsidR="00171E29" w:rsidRDefault="00171E29" w:rsidP="002B6DF9">
      <w:pPr>
        <w:tabs>
          <w:tab w:val="left" w:pos="851"/>
        </w:tabs>
        <w:ind w:left="851" w:hanging="671"/>
        <w:rPr>
          <w:rFonts w:cs="Arial"/>
          <w:bCs/>
          <w:iCs/>
          <w:color w:val="000000"/>
          <w:sz w:val="24"/>
          <w:szCs w:val="24"/>
        </w:rPr>
      </w:pPr>
    </w:p>
    <w:p w:rsidR="00171E29" w:rsidRDefault="00171E29" w:rsidP="002B6DF9">
      <w:pPr>
        <w:tabs>
          <w:tab w:val="left" w:pos="851"/>
        </w:tabs>
        <w:ind w:left="851" w:hanging="671"/>
        <w:rPr>
          <w:rFonts w:cs="Arial"/>
          <w:bCs/>
          <w:iCs/>
          <w:color w:val="000000"/>
          <w:sz w:val="24"/>
          <w:szCs w:val="24"/>
        </w:rPr>
      </w:pPr>
    </w:p>
    <w:p w:rsidR="002B6DF9" w:rsidRDefault="00FD4166" w:rsidP="002B6DF9">
      <w:pPr>
        <w:tabs>
          <w:tab w:val="left" w:pos="851"/>
        </w:tabs>
        <w:ind w:left="851" w:hanging="671"/>
        <w:rPr>
          <w:rFonts w:cs="Arial"/>
          <w:bCs/>
          <w:iCs/>
          <w:color w:val="000000"/>
          <w:sz w:val="24"/>
          <w:szCs w:val="24"/>
        </w:rPr>
      </w:pPr>
      <w:r w:rsidRPr="00B25874">
        <w:rPr>
          <w:rFonts w:cs="Arial"/>
          <w:bCs/>
          <w:iCs/>
          <w:color w:val="000000"/>
          <w:sz w:val="24"/>
          <w:szCs w:val="24"/>
        </w:rPr>
        <w:lastRenderedPageBreak/>
        <w:t xml:space="preserve">4.3.4 </w:t>
      </w:r>
      <w:r w:rsidRPr="00B25874">
        <w:rPr>
          <w:rFonts w:cs="Arial"/>
          <w:bCs/>
          <w:iCs/>
          <w:color w:val="000000"/>
          <w:sz w:val="24"/>
          <w:szCs w:val="24"/>
        </w:rPr>
        <w:tab/>
        <w:t>Tuliskan data aktivitas mengajar dosen tetap yang bidang keahliannya se</w:t>
      </w:r>
      <w:r w:rsidRPr="00B25874">
        <w:rPr>
          <w:rFonts w:cs="Arial"/>
          <w:bCs/>
          <w:color w:val="000000"/>
          <w:sz w:val="24"/>
          <w:szCs w:val="24"/>
        </w:rPr>
        <w:t xml:space="preserve">suai dengan PS, </w:t>
      </w:r>
      <w:r w:rsidRPr="00B25874">
        <w:rPr>
          <w:rFonts w:cs="Arial"/>
          <w:bCs/>
          <w:iCs/>
          <w:color w:val="000000"/>
          <w:sz w:val="24"/>
          <w:szCs w:val="24"/>
        </w:rPr>
        <w:t>dalam satu tahun akademik terakhir di PS ini dengan mengikuti format tabel berikut:</w:t>
      </w:r>
    </w:p>
    <w:p w:rsidR="002B6DF9" w:rsidRDefault="002B6DF9" w:rsidP="002B6DF9">
      <w:pPr>
        <w:tabs>
          <w:tab w:val="left" w:pos="851"/>
        </w:tabs>
        <w:ind w:left="851" w:hanging="671"/>
        <w:rPr>
          <w:rFonts w:cs="Arial"/>
          <w:bCs/>
          <w:iCs/>
          <w:color w:val="000000"/>
          <w:sz w:val="24"/>
          <w:szCs w:val="24"/>
        </w:rPr>
      </w:pPr>
    </w:p>
    <w:tbl>
      <w:tblPr>
        <w:tblW w:w="89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350"/>
        <w:gridCol w:w="1080"/>
        <w:gridCol w:w="1260"/>
        <w:gridCol w:w="1800"/>
        <w:gridCol w:w="896"/>
        <w:gridCol w:w="1080"/>
        <w:gridCol w:w="990"/>
      </w:tblGrid>
      <w:tr w:rsidR="00B10B6D" w:rsidRPr="00722631" w:rsidTr="00670F86">
        <w:trPr>
          <w:cantSplit/>
          <w:trHeight w:val="1222"/>
        </w:trPr>
        <w:tc>
          <w:tcPr>
            <w:tcW w:w="45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670F86" w:rsidRDefault="00670F86" w:rsidP="00B10B6D">
            <w:pPr>
              <w:jc w:val="center"/>
              <w:rPr>
                <w:rFonts w:cs="Arial"/>
                <w:b/>
                <w:bCs/>
                <w:sz w:val="16"/>
                <w:szCs w:val="16"/>
              </w:rPr>
            </w:pPr>
            <w:r>
              <w:rPr>
                <w:rFonts w:cs="Arial"/>
                <w:b/>
                <w:bCs/>
                <w:sz w:val="16"/>
                <w:szCs w:val="16"/>
              </w:rPr>
              <w:t>No</w:t>
            </w:r>
          </w:p>
        </w:tc>
        <w:tc>
          <w:tcPr>
            <w:tcW w:w="135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722631" w:rsidRDefault="00B10B6D" w:rsidP="00B10B6D">
            <w:pPr>
              <w:jc w:val="center"/>
              <w:rPr>
                <w:rFonts w:cs="Arial"/>
                <w:b/>
                <w:bCs/>
                <w:sz w:val="20"/>
              </w:rPr>
            </w:pPr>
            <w:r w:rsidRPr="00722631">
              <w:rPr>
                <w:rFonts w:cs="Arial"/>
                <w:b/>
                <w:bCs/>
                <w:sz w:val="20"/>
              </w:rPr>
              <w:t>Nama</w:t>
            </w:r>
          </w:p>
          <w:p w:rsidR="00B10B6D" w:rsidRPr="00722631" w:rsidRDefault="00B10B6D" w:rsidP="00B10B6D">
            <w:pPr>
              <w:jc w:val="center"/>
              <w:rPr>
                <w:rFonts w:cs="Arial"/>
                <w:b/>
                <w:bCs/>
                <w:sz w:val="20"/>
              </w:rPr>
            </w:pPr>
            <w:r w:rsidRPr="00722631">
              <w:rPr>
                <w:rFonts w:cs="Arial"/>
                <w:b/>
                <w:bCs/>
                <w:sz w:val="20"/>
              </w:rPr>
              <w:t>Dosen Tetap</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722631" w:rsidRDefault="00B10B6D" w:rsidP="00B10B6D">
            <w:pPr>
              <w:jc w:val="center"/>
              <w:rPr>
                <w:rFonts w:cs="Arial"/>
                <w:b/>
                <w:bCs/>
                <w:sz w:val="20"/>
              </w:rPr>
            </w:pPr>
            <w:r w:rsidRPr="00722631">
              <w:rPr>
                <w:rFonts w:cs="Arial"/>
                <w:b/>
                <w:bCs/>
                <w:sz w:val="20"/>
              </w:rPr>
              <w:t>Bidang Keahlian</w:t>
            </w:r>
          </w:p>
        </w:tc>
        <w:tc>
          <w:tcPr>
            <w:tcW w:w="126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722631" w:rsidRDefault="00B10B6D" w:rsidP="00B10B6D">
            <w:pPr>
              <w:jc w:val="center"/>
              <w:rPr>
                <w:rFonts w:cs="Arial"/>
                <w:b/>
                <w:bCs/>
                <w:sz w:val="20"/>
              </w:rPr>
            </w:pPr>
            <w:r w:rsidRPr="00722631">
              <w:rPr>
                <w:rFonts w:cs="Arial"/>
                <w:b/>
                <w:bCs/>
                <w:sz w:val="20"/>
              </w:rPr>
              <w:t>Kode Mata Kuliah</w:t>
            </w:r>
          </w:p>
        </w:tc>
        <w:tc>
          <w:tcPr>
            <w:tcW w:w="180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722631" w:rsidRDefault="00B10B6D" w:rsidP="00B10B6D">
            <w:pPr>
              <w:jc w:val="center"/>
              <w:rPr>
                <w:rFonts w:cs="Arial"/>
                <w:b/>
                <w:bCs/>
                <w:sz w:val="20"/>
              </w:rPr>
            </w:pPr>
            <w:r w:rsidRPr="00722631">
              <w:rPr>
                <w:rFonts w:cs="Arial"/>
                <w:b/>
                <w:bCs/>
                <w:sz w:val="20"/>
              </w:rPr>
              <w:t>Nama Mata Kuliah</w:t>
            </w:r>
          </w:p>
        </w:tc>
        <w:tc>
          <w:tcPr>
            <w:tcW w:w="896"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722631" w:rsidRDefault="00B10B6D" w:rsidP="00B10B6D">
            <w:pPr>
              <w:ind w:left="-99"/>
              <w:jc w:val="center"/>
              <w:rPr>
                <w:rFonts w:cs="Arial"/>
                <w:b/>
                <w:bCs/>
                <w:sz w:val="20"/>
              </w:rPr>
            </w:pPr>
            <w:r w:rsidRPr="00722631">
              <w:rPr>
                <w:rFonts w:cs="Arial"/>
                <w:b/>
                <w:bCs/>
                <w:sz w:val="20"/>
              </w:rPr>
              <w:t>Jumlah</w:t>
            </w:r>
          </w:p>
          <w:p w:rsidR="00B10B6D" w:rsidRPr="00722631" w:rsidRDefault="00B10B6D" w:rsidP="00B10B6D">
            <w:pPr>
              <w:ind w:left="-99"/>
              <w:jc w:val="center"/>
              <w:rPr>
                <w:rFonts w:cs="Arial"/>
                <w:b/>
                <w:bCs/>
                <w:sz w:val="20"/>
              </w:rPr>
            </w:pPr>
            <w:r w:rsidRPr="00722631">
              <w:rPr>
                <w:rFonts w:cs="Arial"/>
                <w:b/>
                <w:bCs/>
                <w:sz w:val="20"/>
              </w:rPr>
              <w:t>Kelas</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722631" w:rsidRDefault="00B10B6D" w:rsidP="00B10B6D">
            <w:pPr>
              <w:jc w:val="center"/>
              <w:rPr>
                <w:rFonts w:cs="Arial"/>
                <w:b/>
                <w:bCs/>
                <w:sz w:val="20"/>
              </w:rPr>
            </w:pPr>
            <w:r w:rsidRPr="00722631">
              <w:rPr>
                <w:rFonts w:cs="Arial"/>
                <w:b/>
                <w:bCs/>
                <w:sz w:val="20"/>
              </w:rPr>
              <w:t>Jumlah Pertemuan yang Direncanakan</w:t>
            </w:r>
          </w:p>
        </w:tc>
        <w:tc>
          <w:tcPr>
            <w:tcW w:w="99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722631" w:rsidRDefault="00B10B6D" w:rsidP="00B10B6D">
            <w:pPr>
              <w:ind w:left="-61" w:right="-108"/>
              <w:jc w:val="center"/>
              <w:rPr>
                <w:rFonts w:cs="Arial"/>
                <w:b/>
                <w:bCs/>
                <w:sz w:val="20"/>
              </w:rPr>
            </w:pPr>
            <w:r w:rsidRPr="00722631">
              <w:rPr>
                <w:rFonts w:cs="Arial"/>
                <w:b/>
                <w:bCs/>
                <w:sz w:val="20"/>
              </w:rPr>
              <w:t>Jumlah Pertemuan yang Dilaksanakan</w:t>
            </w:r>
          </w:p>
        </w:tc>
      </w:tr>
      <w:tr w:rsidR="00B10B6D" w:rsidRPr="00722631" w:rsidTr="00670F86">
        <w:trPr>
          <w:cantSplit/>
          <w:trHeight w:val="272"/>
        </w:trPr>
        <w:tc>
          <w:tcPr>
            <w:tcW w:w="45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722631" w:rsidRDefault="00B10B6D" w:rsidP="00B10B6D">
            <w:pPr>
              <w:jc w:val="center"/>
              <w:rPr>
                <w:rFonts w:cs="Arial"/>
                <w:b/>
                <w:bCs/>
                <w:sz w:val="16"/>
                <w:szCs w:val="16"/>
              </w:rPr>
            </w:pPr>
            <w:r w:rsidRPr="00722631">
              <w:rPr>
                <w:rFonts w:cs="Arial"/>
                <w:b/>
                <w:bCs/>
                <w:sz w:val="16"/>
                <w:szCs w:val="16"/>
              </w:rPr>
              <w:t>(1)</w:t>
            </w:r>
          </w:p>
        </w:tc>
        <w:tc>
          <w:tcPr>
            <w:tcW w:w="135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722631" w:rsidRDefault="00B10B6D" w:rsidP="00B10B6D">
            <w:pPr>
              <w:jc w:val="center"/>
              <w:rPr>
                <w:rFonts w:cs="Arial"/>
                <w:b/>
                <w:bCs/>
                <w:sz w:val="16"/>
                <w:szCs w:val="16"/>
              </w:rPr>
            </w:pPr>
            <w:r w:rsidRPr="00722631">
              <w:rPr>
                <w:rFonts w:cs="Arial"/>
                <w:b/>
                <w:bCs/>
                <w:sz w:val="16"/>
                <w:szCs w:val="16"/>
              </w:rPr>
              <w:t>(2)</w:t>
            </w:r>
          </w:p>
        </w:tc>
        <w:tc>
          <w:tcPr>
            <w:tcW w:w="108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722631" w:rsidRDefault="00B10B6D" w:rsidP="00B10B6D">
            <w:pPr>
              <w:jc w:val="center"/>
              <w:rPr>
                <w:rFonts w:cs="Arial"/>
                <w:b/>
                <w:bCs/>
                <w:sz w:val="16"/>
                <w:szCs w:val="16"/>
              </w:rPr>
            </w:pPr>
            <w:r w:rsidRPr="00722631">
              <w:rPr>
                <w:rFonts w:cs="Arial"/>
                <w:b/>
                <w:bCs/>
                <w:sz w:val="16"/>
                <w:szCs w:val="16"/>
              </w:rPr>
              <w:t>(3)</w:t>
            </w:r>
          </w:p>
        </w:tc>
        <w:tc>
          <w:tcPr>
            <w:tcW w:w="126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722631" w:rsidRDefault="00B10B6D" w:rsidP="00B10B6D">
            <w:pPr>
              <w:jc w:val="center"/>
              <w:rPr>
                <w:rFonts w:cs="Arial"/>
                <w:b/>
                <w:bCs/>
                <w:sz w:val="16"/>
                <w:szCs w:val="16"/>
              </w:rPr>
            </w:pPr>
            <w:r w:rsidRPr="00722631">
              <w:rPr>
                <w:rFonts w:cs="Arial"/>
                <w:b/>
                <w:bCs/>
                <w:sz w:val="16"/>
                <w:szCs w:val="16"/>
              </w:rPr>
              <w:t>(4)</w:t>
            </w:r>
          </w:p>
        </w:tc>
        <w:tc>
          <w:tcPr>
            <w:tcW w:w="180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722631" w:rsidRDefault="00B10B6D" w:rsidP="00B10B6D">
            <w:pPr>
              <w:jc w:val="center"/>
              <w:rPr>
                <w:rFonts w:cs="Arial"/>
                <w:b/>
                <w:bCs/>
                <w:sz w:val="16"/>
                <w:szCs w:val="16"/>
              </w:rPr>
            </w:pPr>
            <w:r w:rsidRPr="00722631">
              <w:rPr>
                <w:rFonts w:cs="Arial"/>
                <w:b/>
                <w:bCs/>
                <w:sz w:val="16"/>
                <w:szCs w:val="16"/>
              </w:rPr>
              <w:t>(5)</w:t>
            </w:r>
          </w:p>
        </w:tc>
        <w:tc>
          <w:tcPr>
            <w:tcW w:w="896"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722631" w:rsidRDefault="00B10B6D" w:rsidP="00B10B6D">
            <w:pPr>
              <w:jc w:val="center"/>
              <w:rPr>
                <w:rFonts w:cs="Arial"/>
                <w:b/>
                <w:bCs/>
                <w:sz w:val="16"/>
                <w:szCs w:val="16"/>
              </w:rPr>
            </w:pPr>
            <w:r w:rsidRPr="00722631">
              <w:rPr>
                <w:rFonts w:cs="Arial"/>
                <w:b/>
                <w:bCs/>
                <w:sz w:val="16"/>
                <w:szCs w:val="16"/>
              </w:rPr>
              <w:t>(6)</w:t>
            </w:r>
          </w:p>
        </w:tc>
        <w:tc>
          <w:tcPr>
            <w:tcW w:w="108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722631" w:rsidRDefault="00B10B6D" w:rsidP="00B10B6D">
            <w:pPr>
              <w:jc w:val="center"/>
              <w:rPr>
                <w:rFonts w:cs="Arial"/>
                <w:b/>
                <w:bCs/>
                <w:sz w:val="16"/>
                <w:szCs w:val="16"/>
              </w:rPr>
            </w:pPr>
            <w:r w:rsidRPr="00722631">
              <w:rPr>
                <w:rFonts w:cs="Arial"/>
                <w:b/>
                <w:bCs/>
                <w:sz w:val="16"/>
                <w:szCs w:val="16"/>
              </w:rPr>
              <w:t>(7)</w:t>
            </w:r>
          </w:p>
        </w:tc>
        <w:tc>
          <w:tcPr>
            <w:tcW w:w="99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722631" w:rsidRDefault="00B10B6D" w:rsidP="00B10B6D">
            <w:pPr>
              <w:jc w:val="center"/>
              <w:rPr>
                <w:rFonts w:cs="Arial"/>
                <w:b/>
                <w:bCs/>
                <w:sz w:val="16"/>
                <w:szCs w:val="16"/>
              </w:rPr>
            </w:pPr>
            <w:r w:rsidRPr="00722631">
              <w:rPr>
                <w:rFonts w:cs="Arial"/>
                <w:b/>
                <w:bCs/>
                <w:sz w:val="16"/>
                <w:szCs w:val="16"/>
              </w:rPr>
              <w:t>(8)</w:t>
            </w:r>
          </w:p>
        </w:tc>
      </w:tr>
      <w:tr w:rsidR="00B10B6D" w:rsidRPr="00722631" w:rsidTr="008C4B54">
        <w:trPr>
          <w:cantSplit/>
          <w:trHeight w:val="2591"/>
        </w:trPr>
        <w:tc>
          <w:tcPr>
            <w:tcW w:w="45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jc w:val="center"/>
              <w:rPr>
                <w:rFonts w:cs="Arial"/>
                <w:sz w:val="20"/>
              </w:rPr>
            </w:pPr>
            <w:r w:rsidRPr="00722631">
              <w:rPr>
                <w:rFonts w:cs="Arial"/>
                <w:sz w:val="20"/>
              </w:rPr>
              <w:t>1.</w:t>
            </w:r>
          </w:p>
        </w:tc>
        <w:tc>
          <w:tcPr>
            <w:tcW w:w="135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rPr>
                <w:rFonts w:cs="Arial"/>
                <w:sz w:val="20"/>
              </w:rPr>
            </w:pPr>
            <w:r w:rsidRPr="00722631">
              <w:rPr>
                <w:rFonts w:cs="Arial"/>
                <w:sz w:val="20"/>
              </w:rPr>
              <w:t>Arif Arizal</w:t>
            </w:r>
          </w:p>
        </w:tc>
        <w:tc>
          <w:tcPr>
            <w:tcW w:w="108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rPr>
                <w:rFonts w:cs="Arial"/>
                <w:sz w:val="20"/>
              </w:rPr>
            </w:pPr>
            <w:r w:rsidRPr="00722631">
              <w:rPr>
                <w:rFonts w:cs="Arial"/>
                <w:sz w:val="20"/>
              </w:rPr>
              <w:t>Teknik Informatika</w:t>
            </w:r>
          </w:p>
        </w:tc>
        <w:tc>
          <w:tcPr>
            <w:tcW w:w="1260" w:type="dxa"/>
            <w:tcBorders>
              <w:top w:val="single" w:sz="4" w:space="0" w:color="auto"/>
              <w:left w:val="single" w:sz="4" w:space="0" w:color="auto"/>
              <w:right w:val="single" w:sz="4" w:space="0" w:color="auto"/>
            </w:tcBorders>
            <w:shd w:val="clear" w:color="auto" w:fill="FFFFFF"/>
          </w:tcPr>
          <w:p w:rsidR="00B10B6D" w:rsidRPr="00722631"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Pr="00722631" w:rsidRDefault="00B10B6D" w:rsidP="00B10B6D">
            <w:pPr>
              <w:ind w:right="-108"/>
              <w:jc w:val="left"/>
              <w:rPr>
                <w:rFonts w:cs="Arial"/>
                <w:sz w:val="20"/>
                <w:lang w:val="it-IT"/>
              </w:rPr>
            </w:pPr>
            <w:r w:rsidRPr="00722631">
              <w:rPr>
                <w:rFonts w:cs="Arial"/>
                <w:sz w:val="20"/>
              </w:rPr>
              <w:t>TIKB3004</w:t>
            </w:r>
          </w:p>
          <w:p w:rsidR="00670F86" w:rsidRDefault="00670F86" w:rsidP="00B10B6D">
            <w:pPr>
              <w:shd w:val="clear" w:color="auto" w:fill="FFFFFF"/>
              <w:ind w:right="-108"/>
              <w:jc w:val="left"/>
              <w:rPr>
                <w:rFonts w:cs="Arial"/>
                <w:sz w:val="20"/>
                <w:lang w:val="it-IT"/>
              </w:rPr>
            </w:pPr>
          </w:p>
          <w:p w:rsidR="00B10B6D" w:rsidRPr="00722631" w:rsidRDefault="00B10B6D" w:rsidP="00B10B6D">
            <w:pPr>
              <w:shd w:val="clear" w:color="auto" w:fill="FFFFFF"/>
              <w:ind w:right="-108"/>
              <w:jc w:val="left"/>
              <w:rPr>
                <w:rFonts w:cs="Arial"/>
                <w:sz w:val="20"/>
                <w:lang w:val="it-IT"/>
              </w:rPr>
            </w:pPr>
            <w:r w:rsidRPr="00722631">
              <w:rPr>
                <w:rFonts w:cs="Arial"/>
                <w:sz w:val="20"/>
                <w:lang w:val="it-IT"/>
              </w:rPr>
              <w:t>TIKB3006</w:t>
            </w:r>
          </w:p>
          <w:p w:rsidR="00B10B6D" w:rsidRPr="00722631" w:rsidRDefault="00B10B6D" w:rsidP="00B10B6D">
            <w:pPr>
              <w:ind w:right="-108"/>
              <w:jc w:val="left"/>
              <w:rPr>
                <w:rFonts w:cs="Arial"/>
                <w:b/>
                <w:sz w:val="20"/>
                <w:u w:val="single"/>
                <w:lang w:val="it-IT"/>
              </w:rPr>
            </w:pPr>
          </w:p>
          <w:p w:rsidR="00670F86" w:rsidRDefault="00670F86" w:rsidP="00B10B6D">
            <w:pPr>
              <w:ind w:right="-108"/>
              <w:jc w:val="left"/>
              <w:rPr>
                <w:rFonts w:cs="Arial"/>
                <w:b/>
                <w:sz w:val="20"/>
                <w:u w:val="single"/>
                <w:lang w:val="it-IT"/>
              </w:rPr>
            </w:pPr>
          </w:p>
          <w:p w:rsidR="00670F86" w:rsidRDefault="00670F86"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r w:rsidRPr="00722631">
              <w:rPr>
                <w:rFonts w:cs="Arial"/>
                <w:b/>
                <w:sz w:val="20"/>
                <w:u w:val="single"/>
                <w:lang w:val="it-IT"/>
              </w:rPr>
              <w:t>Smt. Genap</w:t>
            </w:r>
          </w:p>
          <w:p w:rsidR="00B10B6D" w:rsidRPr="00722631" w:rsidRDefault="00B10B6D" w:rsidP="00B10B6D">
            <w:pPr>
              <w:shd w:val="clear" w:color="auto" w:fill="FFFFFF"/>
              <w:ind w:right="-108"/>
              <w:jc w:val="left"/>
              <w:rPr>
                <w:rFonts w:cs="Arial"/>
                <w:sz w:val="20"/>
              </w:rPr>
            </w:pPr>
            <w:r w:rsidRPr="00722631">
              <w:rPr>
                <w:rFonts w:cs="Arial"/>
                <w:sz w:val="20"/>
              </w:rPr>
              <w:t>TIKB4002</w:t>
            </w:r>
          </w:p>
        </w:tc>
        <w:tc>
          <w:tcPr>
            <w:tcW w:w="1800" w:type="dxa"/>
            <w:tcBorders>
              <w:top w:val="single" w:sz="4" w:space="0" w:color="auto"/>
              <w:left w:val="single" w:sz="4" w:space="0" w:color="auto"/>
              <w:right w:val="single" w:sz="4" w:space="0" w:color="auto"/>
            </w:tcBorders>
          </w:tcPr>
          <w:p w:rsidR="00670F86" w:rsidRDefault="00670F86"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Pemrograman Web</w:t>
            </w:r>
          </w:p>
          <w:p w:rsidR="00B10B6D" w:rsidRPr="00722631" w:rsidRDefault="00B10B6D" w:rsidP="00B10B6D">
            <w:pPr>
              <w:shd w:val="clear" w:color="auto" w:fill="FFFFFF"/>
              <w:ind w:right="-108"/>
              <w:jc w:val="left"/>
              <w:rPr>
                <w:rFonts w:cs="Arial"/>
                <w:sz w:val="20"/>
              </w:rPr>
            </w:pPr>
            <w:r w:rsidRPr="00722631">
              <w:rPr>
                <w:rFonts w:cs="Arial"/>
                <w:sz w:val="20"/>
              </w:rPr>
              <w:t>Sistem Manajemen Basis Data</w:t>
            </w:r>
          </w:p>
          <w:p w:rsidR="00B10B6D" w:rsidRPr="00722631" w:rsidRDefault="00B10B6D" w:rsidP="00B10B6D">
            <w:pPr>
              <w:ind w:right="-108"/>
              <w:jc w:val="left"/>
              <w:rPr>
                <w:rFonts w:cs="Arial"/>
                <w:sz w:val="20"/>
              </w:rPr>
            </w:pPr>
          </w:p>
          <w:p w:rsidR="00670F86" w:rsidRDefault="00670F86" w:rsidP="00B10B6D">
            <w:pPr>
              <w:shd w:val="clear" w:color="auto" w:fill="FFFFFF"/>
              <w:ind w:right="-108"/>
              <w:jc w:val="left"/>
              <w:rPr>
                <w:rFonts w:cs="Arial"/>
                <w:sz w:val="20"/>
              </w:rPr>
            </w:pPr>
          </w:p>
          <w:p w:rsidR="00B10B6D" w:rsidRPr="00722631" w:rsidRDefault="00B10B6D" w:rsidP="00B10B6D">
            <w:pPr>
              <w:shd w:val="clear" w:color="auto" w:fill="FFFFFF"/>
              <w:ind w:right="-108"/>
              <w:jc w:val="left"/>
              <w:rPr>
                <w:rFonts w:cs="Arial"/>
                <w:sz w:val="20"/>
              </w:rPr>
            </w:pPr>
            <w:r w:rsidRPr="00722631">
              <w:rPr>
                <w:rFonts w:cs="Arial"/>
                <w:sz w:val="20"/>
              </w:rPr>
              <w:t>Pemrograman Berorientasi Object</w:t>
            </w:r>
          </w:p>
        </w:tc>
        <w:tc>
          <w:tcPr>
            <w:tcW w:w="896" w:type="dxa"/>
            <w:tcBorders>
              <w:top w:val="single" w:sz="4" w:space="0" w:color="auto"/>
              <w:left w:val="single" w:sz="4" w:space="0" w:color="auto"/>
              <w:right w:val="single" w:sz="4" w:space="0" w:color="auto"/>
            </w:tcBorders>
          </w:tcPr>
          <w:p w:rsidR="00670F86" w:rsidRDefault="00670F86"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r w:rsidRPr="00722631">
              <w:rPr>
                <w:rFonts w:cs="Arial"/>
                <w:sz w:val="20"/>
              </w:rPr>
              <w:t>2</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670F86" w:rsidRDefault="00670F86" w:rsidP="00670F86">
            <w:pPr>
              <w:jc w:val="center"/>
              <w:rPr>
                <w:rFonts w:cs="Arial"/>
                <w:sz w:val="20"/>
              </w:rPr>
            </w:pPr>
          </w:p>
          <w:p w:rsidR="00670F86" w:rsidRDefault="00670F86"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tc>
        <w:tc>
          <w:tcPr>
            <w:tcW w:w="1080" w:type="dxa"/>
            <w:tcBorders>
              <w:top w:val="single" w:sz="4" w:space="0" w:color="auto"/>
              <w:left w:val="single" w:sz="4" w:space="0" w:color="auto"/>
              <w:right w:val="single" w:sz="4" w:space="0" w:color="auto"/>
            </w:tcBorders>
          </w:tcPr>
          <w:p w:rsidR="00670F86" w:rsidRDefault="00670F86"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670F86" w:rsidRDefault="00670F86" w:rsidP="00670F86">
            <w:pPr>
              <w:jc w:val="center"/>
              <w:rPr>
                <w:rFonts w:cs="Arial"/>
                <w:sz w:val="20"/>
              </w:rPr>
            </w:pPr>
          </w:p>
          <w:p w:rsidR="00670F86" w:rsidRDefault="00670F86"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tc>
        <w:tc>
          <w:tcPr>
            <w:tcW w:w="990" w:type="dxa"/>
            <w:tcBorders>
              <w:top w:val="single" w:sz="4" w:space="0" w:color="auto"/>
              <w:left w:val="single" w:sz="4" w:space="0" w:color="auto"/>
              <w:right w:val="single" w:sz="4" w:space="0" w:color="auto"/>
            </w:tcBorders>
          </w:tcPr>
          <w:p w:rsidR="00670F86" w:rsidRDefault="00670F86"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670F86" w:rsidRDefault="00670F86" w:rsidP="00670F86">
            <w:pPr>
              <w:jc w:val="center"/>
              <w:rPr>
                <w:rFonts w:cs="Arial"/>
                <w:sz w:val="20"/>
              </w:rPr>
            </w:pPr>
          </w:p>
          <w:p w:rsidR="00670F86" w:rsidRDefault="00670F86"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tc>
      </w:tr>
      <w:tr w:rsidR="00B10B6D" w:rsidRPr="00722631" w:rsidTr="00165C87">
        <w:trPr>
          <w:cantSplit/>
          <w:trHeight w:val="1493"/>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jc w:val="center"/>
              <w:rPr>
                <w:rFonts w:cs="Arial"/>
                <w:sz w:val="20"/>
              </w:rPr>
            </w:pPr>
            <w:r w:rsidRPr="00722631">
              <w:rPr>
                <w:rFonts w:cs="Arial"/>
                <w:sz w:val="20"/>
              </w:rPr>
              <w:t>2.</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rPr>
                <w:rFonts w:cs="Arial"/>
                <w:sz w:val="20"/>
              </w:rPr>
            </w:pPr>
            <w:r w:rsidRPr="00722631">
              <w:rPr>
                <w:rFonts w:cs="Arial"/>
                <w:sz w:val="20"/>
              </w:rPr>
              <w:t>Eko Prasetyo</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rPr>
                <w:rFonts w:cs="Arial"/>
                <w:sz w:val="20"/>
                <w:lang w:val="id-ID"/>
              </w:rPr>
            </w:pPr>
            <w:r w:rsidRPr="00722631">
              <w:rPr>
                <w:rFonts w:cs="Arial"/>
                <w:sz w:val="20"/>
              </w:rPr>
              <w:t>Teknik Informatika</w:t>
            </w:r>
          </w:p>
        </w:tc>
        <w:tc>
          <w:tcPr>
            <w:tcW w:w="126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Pr="00722631" w:rsidRDefault="00B10B6D" w:rsidP="00B10B6D">
            <w:pPr>
              <w:ind w:right="-108"/>
              <w:jc w:val="left"/>
              <w:rPr>
                <w:rFonts w:cs="Arial"/>
                <w:sz w:val="20"/>
                <w:lang w:val="it-IT"/>
              </w:rPr>
            </w:pPr>
            <w:r w:rsidRPr="00722631">
              <w:rPr>
                <w:rFonts w:cs="Arial"/>
                <w:sz w:val="20"/>
              </w:rPr>
              <w:t>TIKK5015</w:t>
            </w:r>
          </w:p>
          <w:p w:rsidR="00B10B6D" w:rsidRPr="00722631" w:rsidRDefault="00B10B6D" w:rsidP="00B10B6D">
            <w:pPr>
              <w:ind w:right="-108"/>
              <w:jc w:val="left"/>
              <w:rPr>
                <w:rFonts w:cs="Arial"/>
                <w:b/>
                <w:sz w:val="20"/>
                <w:u w:val="single"/>
                <w:lang w:val="it-IT"/>
              </w:rPr>
            </w:pPr>
          </w:p>
          <w:p w:rsidR="00670F86" w:rsidRDefault="00670F86"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r w:rsidRPr="00722631">
              <w:rPr>
                <w:rFonts w:cs="Arial"/>
                <w:b/>
                <w:sz w:val="20"/>
                <w:u w:val="single"/>
                <w:lang w:val="it-IT"/>
              </w:rPr>
              <w:t>Smt. Genap</w:t>
            </w:r>
          </w:p>
          <w:p w:rsidR="00B10B6D" w:rsidRPr="00722631" w:rsidRDefault="00B10B6D" w:rsidP="00B10B6D">
            <w:pPr>
              <w:ind w:right="-108"/>
              <w:jc w:val="left"/>
              <w:rPr>
                <w:rFonts w:cs="Arial"/>
                <w:sz w:val="20"/>
              </w:rPr>
            </w:pPr>
            <w:r w:rsidRPr="00722631">
              <w:rPr>
                <w:rFonts w:cs="Arial"/>
                <w:sz w:val="20"/>
              </w:rPr>
              <w:t>TIKB6010</w:t>
            </w:r>
          </w:p>
        </w:tc>
        <w:tc>
          <w:tcPr>
            <w:tcW w:w="1800" w:type="dxa"/>
            <w:tcBorders>
              <w:top w:val="single" w:sz="4" w:space="0" w:color="auto"/>
              <w:left w:val="single" w:sz="4" w:space="0" w:color="auto"/>
              <w:right w:val="single" w:sz="4" w:space="0" w:color="auto"/>
            </w:tcBorders>
            <w:shd w:val="clear" w:color="auto" w:fill="F2F2F2" w:themeFill="background1" w:themeFillShade="F2"/>
          </w:tcPr>
          <w:p w:rsidR="00670F86" w:rsidRDefault="00670F86"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Kecerdasan Komputasional</w:t>
            </w:r>
          </w:p>
          <w:p w:rsidR="00B10B6D" w:rsidRPr="00722631" w:rsidRDefault="00B10B6D" w:rsidP="00B10B6D">
            <w:pPr>
              <w:ind w:right="-108"/>
              <w:jc w:val="left"/>
              <w:rPr>
                <w:rFonts w:cs="Arial"/>
                <w:sz w:val="20"/>
              </w:rPr>
            </w:pPr>
          </w:p>
          <w:p w:rsidR="00670F86" w:rsidRDefault="00670F86"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Data Mining</w:t>
            </w:r>
          </w:p>
        </w:tc>
        <w:tc>
          <w:tcPr>
            <w:tcW w:w="896" w:type="dxa"/>
            <w:tcBorders>
              <w:top w:val="single" w:sz="4" w:space="0" w:color="auto"/>
              <w:left w:val="single" w:sz="4" w:space="0" w:color="auto"/>
              <w:right w:val="single" w:sz="4" w:space="0" w:color="auto"/>
            </w:tcBorders>
            <w:shd w:val="clear" w:color="auto" w:fill="F2F2F2" w:themeFill="background1" w:themeFillShade="F2"/>
          </w:tcPr>
          <w:p w:rsidR="00670F86" w:rsidRDefault="00670F86"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670F86" w:rsidRDefault="00670F86" w:rsidP="00670F86">
            <w:pPr>
              <w:jc w:val="center"/>
              <w:rPr>
                <w:rFonts w:cs="Arial"/>
                <w:sz w:val="20"/>
              </w:rPr>
            </w:pPr>
          </w:p>
          <w:p w:rsidR="00B10B6D" w:rsidRPr="00722631" w:rsidRDefault="00B10B6D" w:rsidP="008C4B54">
            <w:pPr>
              <w:jc w:val="center"/>
              <w:rPr>
                <w:rFonts w:cs="Arial"/>
                <w:sz w:val="20"/>
              </w:rPr>
            </w:pPr>
            <w:r w:rsidRPr="00722631">
              <w:rPr>
                <w:rFonts w:cs="Arial"/>
                <w:sz w:val="20"/>
              </w:rPr>
              <w:t>4</w:t>
            </w:r>
          </w:p>
        </w:tc>
        <w:tc>
          <w:tcPr>
            <w:tcW w:w="1080" w:type="dxa"/>
            <w:tcBorders>
              <w:top w:val="single" w:sz="4" w:space="0" w:color="auto"/>
              <w:left w:val="single" w:sz="4" w:space="0" w:color="auto"/>
              <w:right w:val="single" w:sz="4" w:space="0" w:color="auto"/>
            </w:tcBorders>
            <w:shd w:val="clear" w:color="auto" w:fill="F2F2F2" w:themeFill="background1" w:themeFillShade="F2"/>
          </w:tcPr>
          <w:p w:rsidR="00670F86" w:rsidRDefault="00670F86"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670F86" w:rsidRDefault="00670F86" w:rsidP="00670F86">
            <w:pPr>
              <w:jc w:val="center"/>
              <w:rPr>
                <w:rFonts w:cs="Arial"/>
                <w:sz w:val="20"/>
              </w:rPr>
            </w:pPr>
          </w:p>
          <w:p w:rsidR="00B10B6D" w:rsidRPr="00722631" w:rsidRDefault="00B10B6D" w:rsidP="008C4B54">
            <w:pPr>
              <w:jc w:val="center"/>
              <w:rPr>
                <w:rFonts w:cs="Arial"/>
                <w:sz w:val="20"/>
              </w:rPr>
            </w:pPr>
            <w:r w:rsidRPr="00722631">
              <w:rPr>
                <w:rFonts w:cs="Arial"/>
                <w:sz w:val="20"/>
              </w:rPr>
              <w:t>16</w:t>
            </w:r>
          </w:p>
        </w:tc>
        <w:tc>
          <w:tcPr>
            <w:tcW w:w="990" w:type="dxa"/>
            <w:tcBorders>
              <w:top w:val="single" w:sz="4" w:space="0" w:color="auto"/>
              <w:left w:val="single" w:sz="4" w:space="0" w:color="auto"/>
              <w:right w:val="single" w:sz="4" w:space="0" w:color="auto"/>
            </w:tcBorders>
            <w:shd w:val="clear" w:color="auto" w:fill="F2F2F2" w:themeFill="background1" w:themeFillShade="F2"/>
          </w:tcPr>
          <w:p w:rsidR="00670F86" w:rsidRDefault="00670F86"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670F86" w:rsidRDefault="00670F86" w:rsidP="00670F86">
            <w:pPr>
              <w:jc w:val="center"/>
              <w:rPr>
                <w:rFonts w:cs="Arial"/>
                <w:sz w:val="20"/>
              </w:rPr>
            </w:pPr>
          </w:p>
          <w:p w:rsidR="00B10B6D" w:rsidRPr="00722631" w:rsidRDefault="00B10B6D" w:rsidP="008C4B54">
            <w:pPr>
              <w:jc w:val="center"/>
              <w:rPr>
                <w:rFonts w:cs="Arial"/>
                <w:sz w:val="20"/>
              </w:rPr>
            </w:pPr>
            <w:r w:rsidRPr="00722631">
              <w:rPr>
                <w:rFonts w:cs="Arial"/>
                <w:sz w:val="20"/>
              </w:rPr>
              <w:t>16</w:t>
            </w:r>
          </w:p>
        </w:tc>
      </w:tr>
      <w:tr w:rsidR="00B10B6D" w:rsidRPr="00722631" w:rsidTr="008C4B54">
        <w:trPr>
          <w:cantSplit/>
          <w:trHeight w:val="2636"/>
        </w:trPr>
        <w:tc>
          <w:tcPr>
            <w:tcW w:w="45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jc w:val="center"/>
              <w:rPr>
                <w:rFonts w:cs="Arial"/>
                <w:sz w:val="20"/>
              </w:rPr>
            </w:pPr>
            <w:r w:rsidRPr="00722631">
              <w:rPr>
                <w:rFonts w:cs="Arial"/>
                <w:sz w:val="20"/>
              </w:rPr>
              <w:t>3.</w:t>
            </w:r>
          </w:p>
        </w:tc>
        <w:tc>
          <w:tcPr>
            <w:tcW w:w="135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jc w:val="left"/>
              <w:rPr>
                <w:rFonts w:cs="Arial"/>
                <w:sz w:val="20"/>
              </w:rPr>
            </w:pPr>
            <w:r w:rsidRPr="00722631">
              <w:rPr>
                <w:rFonts w:cs="Arial"/>
                <w:sz w:val="20"/>
              </w:rPr>
              <w:t>Irwan Kurnia Andrianto</w:t>
            </w:r>
          </w:p>
        </w:tc>
        <w:tc>
          <w:tcPr>
            <w:tcW w:w="108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rPr>
                <w:rFonts w:cs="Arial"/>
                <w:sz w:val="20"/>
                <w:lang w:val="id-ID"/>
              </w:rPr>
            </w:pPr>
            <w:r w:rsidRPr="00722631">
              <w:rPr>
                <w:rFonts w:cs="Arial"/>
                <w:sz w:val="20"/>
              </w:rPr>
              <w:t>Teknik Informatika</w:t>
            </w:r>
          </w:p>
        </w:tc>
        <w:tc>
          <w:tcPr>
            <w:tcW w:w="1260" w:type="dxa"/>
            <w:tcBorders>
              <w:top w:val="single" w:sz="4" w:space="0" w:color="auto"/>
              <w:left w:val="single" w:sz="4" w:space="0" w:color="auto"/>
              <w:right w:val="single" w:sz="4" w:space="0" w:color="auto"/>
            </w:tcBorders>
          </w:tcPr>
          <w:p w:rsidR="00B10B6D" w:rsidRPr="00722631"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Pr="00722631" w:rsidRDefault="00B10B6D" w:rsidP="00B10B6D">
            <w:pPr>
              <w:shd w:val="clear" w:color="auto" w:fill="FFFFFF"/>
              <w:ind w:right="-108"/>
              <w:jc w:val="left"/>
              <w:rPr>
                <w:rFonts w:cs="Arial"/>
                <w:sz w:val="20"/>
              </w:rPr>
            </w:pPr>
            <w:r w:rsidRPr="00722631">
              <w:rPr>
                <w:rFonts w:cs="Arial"/>
                <w:sz w:val="20"/>
              </w:rPr>
              <w:t>TIPB5401</w:t>
            </w:r>
          </w:p>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lang w:val="it-IT"/>
              </w:rPr>
            </w:pPr>
            <w:r w:rsidRPr="00722631">
              <w:rPr>
                <w:rFonts w:cs="Arial"/>
                <w:sz w:val="20"/>
              </w:rPr>
              <w:t>TIPB7405</w:t>
            </w:r>
          </w:p>
          <w:p w:rsidR="00B10B6D" w:rsidRPr="00722631" w:rsidRDefault="00B10B6D"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r w:rsidRPr="00722631">
              <w:rPr>
                <w:rFonts w:cs="Arial"/>
                <w:b/>
                <w:sz w:val="20"/>
                <w:u w:val="single"/>
                <w:lang w:val="it-IT"/>
              </w:rPr>
              <w:t>Smt. Genap</w:t>
            </w:r>
          </w:p>
          <w:p w:rsidR="00B10B6D" w:rsidRPr="00722631" w:rsidRDefault="00B10B6D" w:rsidP="00B10B6D">
            <w:pPr>
              <w:ind w:right="-108"/>
              <w:jc w:val="left"/>
              <w:rPr>
                <w:rFonts w:cs="Arial"/>
                <w:sz w:val="20"/>
              </w:rPr>
            </w:pPr>
            <w:r w:rsidRPr="00722631">
              <w:rPr>
                <w:rFonts w:cs="Arial"/>
                <w:sz w:val="20"/>
              </w:rPr>
              <w:t>TIKB4008</w:t>
            </w:r>
          </w:p>
          <w:p w:rsidR="00B10B6D" w:rsidRPr="00722631" w:rsidRDefault="00B10B6D" w:rsidP="00B10B6D">
            <w:pPr>
              <w:ind w:right="-108"/>
              <w:jc w:val="left"/>
              <w:rPr>
                <w:rFonts w:cs="Arial"/>
                <w:i/>
                <w:sz w:val="20"/>
              </w:rPr>
            </w:pPr>
          </w:p>
          <w:p w:rsidR="00B10B6D" w:rsidRPr="00722631" w:rsidRDefault="00B10B6D" w:rsidP="00B10B6D">
            <w:pPr>
              <w:ind w:right="-108"/>
              <w:jc w:val="left"/>
              <w:rPr>
                <w:rFonts w:cs="Arial"/>
                <w:sz w:val="20"/>
              </w:rPr>
            </w:pPr>
            <w:r w:rsidRPr="00722631">
              <w:rPr>
                <w:rFonts w:cs="Arial"/>
                <w:sz w:val="20"/>
              </w:rPr>
              <w:t>TIPB6304</w:t>
            </w:r>
          </w:p>
        </w:tc>
        <w:tc>
          <w:tcPr>
            <w:tcW w:w="1800" w:type="dxa"/>
            <w:tcBorders>
              <w:top w:val="single" w:sz="4" w:space="0" w:color="auto"/>
              <w:left w:val="single" w:sz="4" w:space="0" w:color="auto"/>
              <w:right w:val="single" w:sz="4" w:space="0" w:color="auto"/>
            </w:tcBorders>
          </w:tcPr>
          <w:p w:rsidR="00670F86" w:rsidRDefault="00670F86" w:rsidP="00B10B6D">
            <w:pPr>
              <w:shd w:val="clear" w:color="auto" w:fill="FFFFFF"/>
              <w:ind w:right="-108"/>
              <w:jc w:val="left"/>
              <w:rPr>
                <w:rFonts w:cs="Arial"/>
                <w:sz w:val="20"/>
              </w:rPr>
            </w:pPr>
          </w:p>
          <w:p w:rsidR="00B10B6D" w:rsidRPr="00722631" w:rsidRDefault="00B10B6D" w:rsidP="00B10B6D">
            <w:pPr>
              <w:shd w:val="clear" w:color="auto" w:fill="FFFFFF"/>
              <w:ind w:right="-108"/>
              <w:jc w:val="left"/>
              <w:rPr>
                <w:rFonts w:cs="Arial"/>
                <w:sz w:val="20"/>
              </w:rPr>
            </w:pPr>
            <w:r w:rsidRPr="00722631">
              <w:rPr>
                <w:rFonts w:cs="Arial"/>
                <w:sz w:val="20"/>
              </w:rPr>
              <w:t>Sistem Keamanan Jaringan</w:t>
            </w:r>
          </w:p>
          <w:p w:rsidR="00B10B6D" w:rsidRPr="00722631" w:rsidRDefault="00B10B6D" w:rsidP="00B10B6D">
            <w:pPr>
              <w:ind w:right="-108"/>
              <w:jc w:val="left"/>
              <w:rPr>
                <w:rFonts w:cs="Arial"/>
                <w:sz w:val="20"/>
              </w:rPr>
            </w:pPr>
            <w:r w:rsidRPr="00722631">
              <w:rPr>
                <w:rFonts w:cs="Arial"/>
                <w:sz w:val="20"/>
              </w:rPr>
              <w:t>Komputer Forensik</w:t>
            </w:r>
          </w:p>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Manajemen Sistem Informasi</w:t>
            </w:r>
          </w:p>
          <w:p w:rsidR="00B10B6D" w:rsidRPr="00722631" w:rsidRDefault="00B10B6D" w:rsidP="00B10B6D">
            <w:pPr>
              <w:ind w:right="-108"/>
              <w:jc w:val="left"/>
              <w:rPr>
                <w:rFonts w:cs="Arial"/>
                <w:sz w:val="20"/>
              </w:rPr>
            </w:pPr>
            <w:r w:rsidRPr="00722631">
              <w:rPr>
                <w:rFonts w:cs="Arial"/>
                <w:sz w:val="20"/>
              </w:rPr>
              <w:t>Pemrograman Komp. Grafis Lanjut</w:t>
            </w:r>
          </w:p>
        </w:tc>
        <w:tc>
          <w:tcPr>
            <w:tcW w:w="896" w:type="dxa"/>
            <w:tcBorders>
              <w:top w:val="single" w:sz="4" w:space="0" w:color="auto"/>
              <w:left w:val="single" w:sz="4" w:space="0" w:color="auto"/>
              <w:right w:val="single" w:sz="4" w:space="0" w:color="auto"/>
            </w:tcBorders>
          </w:tcPr>
          <w:p w:rsidR="00670F86" w:rsidRDefault="00670F86" w:rsidP="00670F86">
            <w:pPr>
              <w:jc w:val="center"/>
              <w:rPr>
                <w:rFonts w:cs="Arial"/>
                <w:sz w:val="20"/>
              </w:rPr>
            </w:pPr>
          </w:p>
          <w:p w:rsidR="00B10B6D" w:rsidRPr="00722631" w:rsidRDefault="00B10B6D" w:rsidP="00670F86">
            <w:pPr>
              <w:jc w:val="center"/>
              <w:rPr>
                <w:rFonts w:cs="Arial"/>
                <w:sz w:val="20"/>
              </w:rPr>
            </w:pPr>
            <w:r w:rsidRPr="00722631">
              <w:rPr>
                <w:rFonts w:cs="Arial"/>
                <w:sz w:val="20"/>
              </w:rPr>
              <w:t>2</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tc>
        <w:tc>
          <w:tcPr>
            <w:tcW w:w="1080" w:type="dxa"/>
            <w:tcBorders>
              <w:top w:val="single" w:sz="4" w:space="0" w:color="auto"/>
              <w:left w:val="single" w:sz="4" w:space="0" w:color="auto"/>
              <w:right w:val="single" w:sz="4" w:space="0" w:color="auto"/>
            </w:tcBorders>
          </w:tcPr>
          <w:p w:rsidR="00670F86" w:rsidRDefault="00670F86"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c>
          <w:tcPr>
            <w:tcW w:w="990" w:type="dxa"/>
            <w:tcBorders>
              <w:top w:val="single" w:sz="4" w:space="0" w:color="auto"/>
              <w:left w:val="single" w:sz="4" w:space="0" w:color="auto"/>
              <w:right w:val="single" w:sz="4" w:space="0" w:color="auto"/>
            </w:tcBorders>
          </w:tcPr>
          <w:p w:rsidR="00670F86" w:rsidRDefault="00670F86"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r>
      <w:tr w:rsidR="00B10B6D" w:rsidRPr="00722631" w:rsidTr="00165C87">
        <w:trPr>
          <w:cantSplit/>
          <w:trHeight w:val="1863"/>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jc w:val="center"/>
              <w:rPr>
                <w:rFonts w:cs="Arial"/>
                <w:sz w:val="20"/>
              </w:rPr>
            </w:pPr>
            <w:r w:rsidRPr="00722631">
              <w:rPr>
                <w:rFonts w:cs="Arial"/>
                <w:sz w:val="20"/>
              </w:rPr>
              <w:t>4.</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jc w:val="left"/>
              <w:rPr>
                <w:rFonts w:cs="Arial"/>
                <w:sz w:val="20"/>
              </w:rPr>
            </w:pPr>
            <w:r w:rsidRPr="00722631">
              <w:rPr>
                <w:rFonts w:cs="Arial"/>
                <w:sz w:val="20"/>
              </w:rPr>
              <w:t>Mas Nurul Hamidah</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rPr>
                <w:rFonts w:cs="Arial"/>
                <w:sz w:val="20"/>
                <w:lang w:val="id-ID"/>
              </w:rPr>
            </w:pPr>
            <w:r w:rsidRPr="00722631">
              <w:rPr>
                <w:rFonts w:cs="Arial"/>
                <w:sz w:val="20"/>
              </w:rPr>
              <w:t>Teknik Informatika</w:t>
            </w:r>
          </w:p>
        </w:tc>
        <w:tc>
          <w:tcPr>
            <w:tcW w:w="1260" w:type="dxa"/>
            <w:tcBorders>
              <w:top w:val="single" w:sz="4" w:space="0" w:color="auto"/>
              <w:left w:val="single" w:sz="4" w:space="0" w:color="auto"/>
              <w:right w:val="single" w:sz="4" w:space="0" w:color="auto"/>
            </w:tcBorders>
            <w:shd w:val="clear" w:color="auto" w:fill="F2F2F2" w:themeFill="background1" w:themeFillShade="F2"/>
          </w:tcPr>
          <w:p w:rsidR="00B10B6D"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Pr="00722631" w:rsidRDefault="00E2444A" w:rsidP="00E2444A">
            <w:pPr>
              <w:ind w:right="-108"/>
              <w:jc w:val="left"/>
              <w:rPr>
                <w:rFonts w:cs="Arial"/>
                <w:sz w:val="20"/>
                <w:lang w:val="it-IT"/>
              </w:rPr>
            </w:pPr>
            <w:r w:rsidRPr="00722631">
              <w:rPr>
                <w:rFonts w:cs="Arial"/>
                <w:sz w:val="20"/>
              </w:rPr>
              <w:t>TIKK3011</w:t>
            </w:r>
          </w:p>
          <w:p w:rsidR="00B10B6D" w:rsidRPr="00722631" w:rsidRDefault="00B10B6D"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p>
          <w:p w:rsidR="00B10B6D" w:rsidRDefault="00B10B6D" w:rsidP="00B10B6D">
            <w:pPr>
              <w:ind w:right="-108"/>
              <w:jc w:val="left"/>
              <w:rPr>
                <w:rFonts w:cs="Arial"/>
                <w:b/>
                <w:sz w:val="20"/>
                <w:u w:val="single"/>
                <w:lang w:val="it-IT"/>
              </w:rPr>
            </w:pPr>
            <w:r w:rsidRPr="00722631">
              <w:rPr>
                <w:rFonts w:cs="Arial"/>
                <w:b/>
                <w:sz w:val="20"/>
                <w:u w:val="single"/>
                <w:lang w:val="it-IT"/>
              </w:rPr>
              <w:t>Smt. Genap</w:t>
            </w:r>
          </w:p>
          <w:p w:rsidR="00E2444A" w:rsidRDefault="00E2444A" w:rsidP="00B10B6D">
            <w:pPr>
              <w:ind w:right="-108"/>
              <w:jc w:val="left"/>
              <w:rPr>
                <w:rFonts w:cs="Arial"/>
                <w:sz w:val="20"/>
              </w:rPr>
            </w:pPr>
            <w:r w:rsidRPr="00722631">
              <w:rPr>
                <w:rFonts w:cs="Arial"/>
                <w:sz w:val="20"/>
              </w:rPr>
              <w:t>TIKB2001</w:t>
            </w:r>
          </w:p>
          <w:p w:rsidR="00B10B6D" w:rsidRPr="00722631" w:rsidRDefault="00E2444A" w:rsidP="00E2444A">
            <w:pPr>
              <w:ind w:right="-108"/>
              <w:jc w:val="left"/>
              <w:rPr>
                <w:rFonts w:cs="Arial"/>
                <w:sz w:val="20"/>
                <w:lang w:val="it-IT"/>
              </w:rPr>
            </w:pPr>
            <w:r w:rsidRPr="00722631">
              <w:rPr>
                <w:rFonts w:cs="Arial"/>
                <w:sz w:val="20"/>
              </w:rPr>
              <w:t>TIKB2052</w:t>
            </w:r>
          </w:p>
        </w:tc>
        <w:tc>
          <w:tcPr>
            <w:tcW w:w="1800" w:type="dxa"/>
            <w:tcBorders>
              <w:top w:val="single" w:sz="4" w:space="0" w:color="auto"/>
              <w:left w:val="single" w:sz="4" w:space="0" w:color="auto"/>
              <w:right w:val="single" w:sz="4" w:space="0" w:color="auto"/>
            </w:tcBorders>
            <w:shd w:val="clear" w:color="auto" w:fill="F2F2F2" w:themeFill="background1" w:themeFillShade="F2"/>
          </w:tcPr>
          <w:p w:rsidR="00E2444A" w:rsidRDefault="00E2444A" w:rsidP="00B10B6D">
            <w:pPr>
              <w:ind w:right="-108"/>
              <w:jc w:val="left"/>
              <w:rPr>
                <w:rFonts w:cs="Arial"/>
                <w:sz w:val="20"/>
              </w:rPr>
            </w:pPr>
          </w:p>
          <w:p w:rsidR="00B10B6D" w:rsidRPr="00722631" w:rsidRDefault="00E2444A" w:rsidP="00B10B6D">
            <w:pPr>
              <w:ind w:right="-108"/>
              <w:jc w:val="left"/>
              <w:rPr>
                <w:rFonts w:cs="Arial"/>
                <w:sz w:val="20"/>
              </w:rPr>
            </w:pPr>
            <w:r w:rsidRPr="00722631">
              <w:rPr>
                <w:rFonts w:cs="Arial"/>
                <w:sz w:val="20"/>
              </w:rPr>
              <w:t>Desain &amp; Analisis Algoritma</w:t>
            </w:r>
          </w:p>
          <w:p w:rsidR="00B10B6D" w:rsidRDefault="00B10B6D" w:rsidP="00B10B6D">
            <w:pPr>
              <w:ind w:right="-108"/>
              <w:jc w:val="left"/>
              <w:rPr>
                <w:rFonts w:cs="Arial"/>
                <w:sz w:val="20"/>
              </w:rPr>
            </w:pPr>
          </w:p>
          <w:p w:rsidR="00E2444A" w:rsidRDefault="00E2444A" w:rsidP="00B10B6D">
            <w:pPr>
              <w:ind w:right="-108"/>
              <w:jc w:val="left"/>
              <w:rPr>
                <w:rFonts w:cs="Arial"/>
                <w:sz w:val="20"/>
              </w:rPr>
            </w:pPr>
          </w:p>
          <w:p w:rsidR="00E2444A" w:rsidRDefault="00E2444A" w:rsidP="00B10B6D">
            <w:pPr>
              <w:ind w:right="-108"/>
              <w:jc w:val="left"/>
              <w:rPr>
                <w:rFonts w:cs="Arial"/>
                <w:sz w:val="20"/>
              </w:rPr>
            </w:pPr>
            <w:r w:rsidRPr="00722631">
              <w:rPr>
                <w:rFonts w:cs="Arial"/>
                <w:sz w:val="20"/>
              </w:rPr>
              <w:t>Jaringan Komputer</w:t>
            </w:r>
          </w:p>
          <w:p w:rsidR="00B10B6D" w:rsidRPr="00722631" w:rsidRDefault="00E2444A" w:rsidP="00E2444A">
            <w:pPr>
              <w:ind w:right="-108"/>
              <w:jc w:val="left"/>
              <w:rPr>
                <w:rFonts w:cs="Arial"/>
                <w:sz w:val="20"/>
              </w:rPr>
            </w:pPr>
            <w:r w:rsidRPr="00722631">
              <w:rPr>
                <w:rFonts w:cs="Arial"/>
                <w:sz w:val="20"/>
              </w:rPr>
              <w:t>Praktikum Jaringan Komputer</w:t>
            </w:r>
          </w:p>
        </w:tc>
        <w:tc>
          <w:tcPr>
            <w:tcW w:w="896" w:type="dxa"/>
            <w:tcBorders>
              <w:top w:val="single" w:sz="4" w:space="0" w:color="auto"/>
              <w:left w:val="single" w:sz="4" w:space="0" w:color="auto"/>
              <w:right w:val="single" w:sz="4" w:space="0" w:color="auto"/>
            </w:tcBorders>
            <w:shd w:val="clear" w:color="auto" w:fill="F2F2F2" w:themeFill="background1" w:themeFillShade="F2"/>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r w:rsidRPr="00722631">
              <w:rPr>
                <w:rFonts w:cs="Arial"/>
                <w:sz w:val="20"/>
              </w:rPr>
              <w:t>4</w:t>
            </w:r>
          </w:p>
        </w:tc>
        <w:tc>
          <w:tcPr>
            <w:tcW w:w="1080" w:type="dxa"/>
            <w:tcBorders>
              <w:top w:val="single" w:sz="4" w:space="0" w:color="auto"/>
              <w:left w:val="single" w:sz="4" w:space="0" w:color="auto"/>
              <w:right w:val="single" w:sz="4" w:space="0" w:color="auto"/>
            </w:tcBorders>
            <w:shd w:val="clear" w:color="auto" w:fill="F2F2F2" w:themeFill="background1" w:themeFillShade="F2"/>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r w:rsidRPr="00722631">
              <w:rPr>
                <w:rFonts w:cs="Arial"/>
                <w:sz w:val="20"/>
              </w:rPr>
              <w:t>16</w:t>
            </w:r>
          </w:p>
        </w:tc>
        <w:tc>
          <w:tcPr>
            <w:tcW w:w="990" w:type="dxa"/>
            <w:tcBorders>
              <w:top w:val="single" w:sz="4" w:space="0" w:color="auto"/>
              <w:left w:val="single" w:sz="4" w:space="0" w:color="auto"/>
              <w:right w:val="single" w:sz="4" w:space="0" w:color="auto"/>
            </w:tcBorders>
            <w:shd w:val="clear" w:color="auto" w:fill="F2F2F2" w:themeFill="background1" w:themeFillShade="F2"/>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r w:rsidRPr="00722631">
              <w:rPr>
                <w:rFonts w:cs="Arial"/>
                <w:sz w:val="20"/>
              </w:rPr>
              <w:t>16</w:t>
            </w:r>
          </w:p>
        </w:tc>
      </w:tr>
      <w:tr w:rsidR="00B10B6D" w:rsidRPr="00722631" w:rsidTr="00670F86">
        <w:trPr>
          <w:cantSplit/>
          <w:trHeight w:val="1863"/>
        </w:trPr>
        <w:tc>
          <w:tcPr>
            <w:tcW w:w="45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jc w:val="center"/>
              <w:rPr>
                <w:rFonts w:cs="Arial"/>
                <w:sz w:val="20"/>
              </w:rPr>
            </w:pPr>
            <w:r w:rsidRPr="00722631">
              <w:rPr>
                <w:rFonts w:cs="Arial"/>
                <w:sz w:val="20"/>
              </w:rPr>
              <w:t>5.</w:t>
            </w:r>
          </w:p>
        </w:tc>
        <w:tc>
          <w:tcPr>
            <w:tcW w:w="135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rPr>
                <w:rFonts w:cs="Arial"/>
                <w:sz w:val="20"/>
              </w:rPr>
            </w:pPr>
            <w:r w:rsidRPr="00722631">
              <w:rPr>
                <w:rFonts w:cs="Arial"/>
                <w:sz w:val="20"/>
              </w:rPr>
              <w:t>M. Mahaputra Hidayat</w:t>
            </w:r>
          </w:p>
        </w:tc>
        <w:tc>
          <w:tcPr>
            <w:tcW w:w="108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rPr>
                <w:rFonts w:cs="Arial"/>
                <w:sz w:val="20"/>
                <w:lang w:val="id-ID"/>
              </w:rPr>
            </w:pPr>
            <w:r w:rsidRPr="00722631">
              <w:rPr>
                <w:rFonts w:cs="Arial"/>
                <w:sz w:val="20"/>
              </w:rPr>
              <w:t>Teknik Informatika</w:t>
            </w:r>
          </w:p>
        </w:tc>
        <w:tc>
          <w:tcPr>
            <w:tcW w:w="1260" w:type="dxa"/>
            <w:tcBorders>
              <w:top w:val="single" w:sz="4" w:space="0" w:color="auto"/>
              <w:left w:val="single" w:sz="4" w:space="0" w:color="auto"/>
              <w:right w:val="single" w:sz="4" w:space="0" w:color="auto"/>
            </w:tcBorders>
            <w:shd w:val="clear" w:color="auto" w:fill="FFFFFF"/>
          </w:tcPr>
          <w:p w:rsidR="00B10B6D" w:rsidRPr="00722631"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Pr="00722631" w:rsidRDefault="00B10B6D" w:rsidP="00B10B6D">
            <w:pPr>
              <w:ind w:right="-108"/>
              <w:jc w:val="left"/>
              <w:rPr>
                <w:rFonts w:cs="Arial"/>
                <w:sz w:val="20"/>
                <w:lang w:val="it-IT"/>
              </w:rPr>
            </w:pPr>
            <w:r w:rsidRPr="00722631">
              <w:rPr>
                <w:rFonts w:cs="Arial"/>
                <w:sz w:val="20"/>
              </w:rPr>
              <w:t>TIKK3010</w:t>
            </w:r>
          </w:p>
          <w:p w:rsidR="00B10B6D" w:rsidRPr="00722631" w:rsidRDefault="00B10B6D" w:rsidP="00B10B6D">
            <w:pPr>
              <w:ind w:right="-108"/>
              <w:jc w:val="left"/>
              <w:rPr>
                <w:rFonts w:cs="Arial"/>
                <w:b/>
                <w:sz w:val="20"/>
                <w:u w:val="single"/>
                <w:lang w:val="it-IT"/>
              </w:rPr>
            </w:pPr>
            <w:r w:rsidRPr="00722631">
              <w:rPr>
                <w:rFonts w:cs="Arial"/>
                <w:sz w:val="20"/>
              </w:rPr>
              <w:t>TIPB7205</w:t>
            </w:r>
          </w:p>
          <w:p w:rsidR="00B10B6D" w:rsidRPr="00722631" w:rsidRDefault="00B10B6D"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r w:rsidRPr="00722631">
              <w:rPr>
                <w:rFonts w:cs="Arial"/>
                <w:b/>
                <w:sz w:val="20"/>
                <w:u w:val="single"/>
                <w:lang w:val="it-IT"/>
              </w:rPr>
              <w:t>Smt. Genap</w:t>
            </w:r>
          </w:p>
          <w:p w:rsidR="00B10B6D" w:rsidRPr="00722631" w:rsidRDefault="00B10B6D" w:rsidP="00B10B6D">
            <w:pPr>
              <w:ind w:right="-108"/>
              <w:jc w:val="left"/>
              <w:rPr>
                <w:rFonts w:cs="Arial"/>
                <w:sz w:val="20"/>
              </w:rPr>
            </w:pPr>
            <w:r w:rsidRPr="00722631">
              <w:rPr>
                <w:rFonts w:cs="Arial"/>
                <w:sz w:val="20"/>
              </w:rPr>
              <w:t>TIKK2008</w:t>
            </w:r>
          </w:p>
          <w:p w:rsidR="00B10B6D" w:rsidRPr="00722631" w:rsidRDefault="00B10B6D" w:rsidP="00B10B6D">
            <w:pPr>
              <w:ind w:right="-108"/>
              <w:jc w:val="left"/>
              <w:rPr>
                <w:rFonts w:cs="Arial"/>
                <w:sz w:val="20"/>
                <w:lang w:val="it-IT"/>
              </w:rPr>
            </w:pPr>
            <w:r w:rsidRPr="00722631">
              <w:rPr>
                <w:rFonts w:cs="Arial"/>
                <w:sz w:val="20"/>
              </w:rPr>
              <w:t>TIPB6502</w:t>
            </w:r>
          </w:p>
        </w:tc>
        <w:tc>
          <w:tcPr>
            <w:tcW w:w="1800" w:type="dxa"/>
            <w:tcBorders>
              <w:top w:val="single" w:sz="4" w:space="0" w:color="auto"/>
              <w:left w:val="single" w:sz="4" w:space="0" w:color="auto"/>
              <w:right w:val="single" w:sz="4" w:space="0" w:color="auto"/>
            </w:tcBorders>
          </w:tcPr>
          <w:p w:rsidR="008C4B54" w:rsidRDefault="008C4B54"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Sains Manajemen</w:t>
            </w:r>
          </w:p>
          <w:p w:rsidR="00B10B6D" w:rsidRPr="00722631" w:rsidRDefault="00B10B6D" w:rsidP="00B10B6D">
            <w:pPr>
              <w:ind w:right="-108"/>
              <w:jc w:val="left"/>
              <w:rPr>
                <w:rFonts w:cs="Arial"/>
                <w:sz w:val="20"/>
              </w:rPr>
            </w:pPr>
            <w:r w:rsidRPr="00722631">
              <w:rPr>
                <w:rFonts w:cs="Arial"/>
                <w:sz w:val="20"/>
              </w:rPr>
              <w:t>Sistem Penunjang Keputusan</w:t>
            </w:r>
          </w:p>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Struktur Data</w:t>
            </w:r>
          </w:p>
          <w:p w:rsidR="00B10B6D" w:rsidRPr="008C4B54" w:rsidRDefault="00B10B6D" w:rsidP="00B10B6D">
            <w:pPr>
              <w:ind w:right="-108"/>
              <w:jc w:val="left"/>
              <w:rPr>
                <w:rFonts w:cs="Arial"/>
                <w:i/>
                <w:sz w:val="20"/>
              </w:rPr>
            </w:pPr>
            <w:r w:rsidRPr="00722631">
              <w:rPr>
                <w:rFonts w:cs="Arial"/>
                <w:i/>
                <w:sz w:val="20"/>
              </w:rPr>
              <w:t>Pattern Recognition</w:t>
            </w:r>
          </w:p>
        </w:tc>
        <w:tc>
          <w:tcPr>
            <w:tcW w:w="896" w:type="dxa"/>
            <w:tcBorders>
              <w:top w:val="single" w:sz="4" w:space="0" w:color="auto"/>
              <w:left w:val="single" w:sz="4" w:space="0" w:color="auto"/>
              <w:right w:val="single" w:sz="4" w:space="0" w:color="auto"/>
            </w:tcBorders>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2</w:t>
            </w:r>
          </w:p>
          <w:p w:rsidR="00B10B6D" w:rsidRPr="00722631" w:rsidRDefault="00B10B6D" w:rsidP="00670F86">
            <w:pPr>
              <w:jc w:val="center"/>
              <w:rPr>
                <w:rFonts w:cs="Arial"/>
                <w:sz w:val="20"/>
              </w:rPr>
            </w:pPr>
            <w:r w:rsidRPr="00722631">
              <w:rPr>
                <w:rFonts w:cs="Arial"/>
                <w:sz w:val="20"/>
              </w:rPr>
              <w:t>2</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r w:rsidRPr="00722631">
              <w:rPr>
                <w:rFonts w:cs="Arial"/>
                <w:sz w:val="20"/>
              </w:rPr>
              <w:t>2</w:t>
            </w:r>
          </w:p>
        </w:tc>
        <w:tc>
          <w:tcPr>
            <w:tcW w:w="1080" w:type="dxa"/>
            <w:tcBorders>
              <w:top w:val="single" w:sz="4" w:space="0" w:color="auto"/>
              <w:left w:val="single" w:sz="4" w:space="0" w:color="auto"/>
              <w:right w:val="single" w:sz="4" w:space="0" w:color="auto"/>
            </w:tcBorders>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r w:rsidRPr="00722631">
              <w:rPr>
                <w:rFonts w:cs="Arial"/>
                <w:sz w:val="20"/>
              </w:rPr>
              <w:t>16</w:t>
            </w:r>
          </w:p>
        </w:tc>
        <w:tc>
          <w:tcPr>
            <w:tcW w:w="990" w:type="dxa"/>
            <w:tcBorders>
              <w:top w:val="single" w:sz="4" w:space="0" w:color="auto"/>
              <w:left w:val="single" w:sz="4" w:space="0" w:color="auto"/>
              <w:right w:val="single" w:sz="4" w:space="0" w:color="auto"/>
            </w:tcBorders>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r w:rsidRPr="00722631">
              <w:rPr>
                <w:rFonts w:cs="Arial"/>
                <w:sz w:val="20"/>
              </w:rPr>
              <w:t>16</w:t>
            </w:r>
          </w:p>
        </w:tc>
      </w:tr>
      <w:tr w:rsidR="00B10B6D" w:rsidRPr="00722631" w:rsidTr="00165C87">
        <w:trPr>
          <w:cantSplit/>
          <w:trHeight w:val="1863"/>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jc w:val="center"/>
              <w:rPr>
                <w:rFonts w:cs="Arial"/>
                <w:sz w:val="20"/>
              </w:rPr>
            </w:pPr>
            <w:r w:rsidRPr="00722631">
              <w:rPr>
                <w:rFonts w:cs="Arial"/>
                <w:sz w:val="20"/>
              </w:rPr>
              <w:lastRenderedPageBreak/>
              <w:t>6.</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rPr>
                <w:rFonts w:cs="Arial"/>
                <w:sz w:val="20"/>
              </w:rPr>
            </w:pPr>
            <w:r w:rsidRPr="00722631">
              <w:rPr>
                <w:rFonts w:cs="Arial"/>
                <w:sz w:val="20"/>
              </w:rPr>
              <w:t>Rani Purbaningtyas (***)</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rPr>
                <w:rFonts w:cs="Arial"/>
                <w:sz w:val="20"/>
                <w:lang w:val="id-ID"/>
              </w:rPr>
            </w:pPr>
            <w:r w:rsidRPr="00722631">
              <w:rPr>
                <w:rFonts w:cs="Arial"/>
                <w:sz w:val="20"/>
              </w:rPr>
              <w:t>Teknik Informatika</w:t>
            </w:r>
          </w:p>
        </w:tc>
        <w:tc>
          <w:tcPr>
            <w:tcW w:w="126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Default="00B10B6D" w:rsidP="00B10B6D">
            <w:pPr>
              <w:ind w:right="-108"/>
              <w:jc w:val="left"/>
              <w:rPr>
                <w:rFonts w:cs="Arial"/>
                <w:sz w:val="20"/>
              </w:rPr>
            </w:pPr>
            <w:r w:rsidRPr="00722631">
              <w:rPr>
                <w:rFonts w:cs="Arial"/>
                <w:sz w:val="20"/>
              </w:rPr>
              <w:t>TIPB7003</w:t>
            </w:r>
          </w:p>
          <w:p w:rsidR="00B10B6D" w:rsidRPr="00E2444A" w:rsidRDefault="00E2444A" w:rsidP="00E2444A">
            <w:pPr>
              <w:ind w:right="-108"/>
              <w:jc w:val="left"/>
              <w:rPr>
                <w:rFonts w:cs="Arial"/>
                <w:sz w:val="20"/>
              </w:rPr>
            </w:pPr>
            <w:r w:rsidRPr="00722631">
              <w:rPr>
                <w:rFonts w:cs="Arial"/>
                <w:sz w:val="20"/>
              </w:rPr>
              <w:t>TIKK5016</w:t>
            </w:r>
          </w:p>
          <w:p w:rsidR="00B10B6D" w:rsidRPr="00722631" w:rsidRDefault="00B10B6D"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r w:rsidRPr="00722631">
              <w:rPr>
                <w:rFonts w:cs="Arial"/>
                <w:b/>
                <w:sz w:val="20"/>
                <w:u w:val="single"/>
                <w:lang w:val="it-IT"/>
              </w:rPr>
              <w:t>Smt. Genap</w:t>
            </w:r>
          </w:p>
          <w:p w:rsidR="00B10B6D" w:rsidRDefault="00B10B6D" w:rsidP="00B10B6D">
            <w:pPr>
              <w:ind w:right="-108"/>
              <w:jc w:val="left"/>
              <w:rPr>
                <w:rFonts w:cs="Arial"/>
                <w:sz w:val="20"/>
              </w:rPr>
            </w:pPr>
            <w:r w:rsidRPr="00722631">
              <w:rPr>
                <w:rFonts w:cs="Arial"/>
                <w:sz w:val="20"/>
              </w:rPr>
              <w:t>TIKB2003</w:t>
            </w:r>
          </w:p>
          <w:p w:rsidR="00165C87" w:rsidRPr="00722631" w:rsidRDefault="00165C87" w:rsidP="00B10B6D">
            <w:pPr>
              <w:ind w:right="-108"/>
              <w:jc w:val="left"/>
              <w:rPr>
                <w:rFonts w:cs="Arial"/>
                <w:sz w:val="20"/>
              </w:rPr>
            </w:pPr>
            <w:r w:rsidRPr="00722631">
              <w:rPr>
                <w:rFonts w:cs="Arial"/>
                <w:sz w:val="20"/>
              </w:rPr>
              <w:t>TIKB2051</w:t>
            </w:r>
          </w:p>
          <w:p w:rsidR="00B10B6D" w:rsidRPr="00722631" w:rsidRDefault="00B10B6D" w:rsidP="00B10B6D">
            <w:pPr>
              <w:ind w:right="-108"/>
              <w:jc w:val="left"/>
              <w:rPr>
                <w:rFonts w:cs="Arial"/>
                <w:sz w:val="20"/>
                <w:lang w:val="it-IT"/>
              </w:rPr>
            </w:pPr>
          </w:p>
        </w:tc>
        <w:tc>
          <w:tcPr>
            <w:tcW w:w="180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Riset TI 2</w:t>
            </w:r>
          </w:p>
          <w:p w:rsidR="00B10B6D" w:rsidRPr="00722631" w:rsidRDefault="00B10B6D" w:rsidP="00B10B6D">
            <w:pPr>
              <w:ind w:right="-108"/>
              <w:jc w:val="left"/>
              <w:rPr>
                <w:rFonts w:cs="Arial"/>
                <w:sz w:val="20"/>
              </w:rPr>
            </w:pPr>
            <w:r w:rsidRPr="00722631">
              <w:rPr>
                <w:rFonts w:cs="Arial"/>
                <w:sz w:val="20"/>
              </w:rPr>
              <w:t>Rekayasa P L</w:t>
            </w:r>
          </w:p>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p>
          <w:p w:rsidR="00B10B6D" w:rsidRDefault="00B10B6D" w:rsidP="00B10B6D">
            <w:pPr>
              <w:ind w:right="-108"/>
              <w:jc w:val="left"/>
              <w:rPr>
                <w:rFonts w:cs="Arial"/>
                <w:sz w:val="20"/>
              </w:rPr>
            </w:pPr>
            <w:r w:rsidRPr="00722631">
              <w:rPr>
                <w:rFonts w:cs="Arial"/>
                <w:sz w:val="20"/>
              </w:rPr>
              <w:t>Basis Data</w:t>
            </w:r>
          </w:p>
          <w:p w:rsidR="00B10B6D" w:rsidRPr="00722631" w:rsidRDefault="00E2444A" w:rsidP="00E2444A">
            <w:pPr>
              <w:ind w:right="-108"/>
              <w:jc w:val="left"/>
              <w:rPr>
                <w:rFonts w:cs="Arial"/>
                <w:sz w:val="20"/>
              </w:rPr>
            </w:pPr>
            <w:r w:rsidRPr="00722631">
              <w:rPr>
                <w:rFonts w:cs="Arial"/>
                <w:sz w:val="20"/>
              </w:rPr>
              <w:t>Praktikum Algoritma &amp; Pemrograman</w:t>
            </w:r>
          </w:p>
        </w:tc>
        <w:tc>
          <w:tcPr>
            <w:tcW w:w="896"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tc>
        <w:tc>
          <w:tcPr>
            <w:tcW w:w="108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tc>
        <w:tc>
          <w:tcPr>
            <w:tcW w:w="99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r w:rsidRPr="00722631">
              <w:rPr>
                <w:rFonts w:cs="Arial"/>
                <w:sz w:val="20"/>
              </w:rPr>
              <w:t>16</w:t>
            </w:r>
          </w:p>
        </w:tc>
      </w:tr>
      <w:tr w:rsidR="00B10B6D" w:rsidRPr="00722631" w:rsidTr="00670F86">
        <w:trPr>
          <w:cantSplit/>
          <w:trHeight w:val="1863"/>
        </w:trPr>
        <w:tc>
          <w:tcPr>
            <w:tcW w:w="45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jc w:val="center"/>
              <w:rPr>
                <w:rFonts w:cs="Arial"/>
                <w:sz w:val="20"/>
              </w:rPr>
            </w:pPr>
            <w:r w:rsidRPr="00722631">
              <w:rPr>
                <w:rFonts w:cs="Arial"/>
                <w:sz w:val="20"/>
              </w:rPr>
              <w:t>7.</w:t>
            </w:r>
          </w:p>
        </w:tc>
        <w:tc>
          <w:tcPr>
            <w:tcW w:w="135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jc w:val="left"/>
              <w:rPr>
                <w:rFonts w:cs="Arial"/>
                <w:sz w:val="20"/>
              </w:rPr>
            </w:pPr>
            <w:r w:rsidRPr="00722631">
              <w:rPr>
                <w:rFonts w:cs="Arial"/>
                <w:sz w:val="20"/>
              </w:rPr>
              <w:t>R. Dimas Adityo</w:t>
            </w:r>
          </w:p>
        </w:tc>
        <w:tc>
          <w:tcPr>
            <w:tcW w:w="108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rPr>
                <w:rFonts w:cs="Arial"/>
                <w:sz w:val="20"/>
                <w:lang w:val="id-ID"/>
              </w:rPr>
            </w:pPr>
            <w:r w:rsidRPr="00722631">
              <w:rPr>
                <w:rFonts w:cs="Arial"/>
                <w:sz w:val="20"/>
              </w:rPr>
              <w:t>Teknik Informatika</w:t>
            </w:r>
          </w:p>
        </w:tc>
        <w:tc>
          <w:tcPr>
            <w:tcW w:w="1260" w:type="dxa"/>
            <w:tcBorders>
              <w:top w:val="single" w:sz="4" w:space="0" w:color="auto"/>
              <w:left w:val="single" w:sz="4" w:space="0" w:color="auto"/>
              <w:right w:val="single" w:sz="4" w:space="0" w:color="auto"/>
            </w:tcBorders>
          </w:tcPr>
          <w:p w:rsidR="00B10B6D" w:rsidRPr="00722631"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Pr="00722631" w:rsidRDefault="00B10B6D" w:rsidP="00B10B6D">
            <w:pPr>
              <w:shd w:val="clear" w:color="auto" w:fill="FFFFFF"/>
              <w:ind w:right="-108"/>
              <w:jc w:val="left"/>
              <w:rPr>
                <w:rFonts w:cs="Arial"/>
                <w:sz w:val="20"/>
              </w:rPr>
            </w:pPr>
            <w:r w:rsidRPr="00722631">
              <w:rPr>
                <w:rFonts w:cs="Arial"/>
                <w:sz w:val="20"/>
              </w:rPr>
              <w:t>TIPB5501</w:t>
            </w:r>
          </w:p>
          <w:p w:rsidR="00B10B6D" w:rsidRPr="00722631" w:rsidRDefault="00B10B6D" w:rsidP="00B10B6D">
            <w:pPr>
              <w:ind w:right="-108"/>
              <w:jc w:val="left"/>
              <w:rPr>
                <w:rFonts w:cs="Arial"/>
                <w:i/>
                <w:sz w:val="20"/>
              </w:rPr>
            </w:pPr>
          </w:p>
          <w:p w:rsidR="00B10B6D" w:rsidRPr="00722631" w:rsidRDefault="00B10B6D" w:rsidP="00B10B6D">
            <w:pPr>
              <w:ind w:right="-108"/>
              <w:jc w:val="left"/>
              <w:rPr>
                <w:rFonts w:cs="Arial"/>
                <w:sz w:val="20"/>
                <w:lang w:val="it-IT"/>
              </w:rPr>
            </w:pPr>
            <w:r w:rsidRPr="00722631">
              <w:rPr>
                <w:rFonts w:cs="Arial"/>
                <w:sz w:val="20"/>
              </w:rPr>
              <w:t>TIPB7503</w:t>
            </w:r>
          </w:p>
          <w:p w:rsidR="00B10B6D" w:rsidRPr="00722631" w:rsidRDefault="00B10B6D" w:rsidP="00B10B6D">
            <w:pPr>
              <w:ind w:right="-108"/>
              <w:jc w:val="left"/>
              <w:rPr>
                <w:rFonts w:cs="Arial"/>
                <w:b/>
                <w:sz w:val="20"/>
                <w:u w:val="single"/>
                <w:lang w:val="it-IT"/>
              </w:rPr>
            </w:pPr>
          </w:p>
          <w:p w:rsidR="008C4B54" w:rsidRDefault="008C4B54"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r w:rsidRPr="00722631">
              <w:rPr>
                <w:rFonts w:cs="Arial"/>
                <w:b/>
                <w:sz w:val="20"/>
                <w:u w:val="single"/>
                <w:lang w:val="it-IT"/>
              </w:rPr>
              <w:t>Smt. Genap</w:t>
            </w:r>
          </w:p>
          <w:p w:rsidR="00B10B6D" w:rsidRPr="00722631" w:rsidRDefault="00B10B6D" w:rsidP="00B10B6D">
            <w:pPr>
              <w:ind w:right="-108"/>
              <w:jc w:val="left"/>
              <w:rPr>
                <w:rFonts w:cs="Arial"/>
                <w:sz w:val="20"/>
              </w:rPr>
            </w:pPr>
            <w:r w:rsidRPr="00722631">
              <w:rPr>
                <w:rFonts w:cs="Arial"/>
                <w:sz w:val="20"/>
              </w:rPr>
              <w:t>TIKK4012</w:t>
            </w:r>
          </w:p>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lang w:val="it-IT"/>
              </w:rPr>
            </w:pPr>
            <w:r w:rsidRPr="00722631">
              <w:rPr>
                <w:rFonts w:cs="Arial"/>
                <w:sz w:val="20"/>
                <w:shd w:val="clear" w:color="auto" w:fill="FFFFFF"/>
              </w:rPr>
              <w:t>TIKB4054</w:t>
            </w:r>
          </w:p>
        </w:tc>
        <w:tc>
          <w:tcPr>
            <w:tcW w:w="1800" w:type="dxa"/>
            <w:tcBorders>
              <w:top w:val="single" w:sz="4" w:space="0" w:color="auto"/>
              <w:left w:val="single" w:sz="4" w:space="0" w:color="auto"/>
              <w:right w:val="single" w:sz="4" w:space="0" w:color="auto"/>
            </w:tcBorders>
          </w:tcPr>
          <w:p w:rsidR="008C4B54" w:rsidRDefault="008C4B54" w:rsidP="00B10B6D">
            <w:pPr>
              <w:shd w:val="clear" w:color="auto" w:fill="FFFFFF"/>
              <w:ind w:right="-108"/>
              <w:jc w:val="left"/>
              <w:rPr>
                <w:rFonts w:cs="Arial"/>
                <w:i/>
                <w:sz w:val="20"/>
              </w:rPr>
            </w:pPr>
          </w:p>
          <w:p w:rsidR="00B10B6D" w:rsidRPr="00722631" w:rsidRDefault="00B10B6D" w:rsidP="00B10B6D">
            <w:pPr>
              <w:shd w:val="clear" w:color="auto" w:fill="FFFFFF"/>
              <w:ind w:right="-108"/>
              <w:jc w:val="left"/>
              <w:rPr>
                <w:rFonts w:cs="Arial"/>
                <w:i/>
                <w:sz w:val="20"/>
              </w:rPr>
            </w:pPr>
            <w:r w:rsidRPr="00722631">
              <w:rPr>
                <w:rFonts w:cs="Arial"/>
                <w:i/>
                <w:sz w:val="20"/>
              </w:rPr>
              <w:t>Mobile Programming</w:t>
            </w:r>
          </w:p>
          <w:p w:rsidR="00B10B6D" w:rsidRPr="00722631" w:rsidRDefault="00B10B6D" w:rsidP="00B10B6D">
            <w:pPr>
              <w:ind w:right="-108"/>
              <w:jc w:val="left"/>
              <w:rPr>
                <w:rFonts w:cs="Arial"/>
                <w:sz w:val="20"/>
              </w:rPr>
            </w:pPr>
            <w:r w:rsidRPr="00722631">
              <w:rPr>
                <w:rFonts w:cs="Arial"/>
                <w:sz w:val="20"/>
              </w:rPr>
              <w:t>Pemrograman Aplikasi Cloud</w:t>
            </w:r>
          </w:p>
          <w:p w:rsidR="00B10B6D" w:rsidRPr="00722631" w:rsidRDefault="00B10B6D" w:rsidP="00B10B6D">
            <w:pPr>
              <w:ind w:right="-108"/>
              <w:jc w:val="left"/>
              <w:rPr>
                <w:rFonts w:cs="Arial"/>
                <w:sz w:val="20"/>
              </w:rPr>
            </w:pPr>
          </w:p>
          <w:p w:rsidR="008C4B54" w:rsidRDefault="008C4B54"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Pemrograman Komputer Grafis</w:t>
            </w:r>
          </w:p>
          <w:p w:rsidR="00B10B6D" w:rsidRPr="00722631" w:rsidRDefault="00B10B6D" w:rsidP="00B10B6D">
            <w:pPr>
              <w:ind w:right="-108"/>
              <w:jc w:val="left"/>
              <w:rPr>
                <w:rFonts w:cs="Arial"/>
                <w:sz w:val="20"/>
              </w:rPr>
            </w:pPr>
            <w:r w:rsidRPr="00722631">
              <w:rPr>
                <w:rFonts w:cs="Arial"/>
                <w:sz w:val="20"/>
                <w:shd w:val="clear" w:color="auto" w:fill="FFFFFF"/>
              </w:rPr>
              <w:t>Praktikum PKG</w:t>
            </w:r>
          </w:p>
        </w:tc>
        <w:tc>
          <w:tcPr>
            <w:tcW w:w="896" w:type="dxa"/>
            <w:tcBorders>
              <w:top w:val="single" w:sz="4" w:space="0" w:color="auto"/>
              <w:left w:val="single" w:sz="4" w:space="0" w:color="auto"/>
              <w:right w:val="single" w:sz="4" w:space="0" w:color="auto"/>
            </w:tcBorders>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2</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tc>
        <w:tc>
          <w:tcPr>
            <w:tcW w:w="1080" w:type="dxa"/>
            <w:tcBorders>
              <w:top w:val="single" w:sz="4" w:space="0" w:color="auto"/>
              <w:left w:val="single" w:sz="4" w:space="0" w:color="auto"/>
              <w:right w:val="single" w:sz="4" w:space="0" w:color="auto"/>
            </w:tcBorders>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8C4B54">
            <w:pPr>
              <w:jc w:val="center"/>
              <w:rPr>
                <w:rFonts w:cs="Arial"/>
                <w:sz w:val="20"/>
              </w:rPr>
            </w:pPr>
            <w:r w:rsidRPr="00722631">
              <w:rPr>
                <w:rFonts w:cs="Arial"/>
                <w:sz w:val="20"/>
              </w:rPr>
              <w:t>16</w:t>
            </w:r>
          </w:p>
        </w:tc>
        <w:tc>
          <w:tcPr>
            <w:tcW w:w="990" w:type="dxa"/>
            <w:tcBorders>
              <w:top w:val="single" w:sz="4" w:space="0" w:color="auto"/>
              <w:left w:val="single" w:sz="4" w:space="0" w:color="auto"/>
              <w:right w:val="single" w:sz="4" w:space="0" w:color="auto"/>
            </w:tcBorders>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r>
      <w:tr w:rsidR="00B10B6D" w:rsidRPr="00722631" w:rsidTr="00165C87">
        <w:trPr>
          <w:cantSplit/>
          <w:trHeight w:val="1448"/>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jc w:val="center"/>
              <w:rPr>
                <w:rFonts w:cs="Arial"/>
                <w:sz w:val="20"/>
              </w:rPr>
            </w:pPr>
            <w:r w:rsidRPr="00722631">
              <w:rPr>
                <w:rFonts w:cs="Arial"/>
                <w:sz w:val="20"/>
              </w:rPr>
              <w:t>8.</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jc w:val="left"/>
              <w:rPr>
                <w:rFonts w:cs="Arial"/>
                <w:sz w:val="20"/>
              </w:rPr>
            </w:pPr>
            <w:r w:rsidRPr="00722631">
              <w:rPr>
                <w:rFonts w:cs="Arial"/>
                <w:sz w:val="20"/>
              </w:rPr>
              <w:t>Rifki Fahrial Zainal</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rPr>
                <w:rFonts w:cs="Arial"/>
                <w:sz w:val="20"/>
                <w:lang w:val="id-ID"/>
              </w:rPr>
            </w:pPr>
            <w:r w:rsidRPr="00722631">
              <w:rPr>
                <w:rFonts w:cs="Arial"/>
                <w:sz w:val="20"/>
              </w:rPr>
              <w:t>Teknik Informatika</w:t>
            </w:r>
          </w:p>
        </w:tc>
        <w:tc>
          <w:tcPr>
            <w:tcW w:w="126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Pr="00722631" w:rsidRDefault="00E2444A" w:rsidP="00B10B6D">
            <w:pPr>
              <w:ind w:right="-108"/>
              <w:jc w:val="left"/>
              <w:rPr>
                <w:rFonts w:cs="Arial"/>
                <w:b/>
                <w:sz w:val="20"/>
                <w:u w:val="single"/>
                <w:lang w:val="it-IT"/>
              </w:rPr>
            </w:pPr>
            <w:r w:rsidRPr="00722631">
              <w:rPr>
                <w:rFonts w:cs="Arial"/>
                <w:sz w:val="20"/>
              </w:rPr>
              <w:t>TIKK1007</w:t>
            </w:r>
          </w:p>
          <w:p w:rsidR="00B10B6D" w:rsidRPr="00722631" w:rsidRDefault="00B10B6D"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r w:rsidRPr="00722631">
              <w:rPr>
                <w:rFonts w:cs="Arial"/>
                <w:b/>
                <w:sz w:val="20"/>
                <w:u w:val="single"/>
                <w:lang w:val="it-IT"/>
              </w:rPr>
              <w:t>Smt. Genap</w:t>
            </w:r>
          </w:p>
          <w:p w:rsidR="00B10B6D" w:rsidRPr="00722631" w:rsidRDefault="00B10B6D" w:rsidP="00B10B6D">
            <w:pPr>
              <w:ind w:right="-108"/>
              <w:jc w:val="left"/>
              <w:rPr>
                <w:rFonts w:cs="Arial"/>
                <w:sz w:val="20"/>
              </w:rPr>
            </w:pPr>
            <w:r w:rsidRPr="00722631">
              <w:rPr>
                <w:rFonts w:cs="Arial"/>
                <w:sz w:val="20"/>
              </w:rPr>
              <w:t>TIKK6017</w:t>
            </w:r>
          </w:p>
        </w:tc>
        <w:tc>
          <w:tcPr>
            <w:tcW w:w="1800" w:type="dxa"/>
            <w:tcBorders>
              <w:top w:val="single" w:sz="4" w:space="0" w:color="auto"/>
              <w:left w:val="single" w:sz="4" w:space="0" w:color="auto"/>
              <w:right w:val="single" w:sz="4" w:space="0" w:color="auto"/>
            </w:tcBorders>
            <w:shd w:val="clear" w:color="auto" w:fill="F2F2F2" w:themeFill="background1" w:themeFillShade="F2"/>
          </w:tcPr>
          <w:p w:rsidR="00E2444A" w:rsidRDefault="00E2444A" w:rsidP="00B10B6D">
            <w:pPr>
              <w:ind w:right="-108"/>
              <w:jc w:val="left"/>
              <w:rPr>
                <w:rFonts w:cs="Arial"/>
                <w:sz w:val="20"/>
              </w:rPr>
            </w:pPr>
          </w:p>
          <w:p w:rsidR="00B10B6D" w:rsidRPr="00722631" w:rsidRDefault="00E2444A" w:rsidP="00B10B6D">
            <w:pPr>
              <w:ind w:right="-108"/>
              <w:jc w:val="left"/>
              <w:rPr>
                <w:rFonts w:cs="Arial"/>
                <w:sz w:val="20"/>
              </w:rPr>
            </w:pPr>
            <w:r w:rsidRPr="00722631">
              <w:rPr>
                <w:rFonts w:cs="Arial"/>
                <w:sz w:val="20"/>
              </w:rPr>
              <w:t>Algoritma dan Pemrograman</w:t>
            </w:r>
          </w:p>
          <w:p w:rsidR="00B10B6D" w:rsidRDefault="00B10B6D" w:rsidP="00B10B6D">
            <w:pPr>
              <w:ind w:right="-108"/>
              <w:jc w:val="left"/>
              <w:rPr>
                <w:rFonts w:cs="Arial"/>
                <w:sz w:val="20"/>
              </w:rPr>
            </w:pPr>
          </w:p>
          <w:p w:rsidR="00B10B6D" w:rsidRPr="00722631" w:rsidRDefault="00E2444A" w:rsidP="00E2444A">
            <w:pPr>
              <w:ind w:right="-108"/>
              <w:jc w:val="left"/>
              <w:rPr>
                <w:rFonts w:cs="Arial"/>
                <w:sz w:val="20"/>
              </w:rPr>
            </w:pPr>
            <w:r w:rsidRPr="00722631">
              <w:rPr>
                <w:rFonts w:cs="Arial"/>
                <w:sz w:val="20"/>
              </w:rPr>
              <w:t>Data Mining</w:t>
            </w:r>
          </w:p>
        </w:tc>
        <w:tc>
          <w:tcPr>
            <w:tcW w:w="896" w:type="dxa"/>
            <w:tcBorders>
              <w:top w:val="single" w:sz="4" w:space="0" w:color="auto"/>
              <w:left w:val="single" w:sz="4" w:space="0" w:color="auto"/>
              <w:right w:val="single" w:sz="4" w:space="0" w:color="auto"/>
            </w:tcBorders>
            <w:shd w:val="clear" w:color="auto" w:fill="F2F2F2" w:themeFill="background1" w:themeFillShade="F2"/>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8C4B54">
            <w:pPr>
              <w:jc w:val="center"/>
              <w:rPr>
                <w:rFonts w:cs="Arial"/>
                <w:sz w:val="20"/>
              </w:rPr>
            </w:pPr>
            <w:r w:rsidRPr="00722631">
              <w:rPr>
                <w:rFonts w:cs="Arial"/>
                <w:sz w:val="20"/>
              </w:rPr>
              <w:t>2</w:t>
            </w:r>
          </w:p>
        </w:tc>
        <w:tc>
          <w:tcPr>
            <w:tcW w:w="1080" w:type="dxa"/>
            <w:tcBorders>
              <w:top w:val="single" w:sz="4" w:space="0" w:color="auto"/>
              <w:left w:val="single" w:sz="4" w:space="0" w:color="auto"/>
              <w:right w:val="single" w:sz="4" w:space="0" w:color="auto"/>
            </w:tcBorders>
            <w:shd w:val="clear" w:color="auto" w:fill="F2F2F2" w:themeFill="background1" w:themeFillShade="F2"/>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c>
          <w:tcPr>
            <w:tcW w:w="990" w:type="dxa"/>
            <w:tcBorders>
              <w:top w:val="single" w:sz="4" w:space="0" w:color="auto"/>
              <w:left w:val="single" w:sz="4" w:space="0" w:color="auto"/>
              <w:right w:val="single" w:sz="4" w:space="0" w:color="auto"/>
            </w:tcBorders>
            <w:shd w:val="clear" w:color="auto" w:fill="F2F2F2" w:themeFill="background1" w:themeFillShade="F2"/>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r>
      <w:tr w:rsidR="00B10B6D" w:rsidRPr="00722631" w:rsidTr="008C4B54">
        <w:trPr>
          <w:cantSplit/>
          <w:trHeight w:val="1439"/>
        </w:trPr>
        <w:tc>
          <w:tcPr>
            <w:tcW w:w="450" w:type="dxa"/>
            <w:tcBorders>
              <w:top w:val="single" w:sz="4" w:space="0" w:color="auto"/>
              <w:left w:val="single" w:sz="4" w:space="0" w:color="auto"/>
              <w:bottom w:val="single" w:sz="4" w:space="0" w:color="auto"/>
              <w:right w:val="single" w:sz="4" w:space="0" w:color="auto"/>
            </w:tcBorders>
          </w:tcPr>
          <w:p w:rsidR="00B10B6D" w:rsidRPr="00722631" w:rsidRDefault="00165C87" w:rsidP="00B10B6D">
            <w:pPr>
              <w:jc w:val="center"/>
              <w:rPr>
                <w:rFonts w:cs="Arial"/>
                <w:sz w:val="20"/>
              </w:rPr>
            </w:pPr>
            <w:r>
              <w:rPr>
                <w:rFonts w:cs="Arial"/>
                <w:sz w:val="20"/>
              </w:rPr>
              <w:t>9.</w:t>
            </w:r>
          </w:p>
        </w:tc>
        <w:tc>
          <w:tcPr>
            <w:tcW w:w="135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jc w:val="left"/>
              <w:rPr>
                <w:rFonts w:cs="Arial"/>
                <w:sz w:val="20"/>
              </w:rPr>
            </w:pPr>
            <w:r w:rsidRPr="00722631">
              <w:rPr>
                <w:rFonts w:cs="Arial"/>
                <w:sz w:val="20"/>
              </w:rPr>
              <w:t>RR. Ani Dijah Rahajoe</w:t>
            </w:r>
          </w:p>
        </w:tc>
        <w:tc>
          <w:tcPr>
            <w:tcW w:w="108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rPr>
                <w:rFonts w:cs="Arial"/>
                <w:sz w:val="20"/>
                <w:lang w:val="id-ID"/>
              </w:rPr>
            </w:pPr>
            <w:r w:rsidRPr="00722631">
              <w:rPr>
                <w:rFonts w:cs="Arial"/>
                <w:sz w:val="20"/>
              </w:rPr>
              <w:t>Teknik Informatika</w:t>
            </w:r>
          </w:p>
        </w:tc>
        <w:tc>
          <w:tcPr>
            <w:tcW w:w="1260" w:type="dxa"/>
            <w:tcBorders>
              <w:top w:val="single" w:sz="4" w:space="0" w:color="auto"/>
              <w:left w:val="single" w:sz="4" w:space="0" w:color="auto"/>
              <w:right w:val="single" w:sz="4" w:space="0" w:color="auto"/>
            </w:tcBorders>
          </w:tcPr>
          <w:p w:rsidR="00B10B6D" w:rsidRPr="00722631"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Pr="00722631" w:rsidRDefault="00B10B6D" w:rsidP="00B10B6D">
            <w:pPr>
              <w:shd w:val="clear" w:color="auto" w:fill="FFFFFF"/>
              <w:ind w:right="-108"/>
              <w:jc w:val="left"/>
              <w:rPr>
                <w:rFonts w:cs="Arial"/>
                <w:sz w:val="20"/>
              </w:rPr>
            </w:pPr>
            <w:r w:rsidRPr="00722631">
              <w:rPr>
                <w:rFonts w:cs="Arial"/>
                <w:sz w:val="20"/>
              </w:rPr>
              <w:t>TIKB5009</w:t>
            </w:r>
          </w:p>
          <w:p w:rsidR="00B10B6D" w:rsidRPr="00722631" w:rsidRDefault="00B10B6D"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r w:rsidRPr="00722631">
              <w:rPr>
                <w:rFonts w:cs="Arial"/>
                <w:b/>
                <w:sz w:val="20"/>
                <w:u w:val="single"/>
                <w:lang w:val="it-IT"/>
              </w:rPr>
              <w:t>Smt. Genap</w:t>
            </w:r>
          </w:p>
          <w:p w:rsidR="00B10B6D" w:rsidRPr="00722631" w:rsidRDefault="00B10B6D" w:rsidP="00B10B6D">
            <w:pPr>
              <w:shd w:val="clear" w:color="auto" w:fill="FFFFFF"/>
              <w:ind w:right="-108"/>
              <w:jc w:val="left"/>
              <w:rPr>
                <w:rFonts w:cs="Arial"/>
                <w:sz w:val="20"/>
              </w:rPr>
            </w:pPr>
            <w:r w:rsidRPr="00722631">
              <w:rPr>
                <w:rFonts w:cs="Arial"/>
                <w:sz w:val="20"/>
              </w:rPr>
              <w:t>TIKK2002</w:t>
            </w:r>
          </w:p>
          <w:p w:rsidR="00B10B6D" w:rsidRPr="00722631" w:rsidRDefault="00B10B6D" w:rsidP="00B10B6D">
            <w:pPr>
              <w:ind w:right="-108"/>
              <w:jc w:val="left"/>
              <w:rPr>
                <w:rFonts w:cs="Arial"/>
                <w:sz w:val="20"/>
                <w:lang w:val="it-IT"/>
              </w:rPr>
            </w:pPr>
          </w:p>
        </w:tc>
        <w:tc>
          <w:tcPr>
            <w:tcW w:w="1800" w:type="dxa"/>
            <w:tcBorders>
              <w:top w:val="single" w:sz="4" w:space="0" w:color="auto"/>
              <w:left w:val="single" w:sz="4" w:space="0" w:color="auto"/>
              <w:right w:val="single" w:sz="4" w:space="0" w:color="auto"/>
            </w:tcBorders>
          </w:tcPr>
          <w:p w:rsidR="008C4B54" w:rsidRDefault="008C4B54" w:rsidP="00B10B6D">
            <w:pPr>
              <w:shd w:val="clear" w:color="auto" w:fill="FFFFFF"/>
              <w:ind w:right="-108"/>
              <w:jc w:val="left"/>
              <w:rPr>
                <w:rFonts w:cs="Arial"/>
                <w:i/>
                <w:sz w:val="20"/>
              </w:rPr>
            </w:pPr>
          </w:p>
          <w:p w:rsidR="00B10B6D" w:rsidRPr="00722631" w:rsidRDefault="00B10B6D" w:rsidP="00B10B6D">
            <w:pPr>
              <w:shd w:val="clear" w:color="auto" w:fill="FFFFFF"/>
              <w:ind w:right="-108"/>
              <w:jc w:val="left"/>
              <w:rPr>
                <w:rFonts w:cs="Arial"/>
                <w:i/>
                <w:sz w:val="20"/>
              </w:rPr>
            </w:pPr>
            <w:r w:rsidRPr="00722631">
              <w:rPr>
                <w:rFonts w:cs="Arial"/>
                <w:i/>
                <w:sz w:val="20"/>
              </w:rPr>
              <w:t>Data Warehousing</w:t>
            </w:r>
          </w:p>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p>
          <w:p w:rsidR="00B10B6D" w:rsidRPr="00722631" w:rsidRDefault="00B10B6D" w:rsidP="00B10B6D">
            <w:pPr>
              <w:shd w:val="clear" w:color="auto" w:fill="FFFFFF"/>
              <w:ind w:right="-108"/>
              <w:jc w:val="left"/>
              <w:rPr>
                <w:rFonts w:cs="Arial"/>
                <w:sz w:val="20"/>
              </w:rPr>
            </w:pPr>
            <w:r w:rsidRPr="00722631">
              <w:rPr>
                <w:rFonts w:cs="Arial"/>
                <w:sz w:val="20"/>
              </w:rPr>
              <w:t>Matematika Informatika 2</w:t>
            </w:r>
          </w:p>
        </w:tc>
        <w:tc>
          <w:tcPr>
            <w:tcW w:w="896" w:type="dxa"/>
            <w:tcBorders>
              <w:top w:val="single" w:sz="4" w:space="0" w:color="auto"/>
              <w:left w:val="single" w:sz="4" w:space="0" w:color="auto"/>
              <w:right w:val="single" w:sz="4" w:space="0" w:color="auto"/>
            </w:tcBorders>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2</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2</w:t>
            </w:r>
          </w:p>
        </w:tc>
        <w:tc>
          <w:tcPr>
            <w:tcW w:w="1080" w:type="dxa"/>
            <w:tcBorders>
              <w:top w:val="single" w:sz="4" w:space="0" w:color="auto"/>
              <w:left w:val="single" w:sz="4" w:space="0" w:color="auto"/>
              <w:right w:val="single" w:sz="4" w:space="0" w:color="auto"/>
            </w:tcBorders>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c>
          <w:tcPr>
            <w:tcW w:w="990" w:type="dxa"/>
            <w:tcBorders>
              <w:top w:val="single" w:sz="4" w:space="0" w:color="auto"/>
              <w:left w:val="single" w:sz="4" w:space="0" w:color="auto"/>
              <w:right w:val="single" w:sz="4" w:space="0" w:color="auto"/>
            </w:tcBorders>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r>
      <w:tr w:rsidR="00B10B6D" w:rsidRPr="00722631" w:rsidTr="00165C87">
        <w:trPr>
          <w:cantSplit/>
          <w:trHeight w:val="1421"/>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165C87" w:rsidP="00B10B6D">
            <w:pPr>
              <w:jc w:val="center"/>
              <w:rPr>
                <w:rFonts w:cs="Arial"/>
                <w:sz w:val="20"/>
              </w:rPr>
            </w:pPr>
            <w:r>
              <w:rPr>
                <w:rFonts w:cs="Arial"/>
                <w:sz w:val="20"/>
              </w:rPr>
              <w:t>10.</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jc w:val="left"/>
              <w:rPr>
                <w:rFonts w:cs="Arial"/>
                <w:sz w:val="20"/>
              </w:rPr>
            </w:pPr>
            <w:r w:rsidRPr="00722631">
              <w:rPr>
                <w:rFonts w:cs="Arial"/>
                <w:sz w:val="20"/>
                <w:lang w:val="id-ID"/>
              </w:rPr>
              <w:t>Rudy Cahyadi Hario Pribadi</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rPr>
                <w:rFonts w:cs="Arial"/>
                <w:sz w:val="20"/>
                <w:lang w:val="id-ID"/>
              </w:rPr>
            </w:pPr>
            <w:r w:rsidRPr="00722631">
              <w:rPr>
                <w:rFonts w:cs="Arial"/>
                <w:sz w:val="20"/>
              </w:rPr>
              <w:t>Teknik Informatika</w:t>
            </w:r>
          </w:p>
        </w:tc>
        <w:tc>
          <w:tcPr>
            <w:tcW w:w="1260" w:type="dxa"/>
            <w:tcBorders>
              <w:top w:val="single" w:sz="4" w:space="0" w:color="auto"/>
              <w:left w:val="single" w:sz="4" w:space="0" w:color="auto"/>
              <w:right w:val="single" w:sz="4" w:space="0" w:color="auto"/>
            </w:tcBorders>
            <w:shd w:val="clear" w:color="auto" w:fill="F2F2F2" w:themeFill="background1" w:themeFillShade="F2"/>
          </w:tcPr>
          <w:p w:rsidR="00B10B6D" w:rsidRDefault="00B10B6D" w:rsidP="00B10B6D">
            <w:pPr>
              <w:ind w:right="-108"/>
              <w:jc w:val="left"/>
              <w:rPr>
                <w:rFonts w:cs="Arial"/>
                <w:b/>
                <w:sz w:val="20"/>
                <w:u w:val="single"/>
                <w:lang w:val="it-IT"/>
              </w:rPr>
            </w:pPr>
            <w:r w:rsidRPr="00722631">
              <w:rPr>
                <w:rFonts w:cs="Arial"/>
                <w:b/>
                <w:sz w:val="20"/>
                <w:u w:val="single"/>
                <w:lang w:val="it-IT"/>
              </w:rPr>
              <w:t>Smt. Ganjil</w:t>
            </w:r>
          </w:p>
          <w:p w:rsidR="00E2444A" w:rsidRPr="00722631" w:rsidRDefault="00E2444A" w:rsidP="00B10B6D">
            <w:pPr>
              <w:ind w:right="-108"/>
              <w:jc w:val="left"/>
              <w:rPr>
                <w:rFonts w:cs="Arial"/>
                <w:b/>
                <w:sz w:val="20"/>
                <w:u w:val="single"/>
                <w:lang w:val="it-IT"/>
              </w:rPr>
            </w:pPr>
            <w:r w:rsidRPr="00722631">
              <w:rPr>
                <w:rFonts w:cs="Arial"/>
                <w:sz w:val="20"/>
              </w:rPr>
              <w:t>TIPB7405</w:t>
            </w:r>
          </w:p>
          <w:p w:rsidR="00B10B6D" w:rsidRPr="00722631" w:rsidRDefault="00B10B6D" w:rsidP="00B10B6D">
            <w:pPr>
              <w:ind w:right="-108"/>
              <w:jc w:val="left"/>
              <w:rPr>
                <w:rFonts w:cs="Arial"/>
                <w:b/>
                <w:sz w:val="20"/>
                <w:u w:val="single"/>
                <w:lang w:val="it-IT"/>
              </w:rPr>
            </w:pPr>
          </w:p>
          <w:p w:rsidR="00B10B6D" w:rsidRDefault="00B10B6D" w:rsidP="00B10B6D">
            <w:pPr>
              <w:ind w:right="-108"/>
              <w:jc w:val="left"/>
              <w:rPr>
                <w:rFonts w:cs="Arial"/>
                <w:b/>
                <w:sz w:val="20"/>
                <w:u w:val="single"/>
                <w:lang w:val="it-IT"/>
              </w:rPr>
            </w:pPr>
            <w:r w:rsidRPr="00722631">
              <w:rPr>
                <w:rFonts w:cs="Arial"/>
                <w:b/>
                <w:sz w:val="20"/>
                <w:u w:val="single"/>
                <w:lang w:val="it-IT"/>
              </w:rPr>
              <w:t>Smt. Genap</w:t>
            </w:r>
          </w:p>
          <w:p w:rsidR="00E2444A" w:rsidRPr="00722631" w:rsidRDefault="00E2444A" w:rsidP="00B10B6D">
            <w:pPr>
              <w:ind w:right="-108"/>
              <w:jc w:val="left"/>
              <w:rPr>
                <w:rFonts w:cs="Arial"/>
                <w:b/>
                <w:sz w:val="20"/>
                <w:u w:val="single"/>
                <w:lang w:val="it-IT"/>
              </w:rPr>
            </w:pPr>
            <w:r w:rsidRPr="00722631">
              <w:rPr>
                <w:rFonts w:cs="Arial"/>
                <w:sz w:val="20"/>
                <w:shd w:val="clear" w:color="auto" w:fill="FFFFFF"/>
              </w:rPr>
              <w:t>TIPB6002</w:t>
            </w:r>
          </w:p>
          <w:p w:rsidR="00B10B6D" w:rsidRPr="00722631" w:rsidRDefault="00B10B6D" w:rsidP="00B10B6D">
            <w:pPr>
              <w:ind w:right="-108"/>
              <w:jc w:val="left"/>
              <w:rPr>
                <w:rFonts w:cs="Arial"/>
                <w:sz w:val="20"/>
                <w:lang w:val="it-IT"/>
              </w:rPr>
            </w:pPr>
          </w:p>
        </w:tc>
        <w:tc>
          <w:tcPr>
            <w:tcW w:w="1800" w:type="dxa"/>
            <w:tcBorders>
              <w:top w:val="single" w:sz="4" w:space="0" w:color="auto"/>
              <w:left w:val="single" w:sz="4" w:space="0" w:color="auto"/>
              <w:right w:val="single" w:sz="4" w:space="0" w:color="auto"/>
            </w:tcBorders>
            <w:shd w:val="clear" w:color="auto" w:fill="F2F2F2" w:themeFill="background1" w:themeFillShade="F2"/>
          </w:tcPr>
          <w:p w:rsidR="00E2444A" w:rsidRDefault="00E2444A" w:rsidP="00B10B6D">
            <w:pPr>
              <w:ind w:right="-108"/>
              <w:jc w:val="left"/>
              <w:rPr>
                <w:rFonts w:cs="Arial"/>
                <w:sz w:val="20"/>
              </w:rPr>
            </w:pPr>
          </w:p>
          <w:p w:rsidR="00B10B6D" w:rsidRPr="00722631" w:rsidRDefault="00E2444A" w:rsidP="00B10B6D">
            <w:pPr>
              <w:ind w:right="-108"/>
              <w:jc w:val="left"/>
              <w:rPr>
                <w:rFonts w:cs="Arial"/>
                <w:sz w:val="20"/>
              </w:rPr>
            </w:pPr>
            <w:r w:rsidRPr="00722631">
              <w:rPr>
                <w:rFonts w:cs="Arial"/>
                <w:sz w:val="20"/>
              </w:rPr>
              <w:t>Komputer Forensik</w:t>
            </w:r>
          </w:p>
          <w:p w:rsidR="00B10B6D" w:rsidRPr="00722631" w:rsidRDefault="00B10B6D" w:rsidP="00B10B6D">
            <w:pPr>
              <w:ind w:right="-108"/>
              <w:jc w:val="left"/>
              <w:rPr>
                <w:rFonts w:cs="Arial"/>
                <w:sz w:val="20"/>
              </w:rPr>
            </w:pPr>
          </w:p>
          <w:p w:rsidR="00B10B6D" w:rsidRDefault="00B10B6D" w:rsidP="00B10B6D">
            <w:pPr>
              <w:ind w:right="-108"/>
              <w:jc w:val="left"/>
              <w:rPr>
                <w:rFonts w:cs="Arial"/>
                <w:sz w:val="20"/>
                <w:shd w:val="clear" w:color="auto" w:fill="92D050"/>
              </w:rPr>
            </w:pPr>
          </w:p>
          <w:p w:rsidR="00E2444A" w:rsidRPr="00722631" w:rsidRDefault="00E2444A" w:rsidP="00B10B6D">
            <w:pPr>
              <w:ind w:right="-108"/>
              <w:jc w:val="left"/>
              <w:rPr>
                <w:rFonts w:cs="Arial"/>
                <w:sz w:val="20"/>
                <w:shd w:val="clear" w:color="auto" w:fill="92D050"/>
              </w:rPr>
            </w:pPr>
            <w:r w:rsidRPr="00722631">
              <w:rPr>
                <w:rFonts w:cs="Arial"/>
                <w:sz w:val="20"/>
                <w:shd w:val="clear" w:color="auto" w:fill="FFFFFF"/>
              </w:rPr>
              <w:t>Riset Teknologi</w:t>
            </w:r>
            <w:r w:rsidRPr="00722631">
              <w:rPr>
                <w:rFonts w:cs="Arial"/>
                <w:sz w:val="20"/>
                <w:shd w:val="clear" w:color="auto" w:fill="92D050"/>
              </w:rPr>
              <w:t xml:space="preserve"> </w:t>
            </w:r>
            <w:r w:rsidRPr="00722631">
              <w:rPr>
                <w:rFonts w:cs="Arial"/>
                <w:sz w:val="20"/>
                <w:shd w:val="clear" w:color="auto" w:fill="FFFFFF"/>
              </w:rPr>
              <w:t>Informasi 1</w:t>
            </w:r>
          </w:p>
        </w:tc>
        <w:tc>
          <w:tcPr>
            <w:tcW w:w="896" w:type="dxa"/>
            <w:tcBorders>
              <w:top w:val="single" w:sz="4" w:space="0" w:color="auto"/>
              <w:left w:val="single" w:sz="4" w:space="0" w:color="auto"/>
              <w:right w:val="single" w:sz="4" w:space="0" w:color="auto"/>
            </w:tcBorders>
            <w:shd w:val="clear" w:color="auto" w:fill="F2F2F2" w:themeFill="background1" w:themeFillShade="F2"/>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2</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2</w:t>
            </w:r>
          </w:p>
          <w:p w:rsidR="00B10B6D" w:rsidRPr="00722631" w:rsidRDefault="00B10B6D" w:rsidP="008C4B54">
            <w:pPr>
              <w:rPr>
                <w:rFonts w:cs="Arial"/>
                <w:sz w:val="20"/>
              </w:rPr>
            </w:pPr>
          </w:p>
        </w:tc>
        <w:tc>
          <w:tcPr>
            <w:tcW w:w="1080" w:type="dxa"/>
            <w:tcBorders>
              <w:top w:val="single" w:sz="4" w:space="0" w:color="auto"/>
              <w:left w:val="single" w:sz="4" w:space="0" w:color="auto"/>
              <w:right w:val="single" w:sz="4" w:space="0" w:color="auto"/>
            </w:tcBorders>
            <w:shd w:val="clear" w:color="auto" w:fill="F2F2F2" w:themeFill="background1" w:themeFillShade="F2"/>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c>
          <w:tcPr>
            <w:tcW w:w="990" w:type="dxa"/>
            <w:tcBorders>
              <w:top w:val="single" w:sz="4" w:space="0" w:color="auto"/>
              <w:left w:val="single" w:sz="4" w:space="0" w:color="auto"/>
              <w:right w:val="single" w:sz="4" w:space="0" w:color="auto"/>
            </w:tcBorders>
            <w:shd w:val="clear" w:color="auto" w:fill="F2F2F2" w:themeFill="background1" w:themeFillShade="F2"/>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r>
      <w:tr w:rsidR="00B10B6D" w:rsidRPr="00722631" w:rsidTr="00670F86">
        <w:trPr>
          <w:cantSplit/>
          <w:trHeight w:val="1863"/>
        </w:trPr>
        <w:tc>
          <w:tcPr>
            <w:tcW w:w="45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jc w:val="center"/>
              <w:rPr>
                <w:rFonts w:cs="Arial"/>
                <w:sz w:val="20"/>
              </w:rPr>
            </w:pPr>
            <w:r w:rsidRPr="00722631">
              <w:rPr>
                <w:rFonts w:cs="Arial"/>
                <w:sz w:val="20"/>
              </w:rPr>
              <w:t>11.</w:t>
            </w:r>
          </w:p>
        </w:tc>
        <w:tc>
          <w:tcPr>
            <w:tcW w:w="135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jc w:val="left"/>
              <w:rPr>
                <w:rFonts w:cs="Arial"/>
                <w:sz w:val="20"/>
              </w:rPr>
            </w:pPr>
            <w:r w:rsidRPr="00722631">
              <w:rPr>
                <w:rFonts w:cs="Arial"/>
                <w:sz w:val="20"/>
                <w:lang w:val="id-ID"/>
              </w:rPr>
              <w:t>Syariful Alim</w:t>
            </w:r>
          </w:p>
        </w:tc>
        <w:tc>
          <w:tcPr>
            <w:tcW w:w="108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rPr>
                <w:rFonts w:cs="Arial"/>
                <w:sz w:val="20"/>
                <w:lang w:val="id-ID"/>
              </w:rPr>
            </w:pPr>
            <w:r w:rsidRPr="00722631">
              <w:rPr>
                <w:rFonts w:cs="Arial"/>
                <w:sz w:val="20"/>
              </w:rPr>
              <w:t>Teknik Informatika</w:t>
            </w:r>
          </w:p>
        </w:tc>
        <w:tc>
          <w:tcPr>
            <w:tcW w:w="126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Pr="00722631" w:rsidRDefault="00B10B6D" w:rsidP="00B10B6D">
            <w:pPr>
              <w:ind w:right="-108"/>
              <w:jc w:val="left"/>
              <w:rPr>
                <w:rFonts w:cs="Arial"/>
                <w:sz w:val="20"/>
                <w:lang w:val="it-IT"/>
              </w:rPr>
            </w:pPr>
            <w:r w:rsidRPr="00722631">
              <w:rPr>
                <w:rFonts w:cs="Arial"/>
                <w:sz w:val="20"/>
              </w:rPr>
              <w:t>TIKK3003</w:t>
            </w:r>
          </w:p>
          <w:p w:rsidR="00B10B6D" w:rsidRPr="00722631" w:rsidRDefault="00B10B6D"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r w:rsidRPr="00722631">
              <w:rPr>
                <w:rFonts w:cs="Arial"/>
                <w:b/>
                <w:sz w:val="20"/>
                <w:u w:val="single"/>
                <w:lang w:val="it-IT"/>
              </w:rPr>
              <w:t>Smt. Genap</w:t>
            </w:r>
          </w:p>
          <w:p w:rsidR="00B10B6D" w:rsidRPr="00722631" w:rsidRDefault="00B10B6D" w:rsidP="00B10B6D">
            <w:pPr>
              <w:ind w:right="-108"/>
              <w:jc w:val="left"/>
              <w:rPr>
                <w:rFonts w:cs="Arial"/>
                <w:sz w:val="20"/>
              </w:rPr>
            </w:pPr>
            <w:r w:rsidRPr="00722631">
              <w:rPr>
                <w:rFonts w:cs="Arial"/>
                <w:sz w:val="20"/>
              </w:rPr>
              <w:t>TIKK4004</w:t>
            </w:r>
          </w:p>
          <w:p w:rsidR="008C4B54" w:rsidRDefault="008C4B54" w:rsidP="00B10B6D">
            <w:pPr>
              <w:ind w:right="-108"/>
              <w:jc w:val="left"/>
              <w:rPr>
                <w:rFonts w:cs="Arial"/>
                <w:sz w:val="20"/>
              </w:rPr>
            </w:pPr>
          </w:p>
          <w:p w:rsidR="00B10B6D" w:rsidRPr="00722631" w:rsidRDefault="00B10B6D" w:rsidP="00B10B6D">
            <w:pPr>
              <w:ind w:right="-108"/>
              <w:jc w:val="left"/>
              <w:rPr>
                <w:rFonts w:cs="Arial"/>
                <w:sz w:val="20"/>
                <w:lang w:val="it-IT"/>
              </w:rPr>
            </w:pPr>
            <w:r w:rsidRPr="00722631">
              <w:rPr>
                <w:rFonts w:cs="Arial"/>
                <w:sz w:val="20"/>
              </w:rPr>
              <w:t>TIPB6203</w:t>
            </w:r>
          </w:p>
        </w:tc>
        <w:tc>
          <w:tcPr>
            <w:tcW w:w="1800" w:type="dxa"/>
            <w:tcBorders>
              <w:top w:val="single" w:sz="4" w:space="0" w:color="auto"/>
              <w:left w:val="single" w:sz="4" w:space="0" w:color="auto"/>
              <w:bottom w:val="single" w:sz="4" w:space="0" w:color="auto"/>
              <w:right w:val="single" w:sz="4" w:space="0" w:color="auto"/>
            </w:tcBorders>
          </w:tcPr>
          <w:p w:rsidR="008C4B54" w:rsidRDefault="008C4B54" w:rsidP="00B10B6D">
            <w:pPr>
              <w:ind w:right="-108"/>
              <w:jc w:val="left"/>
              <w:rPr>
                <w:rFonts w:cs="Arial"/>
                <w:i/>
                <w:sz w:val="20"/>
              </w:rPr>
            </w:pPr>
          </w:p>
          <w:p w:rsidR="00B10B6D" w:rsidRPr="00722631" w:rsidRDefault="00B10B6D" w:rsidP="00B10B6D">
            <w:pPr>
              <w:ind w:right="-108"/>
              <w:jc w:val="left"/>
              <w:rPr>
                <w:rFonts w:cs="Arial"/>
                <w:i/>
                <w:sz w:val="20"/>
              </w:rPr>
            </w:pPr>
            <w:r w:rsidRPr="00722631">
              <w:rPr>
                <w:rFonts w:cs="Arial"/>
                <w:i/>
                <w:sz w:val="20"/>
              </w:rPr>
              <w:t>Virtual Reality</w:t>
            </w:r>
          </w:p>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Matematika Informatika 4</w:t>
            </w:r>
          </w:p>
          <w:p w:rsidR="00B10B6D" w:rsidRPr="00722631" w:rsidRDefault="00B10B6D" w:rsidP="00B10B6D">
            <w:pPr>
              <w:ind w:right="-108"/>
              <w:jc w:val="left"/>
              <w:rPr>
                <w:rFonts w:cs="Arial"/>
                <w:sz w:val="20"/>
              </w:rPr>
            </w:pPr>
            <w:r w:rsidRPr="00722631">
              <w:rPr>
                <w:rFonts w:cs="Arial"/>
                <w:sz w:val="20"/>
              </w:rPr>
              <w:t>Sistem Optimasi</w:t>
            </w:r>
          </w:p>
        </w:tc>
        <w:tc>
          <w:tcPr>
            <w:tcW w:w="896" w:type="dxa"/>
            <w:tcBorders>
              <w:top w:val="single" w:sz="4" w:space="0" w:color="auto"/>
              <w:left w:val="single" w:sz="4" w:space="0" w:color="auto"/>
              <w:bottom w:val="single" w:sz="4" w:space="0" w:color="auto"/>
              <w:right w:val="single" w:sz="4" w:space="0" w:color="auto"/>
            </w:tcBorders>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2</w:t>
            </w:r>
          </w:p>
          <w:p w:rsidR="00B10B6D" w:rsidRPr="00722631" w:rsidRDefault="00B10B6D" w:rsidP="00670F86">
            <w:pPr>
              <w:jc w:val="center"/>
              <w:rPr>
                <w:rFonts w:cs="Arial"/>
                <w:sz w:val="20"/>
              </w:rPr>
            </w:pPr>
          </w:p>
        </w:tc>
        <w:tc>
          <w:tcPr>
            <w:tcW w:w="1080" w:type="dxa"/>
            <w:tcBorders>
              <w:top w:val="single" w:sz="4" w:space="0" w:color="auto"/>
              <w:left w:val="single" w:sz="4" w:space="0" w:color="auto"/>
              <w:bottom w:val="single" w:sz="4" w:space="0" w:color="auto"/>
              <w:right w:val="single" w:sz="4" w:space="0" w:color="auto"/>
            </w:tcBorders>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c>
          <w:tcPr>
            <w:tcW w:w="990" w:type="dxa"/>
            <w:tcBorders>
              <w:top w:val="single" w:sz="4" w:space="0" w:color="auto"/>
              <w:left w:val="single" w:sz="4" w:space="0" w:color="auto"/>
              <w:bottom w:val="single" w:sz="4" w:space="0" w:color="auto"/>
              <w:right w:val="single" w:sz="4" w:space="0" w:color="auto"/>
            </w:tcBorders>
          </w:tcPr>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r>
      <w:tr w:rsidR="00B10B6D" w:rsidRPr="00722631" w:rsidTr="00165C87">
        <w:trPr>
          <w:cantSplit/>
          <w:trHeight w:val="1558"/>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jc w:val="center"/>
              <w:rPr>
                <w:rFonts w:cs="Arial"/>
                <w:sz w:val="20"/>
              </w:rPr>
            </w:pPr>
            <w:r w:rsidRPr="00722631">
              <w:rPr>
                <w:rFonts w:cs="Arial"/>
                <w:sz w:val="20"/>
              </w:rPr>
              <w:t>12.</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8C4B54" w:rsidRDefault="00B10B6D" w:rsidP="00B10B6D">
            <w:pPr>
              <w:jc w:val="left"/>
              <w:rPr>
                <w:rFonts w:cs="Arial"/>
                <w:sz w:val="18"/>
                <w:szCs w:val="18"/>
                <w:lang w:val="id-ID"/>
              </w:rPr>
            </w:pPr>
            <w:r w:rsidRPr="008C4B54">
              <w:rPr>
                <w:rFonts w:cs="Arial"/>
                <w:sz w:val="18"/>
                <w:szCs w:val="18"/>
                <w:lang w:val="id-ID"/>
              </w:rPr>
              <w:t>Wiwiet Herulambang</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rPr>
                <w:rFonts w:cs="Arial"/>
                <w:sz w:val="20"/>
              </w:rPr>
            </w:pPr>
            <w:r w:rsidRPr="00722631">
              <w:rPr>
                <w:rFonts w:cs="Arial"/>
                <w:sz w:val="20"/>
              </w:rPr>
              <w:t>Teknik Informatika</w:t>
            </w:r>
          </w:p>
        </w:tc>
        <w:tc>
          <w:tcPr>
            <w:tcW w:w="126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Pr="00722631" w:rsidRDefault="00B10B6D" w:rsidP="00B10B6D">
            <w:pPr>
              <w:ind w:right="-108"/>
              <w:jc w:val="left"/>
              <w:rPr>
                <w:rFonts w:cs="Arial"/>
                <w:sz w:val="20"/>
                <w:lang w:val="it-IT"/>
              </w:rPr>
            </w:pPr>
            <w:r w:rsidRPr="00722631">
              <w:rPr>
                <w:rFonts w:cs="Arial"/>
                <w:sz w:val="20"/>
              </w:rPr>
              <w:t>TIKK3003</w:t>
            </w:r>
          </w:p>
          <w:p w:rsidR="00B10B6D" w:rsidRPr="00722631" w:rsidRDefault="00B10B6D" w:rsidP="00B10B6D">
            <w:pPr>
              <w:ind w:right="-108"/>
              <w:jc w:val="left"/>
              <w:rPr>
                <w:rFonts w:cs="Arial"/>
                <w:b/>
                <w:sz w:val="20"/>
                <w:u w:val="single"/>
                <w:lang w:val="it-IT"/>
              </w:rPr>
            </w:pPr>
          </w:p>
          <w:p w:rsidR="008C4B54" w:rsidRDefault="008C4B54" w:rsidP="00B10B6D">
            <w:pPr>
              <w:ind w:right="-108"/>
              <w:jc w:val="left"/>
              <w:rPr>
                <w:rFonts w:cs="Arial"/>
                <w:b/>
                <w:sz w:val="20"/>
                <w:u w:val="single"/>
                <w:lang w:val="it-IT"/>
              </w:rPr>
            </w:pPr>
          </w:p>
          <w:p w:rsidR="008C4B54" w:rsidRDefault="008C4B54"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r w:rsidRPr="00722631">
              <w:rPr>
                <w:rFonts w:cs="Arial"/>
                <w:b/>
                <w:sz w:val="20"/>
                <w:u w:val="single"/>
                <w:lang w:val="it-IT"/>
              </w:rPr>
              <w:t>Smt. Genap</w:t>
            </w:r>
          </w:p>
          <w:p w:rsidR="00B10B6D" w:rsidRPr="00722631" w:rsidRDefault="00B10B6D" w:rsidP="00B10B6D">
            <w:pPr>
              <w:ind w:right="-108"/>
              <w:jc w:val="left"/>
              <w:rPr>
                <w:rFonts w:cs="Arial"/>
                <w:sz w:val="20"/>
              </w:rPr>
            </w:pPr>
            <w:r w:rsidRPr="00722631">
              <w:rPr>
                <w:rFonts w:cs="Arial"/>
                <w:sz w:val="20"/>
              </w:rPr>
              <w:t>TIKB1050</w:t>
            </w:r>
          </w:p>
          <w:p w:rsidR="00B10B6D" w:rsidRPr="00722631" w:rsidRDefault="00B10B6D" w:rsidP="00B10B6D">
            <w:pPr>
              <w:ind w:right="-108"/>
              <w:jc w:val="left"/>
              <w:rPr>
                <w:rFonts w:cs="Arial"/>
                <w:sz w:val="20"/>
              </w:rPr>
            </w:pPr>
            <w:r w:rsidRPr="00722631">
              <w:rPr>
                <w:rFonts w:cs="Arial"/>
                <w:sz w:val="20"/>
              </w:rPr>
              <w:t>TIKB6010</w:t>
            </w:r>
          </w:p>
        </w:tc>
        <w:tc>
          <w:tcPr>
            <w:tcW w:w="180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Pengantar Teknologi Informasi</w:t>
            </w:r>
          </w:p>
          <w:p w:rsidR="00B10B6D" w:rsidRPr="00722631" w:rsidRDefault="00B10B6D" w:rsidP="00B10B6D">
            <w:pPr>
              <w:ind w:right="-108"/>
              <w:jc w:val="left"/>
              <w:rPr>
                <w:rFonts w:cs="Arial"/>
                <w:sz w:val="20"/>
              </w:rPr>
            </w:pPr>
          </w:p>
          <w:p w:rsidR="008C4B54" w:rsidRDefault="008C4B54"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Praktikum PTI</w:t>
            </w:r>
          </w:p>
          <w:p w:rsidR="00B10B6D" w:rsidRPr="00722631" w:rsidRDefault="00B10B6D" w:rsidP="00B10B6D">
            <w:pPr>
              <w:ind w:right="-108"/>
              <w:jc w:val="left"/>
              <w:rPr>
                <w:rFonts w:cs="Arial"/>
                <w:sz w:val="20"/>
              </w:rPr>
            </w:pPr>
            <w:r w:rsidRPr="00722631">
              <w:rPr>
                <w:rFonts w:cs="Arial"/>
                <w:sz w:val="20"/>
              </w:rPr>
              <w:t>Aplikasi Kecerdasan Komputasional</w:t>
            </w:r>
          </w:p>
          <w:p w:rsidR="00B10B6D" w:rsidRPr="00722631" w:rsidRDefault="00B10B6D" w:rsidP="00B10B6D">
            <w:pPr>
              <w:ind w:right="-108"/>
              <w:jc w:val="left"/>
              <w:rPr>
                <w:rFonts w:cs="Arial"/>
                <w:sz w:val="20"/>
              </w:rPr>
            </w:pPr>
          </w:p>
        </w:tc>
        <w:tc>
          <w:tcPr>
            <w:tcW w:w="896"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2</w:t>
            </w:r>
          </w:p>
          <w:p w:rsidR="00B10B6D" w:rsidRPr="00722631" w:rsidRDefault="00B10B6D" w:rsidP="00670F86">
            <w:pPr>
              <w:jc w:val="center"/>
              <w:rPr>
                <w:rFonts w:cs="Arial"/>
                <w:sz w:val="20"/>
              </w:rPr>
            </w:pPr>
            <w:r w:rsidRPr="00722631">
              <w:rPr>
                <w:rFonts w:cs="Arial"/>
                <w:sz w:val="20"/>
              </w:rPr>
              <w:t>2</w:t>
            </w:r>
          </w:p>
        </w:tc>
        <w:tc>
          <w:tcPr>
            <w:tcW w:w="108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r w:rsidRPr="00722631">
              <w:rPr>
                <w:rFonts w:cs="Arial"/>
                <w:sz w:val="20"/>
              </w:rPr>
              <w:t>16</w:t>
            </w:r>
          </w:p>
        </w:tc>
        <w:tc>
          <w:tcPr>
            <w:tcW w:w="99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r w:rsidRPr="00722631">
              <w:rPr>
                <w:rFonts w:cs="Arial"/>
                <w:sz w:val="20"/>
              </w:rPr>
              <w:t>16</w:t>
            </w:r>
          </w:p>
        </w:tc>
      </w:tr>
      <w:tr w:rsidR="00B10B6D" w:rsidRPr="00722631" w:rsidTr="008C4B54">
        <w:trPr>
          <w:cantSplit/>
          <w:trHeight w:val="1259"/>
        </w:trPr>
        <w:tc>
          <w:tcPr>
            <w:tcW w:w="45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jc w:val="center"/>
              <w:rPr>
                <w:rFonts w:cs="Arial"/>
                <w:sz w:val="20"/>
              </w:rPr>
            </w:pPr>
            <w:r w:rsidRPr="00722631">
              <w:rPr>
                <w:rFonts w:cs="Arial"/>
                <w:sz w:val="20"/>
              </w:rPr>
              <w:lastRenderedPageBreak/>
              <w:t>13.</w:t>
            </w:r>
          </w:p>
        </w:tc>
        <w:tc>
          <w:tcPr>
            <w:tcW w:w="135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jc w:val="left"/>
              <w:rPr>
                <w:rFonts w:cs="Arial"/>
                <w:color w:val="000000"/>
                <w:sz w:val="20"/>
              </w:rPr>
            </w:pPr>
            <w:r w:rsidRPr="00722631">
              <w:rPr>
                <w:rFonts w:cs="Arial"/>
                <w:color w:val="000000"/>
                <w:sz w:val="20"/>
              </w:rPr>
              <w:t>Teddy Wishadi</w:t>
            </w:r>
          </w:p>
        </w:tc>
        <w:tc>
          <w:tcPr>
            <w:tcW w:w="108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rPr>
                <w:rFonts w:cs="Arial"/>
                <w:sz w:val="20"/>
              </w:rPr>
            </w:pPr>
            <w:r w:rsidRPr="00722631">
              <w:rPr>
                <w:rFonts w:cs="Arial"/>
                <w:sz w:val="20"/>
              </w:rPr>
              <w:t>Teknik Informatika</w:t>
            </w:r>
          </w:p>
        </w:tc>
        <w:tc>
          <w:tcPr>
            <w:tcW w:w="1260" w:type="dxa"/>
            <w:tcBorders>
              <w:top w:val="single" w:sz="4" w:space="0" w:color="auto"/>
              <w:left w:val="single" w:sz="4" w:space="0" w:color="auto"/>
              <w:right w:val="single" w:sz="4" w:space="0" w:color="auto"/>
            </w:tcBorders>
          </w:tcPr>
          <w:p w:rsidR="00B10B6D" w:rsidRPr="00722631"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Pr="00722631" w:rsidRDefault="00B10B6D" w:rsidP="00B10B6D">
            <w:pPr>
              <w:ind w:right="-108"/>
              <w:jc w:val="left"/>
              <w:rPr>
                <w:rFonts w:cs="Arial"/>
                <w:sz w:val="20"/>
                <w:lang w:val="it-IT"/>
              </w:rPr>
            </w:pPr>
            <w:r w:rsidRPr="00722631">
              <w:rPr>
                <w:rFonts w:cs="Arial"/>
                <w:sz w:val="20"/>
              </w:rPr>
              <w:t>TIKK3003</w:t>
            </w:r>
          </w:p>
          <w:p w:rsidR="00B10B6D" w:rsidRPr="00722631" w:rsidRDefault="00B10B6D"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r w:rsidRPr="00722631">
              <w:rPr>
                <w:rFonts w:cs="Arial"/>
                <w:b/>
                <w:sz w:val="20"/>
                <w:u w:val="single"/>
                <w:lang w:val="it-IT"/>
              </w:rPr>
              <w:t>Smt. Genap</w:t>
            </w:r>
          </w:p>
          <w:p w:rsidR="00B10B6D" w:rsidRPr="00722631" w:rsidRDefault="00B10B6D" w:rsidP="00B10B6D">
            <w:pPr>
              <w:ind w:right="-108"/>
              <w:jc w:val="left"/>
              <w:rPr>
                <w:rFonts w:cs="Arial"/>
                <w:sz w:val="20"/>
              </w:rPr>
            </w:pPr>
            <w:r w:rsidRPr="00722631">
              <w:rPr>
                <w:rFonts w:cs="Arial"/>
                <w:sz w:val="20"/>
                <w:shd w:val="clear" w:color="auto" w:fill="FFFFFF"/>
              </w:rPr>
              <w:t>TIKB4055</w:t>
            </w:r>
          </w:p>
        </w:tc>
        <w:tc>
          <w:tcPr>
            <w:tcW w:w="1800" w:type="dxa"/>
            <w:tcBorders>
              <w:top w:val="single" w:sz="4" w:space="0" w:color="auto"/>
              <w:left w:val="single" w:sz="4" w:space="0" w:color="auto"/>
              <w:right w:val="single" w:sz="4" w:space="0" w:color="auto"/>
            </w:tcBorders>
          </w:tcPr>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AORKOM</w:t>
            </w:r>
          </w:p>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shd w:val="clear" w:color="auto" w:fill="FFFFFF"/>
              </w:rPr>
              <w:t>Praktikum PBO</w:t>
            </w:r>
          </w:p>
        </w:tc>
        <w:tc>
          <w:tcPr>
            <w:tcW w:w="896" w:type="dxa"/>
            <w:tcBorders>
              <w:top w:val="single" w:sz="4" w:space="0" w:color="auto"/>
              <w:left w:val="single" w:sz="4" w:space="0" w:color="auto"/>
              <w:right w:val="single" w:sz="4" w:space="0" w:color="auto"/>
            </w:tcBorders>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2</w:t>
            </w:r>
          </w:p>
        </w:tc>
        <w:tc>
          <w:tcPr>
            <w:tcW w:w="1080" w:type="dxa"/>
            <w:tcBorders>
              <w:top w:val="single" w:sz="4" w:space="0" w:color="auto"/>
              <w:left w:val="single" w:sz="4" w:space="0" w:color="auto"/>
              <w:right w:val="single" w:sz="4" w:space="0" w:color="auto"/>
            </w:tcBorders>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c>
          <w:tcPr>
            <w:tcW w:w="990" w:type="dxa"/>
            <w:tcBorders>
              <w:top w:val="single" w:sz="4" w:space="0" w:color="auto"/>
              <w:left w:val="single" w:sz="4" w:space="0" w:color="auto"/>
              <w:right w:val="single" w:sz="4" w:space="0" w:color="auto"/>
            </w:tcBorders>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r>
      <w:tr w:rsidR="00B10B6D" w:rsidRPr="00722631" w:rsidTr="00E2444A">
        <w:trPr>
          <w:cantSplit/>
          <w:trHeight w:val="1871"/>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jc w:val="center"/>
              <w:rPr>
                <w:rFonts w:cs="Arial"/>
                <w:sz w:val="20"/>
              </w:rPr>
            </w:pPr>
            <w:r w:rsidRPr="00722631">
              <w:rPr>
                <w:rFonts w:cs="Arial"/>
                <w:sz w:val="20"/>
              </w:rPr>
              <w:t>14.</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jc w:val="left"/>
              <w:rPr>
                <w:rFonts w:cs="Arial"/>
                <w:color w:val="000000"/>
                <w:sz w:val="20"/>
              </w:rPr>
            </w:pPr>
            <w:r w:rsidRPr="00722631">
              <w:rPr>
                <w:rFonts w:cs="Arial"/>
                <w:color w:val="000000"/>
                <w:sz w:val="20"/>
              </w:rPr>
              <w:t>Emanuel Suprihadi</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rPr>
                <w:rFonts w:cs="Arial"/>
                <w:sz w:val="20"/>
              </w:rPr>
            </w:pPr>
            <w:r w:rsidRPr="00722631">
              <w:rPr>
                <w:rFonts w:cs="Arial"/>
                <w:sz w:val="20"/>
              </w:rPr>
              <w:t>Teknik Informatika</w:t>
            </w:r>
          </w:p>
        </w:tc>
        <w:tc>
          <w:tcPr>
            <w:tcW w:w="126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Pr="00722631" w:rsidRDefault="00B10B6D" w:rsidP="00B10B6D">
            <w:pPr>
              <w:ind w:right="-108"/>
              <w:jc w:val="left"/>
              <w:rPr>
                <w:rFonts w:cs="Arial"/>
                <w:sz w:val="20"/>
                <w:lang w:val="it-IT"/>
              </w:rPr>
            </w:pPr>
            <w:r w:rsidRPr="00722631">
              <w:rPr>
                <w:rFonts w:cs="Arial"/>
                <w:sz w:val="20"/>
              </w:rPr>
              <w:t>TIKK3003</w:t>
            </w:r>
          </w:p>
          <w:p w:rsidR="00B10B6D" w:rsidRPr="00722631" w:rsidRDefault="00B10B6D" w:rsidP="00B10B6D">
            <w:pPr>
              <w:ind w:right="-108"/>
              <w:jc w:val="left"/>
              <w:rPr>
                <w:rFonts w:cs="Arial"/>
                <w:b/>
                <w:sz w:val="20"/>
                <w:u w:val="single"/>
                <w:lang w:val="it-IT"/>
              </w:rPr>
            </w:pPr>
          </w:p>
          <w:p w:rsidR="008C4B54" w:rsidRDefault="008C4B54"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r w:rsidRPr="00722631">
              <w:rPr>
                <w:rFonts w:cs="Arial"/>
                <w:b/>
                <w:sz w:val="20"/>
                <w:u w:val="single"/>
                <w:lang w:val="it-IT"/>
              </w:rPr>
              <w:t>Smt. Genap</w:t>
            </w:r>
          </w:p>
          <w:p w:rsidR="00B10B6D" w:rsidRPr="00722631" w:rsidRDefault="00B10B6D" w:rsidP="00B10B6D">
            <w:pPr>
              <w:ind w:right="-108"/>
              <w:jc w:val="left"/>
              <w:rPr>
                <w:rFonts w:cs="Arial"/>
                <w:sz w:val="20"/>
              </w:rPr>
            </w:pPr>
            <w:r w:rsidRPr="00722631">
              <w:rPr>
                <w:rFonts w:cs="Arial"/>
                <w:sz w:val="20"/>
              </w:rPr>
              <w:t>TIKK4014</w:t>
            </w:r>
          </w:p>
          <w:p w:rsidR="00B10B6D" w:rsidRPr="00722631" w:rsidRDefault="00B10B6D" w:rsidP="00B10B6D">
            <w:pPr>
              <w:ind w:right="-108"/>
              <w:jc w:val="left"/>
              <w:rPr>
                <w:rFonts w:cs="Arial"/>
                <w:sz w:val="20"/>
              </w:rPr>
            </w:pPr>
          </w:p>
        </w:tc>
        <w:tc>
          <w:tcPr>
            <w:tcW w:w="180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Sistem Keamanan Jaringan</w:t>
            </w:r>
          </w:p>
          <w:p w:rsidR="00B10B6D" w:rsidRPr="00722631" w:rsidRDefault="00B10B6D" w:rsidP="00B10B6D">
            <w:pPr>
              <w:ind w:right="-108"/>
              <w:jc w:val="left"/>
              <w:rPr>
                <w:rFonts w:cs="Arial"/>
                <w:sz w:val="20"/>
              </w:rPr>
            </w:pPr>
          </w:p>
          <w:p w:rsidR="008C4B54" w:rsidRDefault="008C4B54"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Analisa &amp; Disain Berorientasi Object</w:t>
            </w:r>
          </w:p>
        </w:tc>
        <w:tc>
          <w:tcPr>
            <w:tcW w:w="896"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2</w:t>
            </w:r>
          </w:p>
        </w:tc>
        <w:tc>
          <w:tcPr>
            <w:tcW w:w="108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c>
          <w:tcPr>
            <w:tcW w:w="99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r>
      <w:tr w:rsidR="00B10B6D" w:rsidRPr="00722631" w:rsidTr="008C4B54">
        <w:trPr>
          <w:cantSplit/>
          <w:trHeight w:val="1619"/>
        </w:trPr>
        <w:tc>
          <w:tcPr>
            <w:tcW w:w="45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jc w:val="center"/>
              <w:rPr>
                <w:rFonts w:cs="Arial"/>
                <w:sz w:val="20"/>
              </w:rPr>
            </w:pPr>
            <w:r w:rsidRPr="00722631">
              <w:rPr>
                <w:rFonts w:cs="Arial"/>
                <w:sz w:val="20"/>
              </w:rPr>
              <w:t>15.</w:t>
            </w:r>
          </w:p>
        </w:tc>
        <w:tc>
          <w:tcPr>
            <w:tcW w:w="135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ind w:right="-250"/>
              <w:jc w:val="left"/>
              <w:rPr>
                <w:rFonts w:cs="Arial"/>
                <w:color w:val="000000"/>
                <w:sz w:val="20"/>
              </w:rPr>
            </w:pPr>
            <w:r w:rsidRPr="00722631">
              <w:rPr>
                <w:rFonts w:cs="Arial"/>
                <w:color w:val="000000"/>
                <w:sz w:val="20"/>
              </w:rPr>
              <w:t>Primadi Setiawan</w:t>
            </w:r>
          </w:p>
        </w:tc>
        <w:tc>
          <w:tcPr>
            <w:tcW w:w="108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rPr>
                <w:rFonts w:cs="Arial"/>
                <w:sz w:val="20"/>
              </w:rPr>
            </w:pPr>
            <w:r w:rsidRPr="00722631">
              <w:rPr>
                <w:rFonts w:cs="Arial"/>
                <w:sz w:val="20"/>
              </w:rPr>
              <w:t>Teknik Informatika</w:t>
            </w:r>
          </w:p>
        </w:tc>
        <w:tc>
          <w:tcPr>
            <w:tcW w:w="1260" w:type="dxa"/>
            <w:tcBorders>
              <w:top w:val="single" w:sz="4" w:space="0" w:color="auto"/>
              <w:left w:val="single" w:sz="4" w:space="0" w:color="auto"/>
              <w:right w:val="single" w:sz="4" w:space="0" w:color="auto"/>
            </w:tcBorders>
          </w:tcPr>
          <w:p w:rsidR="00B10B6D" w:rsidRPr="00722631"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Pr="00722631" w:rsidRDefault="00B10B6D" w:rsidP="00B10B6D">
            <w:pPr>
              <w:ind w:right="-108"/>
              <w:jc w:val="left"/>
              <w:rPr>
                <w:rFonts w:cs="Arial"/>
                <w:sz w:val="20"/>
                <w:lang w:val="it-IT"/>
              </w:rPr>
            </w:pPr>
            <w:r w:rsidRPr="00722631">
              <w:rPr>
                <w:rFonts w:cs="Arial"/>
                <w:sz w:val="20"/>
              </w:rPr>
              <w:t>TIKK3003</w:t>
            </w:r>
          </w:p>
          <w:p w:rsidR="00B10B6D" w:rsidRPr="00722631" w:rsidRDefault="00B10B6D" w:rsidP="00B10B6D">
            <w:pPr>
              <w:ind w:right="-108"/>
              <w:jc w:val="left"/>
              <w:rPr>
                <w:rFonts w:cs="Arial"/>
                <w:b/>
                <w:sz w:val="20"/>
                <w:u w:val="single"/>
                <w:lang w:val="it-IT"/>
              </w:rPr>
            </w:pPr>
          </w:p>
          <w:p w:rsidR="008C4B54" w:rsidRDefault="008C4B54"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r w:rsidRPr="00722631">
              <w:rPr>
                <w:rFonts w:cs="Arial"/>
                <w:b/>
                <w:sz w:val="20"/>
                <w:u w:val="single"/>
                <w:lang w:val="it-IT"/>
              </w:rPr>
              <w:t>Smt. Genap</w:t>
            </w:r>
          </w:p>
          <w:p w:rsidR="00B10B6D" w:rsidRPr="00722631" w:rsidRDefault="00B10B6D" w:rsidP="00B10B6D">
            <w:pPr>
              <w:shd w:val="clear" w:color="auto" w:fill="FFFFFF"/>
              <w:ind w:right="-108"/>
              <w:jc w:val="left"/>
              <w:rPr>
                <w:rFonts w:cs="Arial"/>
                <w:sz w:val="20"/>
                <w:shd w:val="clear" w:color="auto" w:fill="92D050"/>
              </w:rPr>
            </w:pPr>
            <w:r w:rsidRPr="00722631">
              <w:rPr>
                <w:rFonts w:cs="Arial"/>
                <w:sz w:val="20"/>
                <w:shd w:val="clear" w:color="auto" w:fill="FFFFFF"/>
              </w:rPr>
              <w:t>TIPB6002</w:t>
            </w:r>
          </w:p>
          <w:p w:rsidR="00B10B6D" w:rsidRPr="00722631" w:rsidRDefault="00B10B6D" w:rsidP="00B10B6D">
            <w:pPr>
              <w:ind w:right="-108"/>
              <w:jc w:val="left"/>
              <w:rPr>
                <w:rFonts w:cs="Arial"/>
                <w:sz w:val="20"/>
              </w:rPr>
            </w:pPr>
          </w:p>
        </w:tc>
        <w:tc>
          <w:tcPr>
            <w:tcW w:w="1800" w:type="dxa"/>
            <w:tcBorders>
              <w:top w:val="single" w:sz="4" w:space="0" w:color="auto"/>
              <w:left w:val="single" w:sz="4" w:space="0" w:color="auto"/>
              <w:right w:val="single" w:sz="4" w:space="0" w:color="auto"/>
            </w:tcBorders>
          </w:tcPr>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Manajemen Jaringan Komputer</w:t>
            </w:r>
          </w:p>
          <w:p w:rsidR="00B10B6D" w:rsidRPr="00722631" w:rsidRDefault="00B10B6D" w:rsidP="00B10B6D">
            <w:pPr>
              <w:ind w:right="-108"/>
              <w:jc w:val="left"/>
              <w:rPr>
                <w:rFonts w:cs="Arial"/>
                <w:sz w:val="20"/>
              </w:rPr>
            </w:pPr>
          </w:p>
          <w:p w:rsidR="008C4B54" w:rsidRDefault="008C4B54" w:rsidP="00B10B6D">
            <w:pPr>
              <w:shd w:val="clear" w:color="auto" w:fill="FFFFFF"/>
              <w:ind w:right="-108"/>
              <w:jc w:val="left"/>
              <w:rPr>
                <w:rFonts w:cs="Arial"/>
                <w:sz w:val="20"/>
                <w:shd w:val="clear" w:color="auto" w:fill="FFFFFF"/>
              </w:rPr>
            </w:pPr>
          </w:p>
          <w:p w:rsidR="00B10B6D" w:rsidRPr="00722631" w:rsidRDefault="00B10B6D" w:rsidP="00B10B6D">
            <w:pPr>
              <w:shd w:val="clear" w:color="auto" w:fill="FFFFFF"/>
              <w:ind w:right="-108"/>
              <w:jc w:val="left"/>
              <w:rPr>
                <w:rFonts w:cs="Arial"/>
                <w:sz w:val="20"/>
              </w:rPr>
            </w:pPr>
            <w:r w:rsidRPr="00722631">
              <w:rPr>
                <w:rFonts w:cs="Arial"/>
                <w:sz w:val="20"/>
                <w:shd w:val="clear" w:color="auto" w:fill="FFFFFF"/>
              </w:rPr>
              <w:t>Riset Teknologi Informasi 1</w:t>
            </w:r>
          </w:p>
        </w:tc>
        <w:tc>
          <w:tcPr>
            <w:tcW w:w="896" w:type="dxa"/>
            <w:tcBorders>
              <w:top w:val="single" w:sz="4" w:space="0" w:color="auto"/>
              <w:left w:val="single" w:sz="4" w:space="0" w:color="auto"/>
              <w:right w:val="single" w:sz="4" w:space="0" w:color="auto"/>
            </w:tcBorders>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2</w:t>
            </w:r>
          </w:p>
        </w:tc>
        <w:tc>
          <w:tcPr>
            <w:tcW w:w="1080" w:type="dxa"/>
            <w:tcBorders>
              <w:top w:val="single" w:sz="4" w:space="0" w:color="auto"/>
              <w:left w:val="single" w:sz="4" w:space="0" w:color="auto"/>
              <w:right w:val="single" w:sz="4" w:space="0" w:color="auto"/>
            </w:tcBorders>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c>
          <w:tcPr>
            <w:tcW w:w="990" w:type="dxa"/>
            <w:tcBorders>
              <w:top w:val="single" w:sz="4" w:space="0" w:color="auto"/>
              <w:left w:val="single" w:sz="4" w:space="0" w:color="auto"/>
              <w:right w:val="single" w:sz="4" w:space="0" w:color="auto"/>
            </w:tcBorders>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r>
      <w:tr w:rsidR="00B10B6D" w:rsidRPr="00722631" w:rsidTr="00E2444A">
        <w:trPr>
          <w:cantSplit/>
          <w:trHeight w:val="1151"/>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jc w:val="center"/>
              <w:rPr>
                <w:rFonts w:cs="Arial"/>
                <w:sz w:val="20"/>
              </w:rPr>
            </w:pPr>
            <w:r w:rsidRPr="00722631">
              <w:rPr>
                <w:rFonts w:cs="Arial"/>
                <w:sz w:val="20"/>
              </w:rPr>
              <w:t>16.</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C4B54" w:rsidRDefault="00B10B6D" w:rsidP="00B10B6D">
            <w:pPr>
              <w:ind w:right="-250"/>
              <w:jc w:val="left"/>
              <w:rPr>
                <w:rFonts w:cs="Arial"/>
                <w:color w:val="000000"/>
                <w:sz w:val="20"/>
              </w:rPr>
            </w:pPr>
            <w:r w:rsidRPr="00722631">
              <w:rPr>
                <w:rFonts w:cs="Arial"/>
                <w:color w:val="000000"/>
                <w:sz w:val="20"/>
              </w:rPr>
              <w:t xml:space="preserve">Hendra </w:t>
            </w:r>
          </w:p>
          <w:p w:rsidR="00B10B6D" w:rsidRPr="00722631" w:rsidRDefault="00B10B6D" w:rsidP="00B10B6D">
            <w:pPr>
              <w:ind w:right="-250"/>
              <w:jc w:val="left"/>
              <w:rPr>
                <w:rFonts w:cs="Arial"/>
                <w:color w:val="000000"/>
                <w:sz w:val="20"/>
              </w:rPr>
            </w:pPr>
            <w:r w:rsidRPr="00722631">
              <w:rPr>
                <w:rFonts w:cs="Arial"/>
                <w:color w:val="000000"/>
                <w:sz w:val="20"/>
              </w:rPr>
              <w:t>Cahya Yuswanto</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rPr>
                <w:rFonts w:cs="Arial"/>
                <w:sz w:val="20"/>
              </w:rPr>
            </w:pPr>
            <w:r w:rsidRPr="00722631">
              <w:rPr>
                <w:rFonts w:cs="Arial"/>
                <w:sz w:val="20"/>
              </w:rPr>
              <w:t>Teknik Informatika</w:t>
            </w:r>
          </w:p>
        </w:tc>
        <w:tc>
          <w:tcPr>
            <w:tcW w:w="126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Pr="00722631" w:rsidRDefault="00B10B6D" w:rsidP="00B10B6D">
            <w:pPr>
              <w:ind w:right="-108"/>
              <w:jc w:val="left"/>
              <w:rPr>
                <w:rFonts w:cs="Arial"/>
                <w:sz w:val="20"/>
                <w:lang w:val="it-IT"/>
              </w:rPr>
            </w:pPr>
            <w:r w:rsidRPr="00722631">
              <w:rPr>
                <w:rFonts w:cs="Arial"/>
                <w:sz w:val="20"/>
              </w:rPr>
              <w:t>TIKK3003</w:t>
            </w:r>
          </w:p>
          <w:p w:rsidR="00B10B6D" w:rsidRPr="00722631" w:rsidRDefault="00B10B6D"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r w:rsidRPr="00722631">
              <w:rPr>
                <w:rFonts w:cs="Arial"/>
                <w:b/>
                <w:sz w:val="20"/>
                <w:u w:val="single"/>
                <w:lang w:val="it-IT"/>
              </w:rPr>
              <w:t>Smt. Genap</w:t>
            </w:r>
          </w:p>
          <w:p w:rsidR="00B10B6D" w:rsidRPr="00722631" w:rsidRDefault="00B10B6D" w:rsidP="00B10B6D">
            <w:pPr>
              <w:ind w:right="-108"/>
              <w:jc w:val="left"/>
              <w:rPr>
                <w:rFonts w:cs="Arial"/>
                <w:sz w:val="20"/>
              </w:rPr>
            </w:pPr>
            <w:r w:rsidRPr="00722631">
              <w:rPr>
                <w:rFonts w:cs="Arial"/>
                <w:sz w:val="20"/>
              </w:rPr>
              <w:t>TIKK2009</w:t>
            </w:r>
          </w:p>
        </w:tc>
        <w:tc>
          <w:tcPr>
            <w:tcW w:w="180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B10B6D">
            <w:pPr>
              <w:ind w:right="-108"/>
              <w:jc w:val="left"/>
              <w:rPr>
                <w:rFonts w:cs="Arial"/>
                <w:sz w:val="20"/>
              </w:rPr>
            </w:pPr>
          </w:p>
          <w:p w:rsidR="00B10B6D" w:rsidRPr="008C4B54" w:rsidRDefault="00B10B6D" w:rsidP="00B10B6D">
            <w:pPr>
              <w:ind w:right="-108"/>
              <w:jc w:val="left"/>
              <w:rPr>
                <w:rFonts w:cs="Arial"/>
                <w:sz w:val="18"/>
                <w:szCs w:val="18"/>
              </w:rPr>
            </w:pPr>
            <w:r w:rsidRPr="008C4B54">
              <w:rPr>
                <w:rFonts w:cs="Arial"/>
                <w:sz w:val="18"/>
                <w:szCs w:val="18"/>
              </w:rPr>
              <w:t>Technopreneurship</w:t>
            </w:r>
          </w:p>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Sistem Digital</w:t>
            </w:r>
          </w:p>
        </w:tc>
        <w:tc>
          <w:tcPr>
            <w:tcW w:w="896"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tc>
        <w:tc>
          <w:tcPr>
            <w:tcW w:w="108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c>
          <w:tcPr>
            <w:tcW w:w="99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r>
      <w:tr w:rsidR="007400A3" w:rsidRPr="00722631" w:rsidTr="008C4B54">
        <w:trPr>
          <w:cantSplit/>
          <w:trHeight w:val="1169"/>
        </w:trPr>
        <w:tc>
          <w:tcPr>
            <w:tcW w:w="450" w:type="dxa"/>
            <w:tcBorders>
              <w:top w:val="single" w:sz="4" w:space="0" w:color="auto"/>
              <w:left w:val="single" w:sz="4" w:space="0" w:color="auto"/>
              <w:bottom w:val="single" w:sz="4" w:space="0" w:color="auto"/>
              <w:right w:val="single" w:sz="4" w:space="0" w:color="auto"/>
            </w:tcBorders>
          </w:tcPr>
          <w:p w:rsidR="007400A3" w:rsidRPr="00722631" w:rsidRDefault="007400A3" w:rsidP="007400A3">
            <w:pPr>
              <w:jc w:val="center"/>
              <w:rPr>
                <w:rFonts w:cs="Arial"/>
                <w:sz w:val="20"/>
              </w:rPr>
            </w:pPr>
            <w:r w:rsidRPr="00722631">
              <w:rPr>
                <w:rFonts w:cs="Arial"/>
                <w:sz w:val="20"/>
              </w:rPr>
              <w:t>17.</w:t>
            </w:r>
          </w:p>
        </w:tc>
        <w:tc>
          <w:tcPr>
            <w:tcW w:w="1350" w:type="dxa"/>
            <w:tcBorders>
              <w:top w:val="single" w:sz="4" w:space="0" w:color="auto"/>
              <w:left w:val="single" w:sz="4" w:space="0" w:color="auto"/>
              <w:bottom w:val="single" w:sz="4" w:space="0" w:color="auto"/>
              <w:right w:val="single" w:sz="4" w:space="0" w:color="auto"/>
            </w:tcBorders>
          </w:tcPr>
          <w:p w:rsidR="007400A3" w:rsidRDefault="007400A3" w:rsidP="007400A3">
            <w:pPr>
              <w:ind w:right="-250"/>
              <w:jc w:val="left"/>
              <w:rPr>
                <w:rFonts w:cs="Arial"/>
                <w:color w:val="000000"/>
                <w:sz w:val="20"/>
              </w:rPr>
            </w:pPr>
            <w:r w:rsidRPr="00722631">
              <w:rPr>
                <w:rFonts w:cs="Arial"/>
                <w:color w:val="000000"/>
                <w:sz w:val="20"/>
              </w:rPr>
              <w:t xml:space="preserve">Bagus </w:t>
            </w:r>
          </w:p>
          <w:p w:rsidR="007400A3" w:rsidRPr="00722631" w:rsidRDefault="007400A3" w:rsidP="007400A3">
            <w:pPr>
              <w:ind w:right="-250"/>
              <w:jc w:val="left"/>
              <w:rPr>
                <w:rFonts w:cs="Arial"/>
                <w:color w:val="000000"/>
                <w:sz w:val="20"/>
              </w:rPr>
            </w:pPr>
            <w:r w:rsidRPr="00722631">
              <w:rPr>
                <w:rFonts w:cs="Arial"/>
                <w:color w:val="000000"/>
                <w:sz w:val="20"/>
              </w:rPr>
              <w:t>Damas Ardilestian</w:t>
            </w:r>
          </w:p>
        </w:tc>
        <w:tc>
          <w:tcPr>
            <w:tcW w:w="1080" w:type="dxa"/>
            <w:tcBorders>
              <w:top w:val="single" w:sz="4" w:space="0" w:color="auto"/>
              <w:left w:val="single" w:sz="4" w:space="0" w:color="auto"/>
              <w:bottom w:val="single" w:sz="4" w:space="0" w:color="auto"/>
              <w:right w:val="single" w:sz="4" w:space="0" w:color="auto"/>
            </w:tcBorders>
          </w:tcPr>
          <w:p w:rsidR="007400A3" w:rsidRPr="00722631" w:rsidRDefault="007400A3" w:rsidP="007400A3">
            <w:pPr>
              <w:rPr>
                <w:rFonts w:cs="Arial"/>
                <w:sz w:val="20"/>
              </w:rPr>
            </w:pPr>
            <w:r w:rsidRPr="00722631">
              <w:rPr>
                <w:rFonts w:cs="Arial"/>
                <w:sz w:val="20"/>
              </w:rPr>
              <w:t>Teknik Informatika</w:t>
            </w:r>
          </w:p>
        </w:tc>
        <w:tc>
          <w:tcPr>
            <w:tcW w:w="1260" w:type="dxa"/>
            <w:tcBorders>
              <w:top w:val="single" w:sz="4" w:space="0" w:color="auto"/>
              <w:left w:val="single" w:sz="4" w:space="0" w:color="auto"/>
              <w:right w:val="single" w:sz="4" w:space="0" w:color="auto"/>
            </w:tcBorders>
          </w:tcPr>
          <w:p w:rsidR="007400A3" w:rsidRPr="00722631" w:rsidRDefault="007400A3" w:rsidP="007400A3">
            <w:pPr>
              <w:ind w:right="-108"/>
              <w:jc w:val="left"/>
              <w:rPr>
                <w:rFonts w:cs="Arial"/>
                <w:b/>
                <w:sz w:val="20"/>
                <w:u w:val="single"/>
                <w:lang w:val="it-IT"/>
              </w:rPr>
            </w:pPr>
            <w:r w:rsidRPr="00722631">
              <w:rPr>
                <w:rFonts w:cs="Arial"/>
                <w:b/>
                <w:sz w:val="20"/>
                <w:u w:val="single"/>
                <w:lang w:val="it-IT"/>
              </w:rPr>
              <w:t>Smt. Ganjil</w:t>
            </w:r>
          </w:p>
          <w:p w:rsidR="007400A3" w:rsidRPr="00722631" w:rsidRDefault="007400A3" w:rsidP="007400A3">
            <w:pPr>
              <w:ind w:right="-108"/>
              <w:jc w:val="left"/>
              <w:rPr>
                <w:rFonts w:cs="Arial"/>
                <w:sz w:val="20"/>
                <w:lang w:val="it-IT"/>
              </w:rPr>
            </w:pPr>
            <w:r w:rsidRPr="00722631">
              <w:rPr>
                <w:rFonts w:cs="Arial"/>
                <w:sz w:val="20"/>
              </w:rPr>
              <w:t>TIKK3003</w:t>
            </w:r>
          </w:p>
          <w:p w:rsidR="007400A3" w:rsidRPr="00722631" w:rsidRDefault="007400A3" w:rsidP="007400A3">
            <w:pPr>
              <w:ind w:right="-108"/>
              <w:jc w:val="left"/>
              <w:rPr>
                <w:rFonts w:cs="Arial"/>
                <w:b/>
                <w:sz w:val="20"/>
                <w:u w:val="single"/>
                <w:lang w:val="it-IT"/>
              </w:rPr>
            </w:pPr>
          </w:p>
          <w:p w:rsidR="007400A3" w:rsidRPr="00722631" w:rsidRDefault="007400A3" w:rsidP="007400A3">
            <w:pPr>
              <w:ind w:right="-108"/>
              <w:jc w:val="left"/>
              <w:rPr>
                <w:rFonts w:cs="Arial"/>
                <w:b/>
                <w:sz w:val="20"/>
                <w:u w:val="single"/>
                <w:lang w:val="it-IT"/>
              </w:rPr>
            </w:pPr>
            <w:r w:rsidRPr="00722631">
              <w:rPr>
                <w:rFonts w:cs="Arial"/>
                <w:b/>
                <w:sz w:val="20"/>
                <w:u w:val="single"/>
                <w:lang w:val="it-IT"/>
              </w:rPr>
              <w:t>Smt. Genap</w:t>
            </w:r>
          </w:p>
          <w:p w:rsidR="007400A3" w:rsidRPr="00722631" w:rsidRDefault="007400A3" w:rsidP="007400A3">
            <w:pPr>
              <w:ind w:right="-108"/>
              <w:jc w:val="left"/>
              <w:rPr>
                <w:rFonts w:cs="Arial"/>
                <w:sz w:val="20"/>
              </w:rPr>
            </w:pPr>
            <w:r w:rsidRPr="00722631">
              <w:rPr>
                <w:rFonts w:cs="Arial"/>
                <w:sz w:val="20"/>
              </w:rPr>
              <w:t>TIPB8200</w:t>
            </w:r>
          </w:p>
        </w:tc>
        <w:tc>
          <w:tcPr>
            <w:tcW w:w="1800" w:type="dxa"/>
            <w:tcBorders>
              <w:top w:val="single" w:sz="4" w:space="0" w:color="auto"/>
              <w:left w:val="single" w:sz="4" w:space="0" w:color="auto"/>
              <w:right w:val="single" w:sz="4" w:space="0" w:color="auto"/>
            </w:tcBorders>
          </w:tcPr>
          <w:p w:rsidR="007400A3" w:rsidRPr="00722631" w:rsidRDefault="007400A3" w:rsidP="007400A3">
            <w:pPr>
              <w:ind w:right="-108"/>
              <w:jc w:val="left"/>
              <w:rPr>
                <w:rFonts w:cs="Arial"/>
                <w:sz w:val="20"/>
              </w:rPr>
            </w:pPr>
          </w:p>
          <w:p w:rsidR="007400A3" w:rsidRPr="00722631" w:rsidRDefault="007400A3" w:rsidP="007400A3">
            <w:pPr>
              <w:ind w:right="-108"/>
              <w:jc w:val="left"/>
              <w:rPr>
                <w:rFonts w:cs="Arial"/>
                <w:sz w:val="20"/>
              </w:rPr>
            </w:pPr>
            <w:r w:rsidRPr="00722631">
              <w:rPr>
                <w:rFonts w:cs="Arial"/>
                <w:sz w:val="20"/>
              </w:rPr>
              <w:t>RIS</w:t>
            </w:r>
          </w:p>
          <w:p w:rsidR="007400A3" w:rsidRPr="00722631" w:rsidRDefault="007400A3" w:rsidP="007400A3">
            <w:pPr>
              <w:ind w:right="-108"/>
              <w:jc w:val="left"/>
              <w:rPr>
                <w:rFonts w:cs="Arial"/>
                <w:sz w:val="20"/>
              </w:rPr>
            </w:pPr>
          </w:p>
          <w:p w:rsidR="007400A3" w:rsidRPr="00722631" w:rsidRDefault="007400A3" w:rsidP="007400A3">
            <w:pPr>
              <w:ind w:right="-108"/>
              <w:jc w:val="left"/>
              <w:rPr>
                <w:rFonts w:cs="Arial"/>
                <w:sz w:val="20"/>
              </w:rPr>
            </w:pPr>
          </w:p>
          <w:p w:rsidR="007400A3" w:rsidRPr="00722631" w:rsidRDefault="007400A3" w:rsidP="007400A3">
            <w:pPr>
              <w:ind w:right="-108"/>
              <w:jc w:val="left"/>
              <w:rPr>
                <w:rFonts w:cs="Arial"/>
                <w:sz w:val="20"/>
              </w:rPr>
            </w:pPr>
            <w:r w:rsidRPr="00722631">
              <w:rPr>
                <w:rFonts w:cs="Arial"/>
                <w:sz w:val="20"/>
              </w:rPr>
              <w:t>Topik Khusus Intelegensia Bisnis</w:t>
            </w:r>
          </w:p>
        </w:tc>
        <w:tc>
          <w:tcPr>
            <w:tcW w:w="896" w:type="dxa"/>
            <w:tcBorders>
              <w:top w:val="single" w:sz="4" w:space="0" w:color="auto"/>
              <w:left w:val="single" w:sz="4" w:space="0" w:color="auto"/>
              <w:right w:val="single" w:sz="4" w:space="0" w:color="auto"/>
            </w:tcBorders>
          </w:tcPr>
          <w:p w:rsidR="007400A3" w:rsidRPr="00722631" w:rsidRDefault="007400A3" w:rsidP="007400A3">
            <w:pPr>
              <w:jc w:val="center"/>
              <w:rPr>
                <w:rFonts w:cs="Arial"/>
                <w:sz w:val="20"/>
              </w:rPr>
            </w:pPr>
          </w:p>
          <w:p w:rsidR="007400A3" w:rsidRPr="00722631" w:rsidRDefault="007400A3" w:rsidP="007400A3">
            <w:pPr>
              <w:jc w:val="center"/>
              <w:rPr>
                <w:rFonts w:cs="Arial"/>
                <w:sz w:val="20"/>
              </w:rPr>
            </w:pPr>
            <w:r w:rsidRPr="00722631">
              <w:rPr>
                <w:rFonts w:cs="Arial"/>
                <w:sz w:val="20"/>
              </w:rPr>
              <w:t>4</w:t>
            </w:r>
          </w:p>
          <w:p w:rsidR="007400A3" w:rsidRPr="00722631" w:rsidRDefault="007400A3" w:rsidP="007400A3">
            <w:pPr>
              <w:jc w:val="center"/>
              <w:rPr>
                <w:rFonts w:cs="Arial"/>
                <w:sz w:val="20"/>
              </w:rPr>
            </w:pPr>
          </w:p>
          <w:p w:rsidR="007400A3" w:rsidRPr="00722631" w:rsidRDefault="007400A3" w:rsidP="007400A3">
            <w:pPr>
              <w:jc w:val="center"/>
              <w:rPr>
                <w:rFonts w:cs="Arial"/>
                <w:sz w:val="20"/>
              </w:rPr>
            </w:pPr>
          </w:p>
          <w:p w:rsidR="007400A3" w:rsidRPr="00722631" w:rsidRDefault="007400A3" w:rsidP="007400A3">
            <w:pPr>
              <w:jc w:val="center"/>
              <w:rPr>
                <w:rFonts w:cs="Arial"/>
                <w:sz w:val="20"/>
              </w:rPr>
            </w:pPr>
            <w:r w:rsidRPr="00722631">
              <w:rPr>
                <w:rFonts w:cs="Arial"/>
                <w:sz w:val="20"/>
              </w:rPr>
              <w:t>2</w:t>
            </w:r>
          </w:p>
        </w:tc>
        <w:tc>
          <w:tcPr>
            <w:tcW w:w="1080" w:type="dxa"/>
            <w:tcBorders>
              <w:top w:val="single" w:sz="4" w:space="0" w:color="auto"/>
              <w:left w:val="single" w:sz="4" w:space="0" w:color="auto"/>
              <w:right w:val="single" w:sz="4" w:space="0" w:color="auto"/>
            </w:tcBorders>
          </w:tcPr>
          <w:p w:rsidR="007400A3" w:rsidRPr="00722631" w:rsidRDefault="007400A3" w:rsidP="007400A3">
            <w:pPr>
              <w:jc w:val="center"/>
              <w:rPr>
                <w:rFonts w:cs="Arial"/>
                <w:sz w:val="20"/>
              </w:rPr>
            </w:pPr>
          </w:p>
          <w:p w:rsidR="007400A3" w:rsidRPr="00722631" w:rsidRDefault="007400A3" w:rsidP="007400A3">
            <w:pPr>
              <w:jc w:val="center"/>
              <w:rPr>
                <w:rFonts w:cs="Arial"/>
                <w:sz w:val="20"/>
              </w:rPr>
            </w:pPr>
            <w:r w:rsidRPr="00722631">
              <w:rPr>
                <w:rFonts w:cs="Arial"/>
                <w:sz w:val="20"/>
              </w:rPr>
              <w:t>16</w:t>
            </w:r>
          </w:p>
          <w:p w:rsidR="007400A3" w:rsidRPr="00722631" w:rsidRDefault="007400A3" w:rsidP="007400A3">
            <w:pPr>
              <w:jc w:val="center"/>
              <w:rPr>
                <w:rFonts w:cs="Arial"/>
                <w:sz w:val="20"/>
              </w:rPr>
            </w:pPr>
          </w:p>
          <w:p w:rsidR="007400A3" w:rsidRPr="00722631" w:rsidRDefault="007400A3" w:rsidP="007400A3">
            <w:pPr>
              <w:jc w:val="center"/>
              <w:rPr>
                <w:rFonts w:cs="Arial"/>
                <w:sz w:val="20"/>
              </w:rPr>
            </w:pPr>
          </w:p>
          <w:p w:rsidR="007400A3" w:rsidRPr="00722631" w:rsidRDefault="007400A3" w:rsidP="007400A3">
            <w:pPr>
              <w:jc w:val="center"/>
              <w:rPr>
                <w:rFonts w:cs="Arial"/>
                <w:sz w:val="20"/>
              </w:rPr>
            </w:pPr>
            <w:r w:rsidRPr="00722631">
              <w:rPr>
                <w:rFonts w:cs="Arial"/>
                <w:sz w:val="20"/>
              </w:rPr>
              <w:t>16</w:t>
            </w:r>
          </w:p>
        </w:tc>
        <w:tc>
          <w:tcPr>
            <w:tcW w:w="990" w:type="dxa"/>
            <w:tcBorders>
              <w:top w:val="single" w:sz="4" w:space="0" w:color="auto"/>
              <w:left w:val="single" w:sz="4" w:space="0" w:color="auto"/>
              <w:right w:val="single" w:sz="4" w:space="0" w:color="auto"/>
            </w:tcBorders>
          </w:tcPr>
          <w:p w:rsidR="007400A3" w:rsidRPr="00722631" w:rsidRDefault="007400A3" w:rsidP="007400A3">
            <w:pPr>
              <w:jc w:val="center"/>
              <w:rPr>
                <w:rFonts w:cs="Arial"/>
                <w:sz w:val="20"/>
              </w:rPr>
            </w:pPr>
          </w:p>
          <w:p w:rsidR="007400A3" w:rsidRPr="00722631" w:rsidRDefault="007400A3" w:rsidP="007400A3">
            <w:pPr>
              <w:jc w:val="center"/>
              <w:rPr>
                <w:rFonts w:cs="Arial"/>
                <w:sz w:val="20"/>
              </w:rPr>
            </w:pPr>
            <w:r w:rsidRPr="00722631">
              <w:rPr>
                <w:rFonts w:cs="Arial"/>
                <w:sz w:val="20"/>
              </w:rPr>
              <w:t>16</w:t>
            </w:r>
          </w:p>
          <w:p w:rsidR="007400A3" w:rsidRPr="00722631" w:rsidRDefault="007400A3" w:rsidP="007400A3">
            <w:pPr>
              <w:jc w:val="center"/>
              <w:rPr>
                <w:rFonts w:cs="Arial"/>
                <w:sz w:val="20"/>
              </w:rPr>
            </w:pPr>
          </w:p>
          <w:p w:rsidR="007400A3" w:rsidRPr="00722631" w:rsidRDefault="007400A3" w:rsidP="007400A3">
            <w:pPr>
              <w:jc w:val="center"/>
              <w:rPr>
                <w:rFonts w:cs="Arial"/>
                <w:sz w:val="20"/>
              </w:rPr>
            </w:pPr>
          </w:p>
          <w:p w:rsidR="007400A3" w:rsidRPr="00722631" w:rsidRDefault="007400A3" w:rsidP="007400A3">
            <w:pPr>
              <w:jc w:val="center"/>
              <w:rPr>
                <w:rFonts w:cs="Arial"/>
                <w:sz w:val="20"/>
              </w:rPr>
            </w:pPr>
            <w:r w:rsidRPr="00722631">
              <w:rPr>
                <w:rFonts w:cs="Arial"/>
                <w:sz w:val="20"/>
              </w:rPr>
              <w:t>16</w:t>
            </w:r>
          </w:p>
        </w:tc>
      </w:tr>
      <w:tr w:rsidR="00B10B6D" w:rsidRPr="00722631" w:rsidTr="00E2444A">
        <w:trPr>
          <w:cantSplit/>
          <w:trHeight w:val="1403"/>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jc w:val="center"/>
              <w:rPr>
                <w:rFonts w:cs="Arial"/>
                <w:sz w:val="20"/>
              </w:rPr>
            </w:pPr>
            <w:r w:rsidRPr="00722631">
              <w:rPr>
                <w:rFonts w:cs="Arial"/>
                <w:sz w:val="20"/>
              </w:rPr>
              <w:t>18.</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ind w:right="-250"/>
              <w:jc w:val="left"/>
              <w:rPr>
                <w:rFonts w:cs="Arial"/>
                <w:color w:val="000000"/>
                <w:sz w:val="20"/>
              </w:rPr>
            </w:pPr>
            <w:r w:rsidRPr="00722631">
              <w:rPr>
                <w:rFonts w:cs="Arial"/>
                <w:color w:val="000000"/>
                <w:sz w:val="20"/>
              </w:rPr>
              <w:t>Deddy Pratomo</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rPr>
                <w:rFonts w:cs="Arial"/>
                <w:sz w:val="20"/>
              </w:rPr>
            </w:pPr>
            <w:r w:rsidRPr="00722631">
              <w:rPr>
                <w:rFonts w:cs="Arial"/>
                <w:sz w:val="20"/>
              </w:rPr>
              <w:t>Teknik Informatika</w:t>
            </w:r>
          </w:p>
        </w:tc>
        <w:tc>
          <w:tcPr>
            <w:tcW w:w="126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Pr="00722631" w:rsidRDefault="00B10B6D" w:rsidP="00B10B6D">
            <w:pPr>
              <w:ind w:right="-108"/>
              <w:jc w:val="left"/>
              <w:rPr>
                <w:rFonts w:cs="Arial"/>
                <w:sz w:val="20"/>
                <w:lang w:val="it-IT"/>
              </w:rPr>
            </w:pPr>
            <w:r w:rsidRPr="00722631">
              <w:rPr>
                <w:rFonts w:cs="Arial"/>
                <w:sz w:val="20"/>
              </w:rPr>
              <w:t>TIKK3003</w:t>
            </w:r>
          </w:p>
          <w:p w:rsidR="00B10B6D" w:rsidRPr="00722631" w:rsidRDefault="00B10B6D" w:rsidP="00B10B6D">
            <w:pPr>
              <w:ind w:right="-108"/>
              <w:jc w:val="left"/>
              <w:rPr>
                <w:rFonts w:cs="Arial"/>
                <w:b/>
                <w:sz w:val="20"/>
                <w:u w:val="single"/>
                <w:lang w:val="it-IT"/>
              </w:rPr>
            </w:pPr>
          </w:p>
          <w:p w:rsidR="008C4B54" w:rsidRDefault="008C4B54"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r w:rsidRPr="00722631">
              <w:rPr>
                <w:rFonts w:cs="Arial"/>
                <w:b/>
                <w:sz w:val="20"/>
                <w:u w:val="single"/>
                <w:lang w:val="it-IT"/>
              </w:rPr>
              <w:t>Smt. Genap</w:t>
            </w:r>
          </w:p>
          <w:p w:rsidR="00B10B6D" w:rsidRPr="00722631" w:rsidRDefault="00B10B6D" w:rsidP="00B10B6D">
            <w:pPr>
              <w:ind w:right="-108"/>
              <w:jc w:val="left"/>
              <w:rPr>
                <w:rFonts w:cs="Arial"/>
                <w:sz w:val="20"/>
              </w:rPr>
            </w:pPr>
            <w:r w:rsidRPr="00722631">
              <w:rPr>
                <w:rFonts w:cs="Arial"/>
                <w:sz w:val="20"/>
              </w:rPr>
              <w:t>TIPB6502</w:t>
            </w:r>
          </w:p>
        </w:tc>
        <w:tc>
          <w:tcPr>
            <w:tcW w:w="180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Pemodelan &amp; Simulasi</w:t>
            </w:r>
          </w:p>
          <w:p w:rsidR="00B10B6D" w:rsidRPr="00722631" w:rsidRDefault="00B10B6D" w:rsidP="00B10B6D">
            <w:pPr>
              <w:ind w:right="-108"/>
              <w:jc w:val="left"/>
              <w:rPr>
                <w:rFonts w:cs="Arial"/>
                <w:sz w:val="20"/>
              </w:rPr>
            </w:pPr>
          </w:p>
          <w:p w:rsidR="008C4B54" w:rsidRDefault="008C4B54" w:rsidP="00B10B6D">
            <w:pPr>
              <w:ind w:right="-108"/>
              <w:jc w:val="left"/>
              <w:rPr>
                <w:rFonts w:cs="Arial"/>
                <w:i/>
                <w:sz w:val="20"/>
              </w:rPr>
            </w:pPr>
          </w:p>
          <w:p w:rsidR="00B10B6D" w:rsidRPr="00722631" w:rsidRDefault="00B10B6D" w:rsidP="00B10B6D">
            <w:pPr>
              <w:ind w:right="-108"/>
              <w:jc w:val="left"/>
              <w:rPr>
                <w:rFonts w:cs="Arial"/>
                <w:i/>
                <w:sz w:val="20"/>
              </w:rPr>
            </w:pPr>
            <w:r w:rsidRPr="00722631">
              <w:rPr>
                <w:rFonts w:cs="Arial"/>
                <w:i/>
                <w:sz w:val="20"/>
              </w:rPr>
              <w:t>Cloud Computing</w:t>
            </w:r>
          </w:p>
        </w:tc>
        <w:tc>
          <w:tcPr>
            <w:tcW w:w="896"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2</w:t>
            </w:r>
          </w:p>
        </w:tc>
        <w:tc>
          <w:tcPr>
            <w:tcW w:w="108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c>
          <w:tcPr>
            <w:tcW w:w="99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r>
      <w:tr w:rsidR="00B10B6D" w:rsidRPr="00722631" w:rsidTr="00670F86">
        <w:trPr>
          <w:cantSplit/>
          <w:trHeight w:val="1386"/>
        </w:trPr>
        <w:tc>
          <w:tcPr>
            <w:tcW w:w="45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jc w:val="center"/>
              <w:rPr>
                <w:rFonts w:cs="Arial"/>
                <w:sz w:val="20"/>
              </w:rPr>
            </w:pPr>
            <w:r w:rsidRPr="00722631">
              <w:rPr>
                <w:rFonts w:cs="Arial"/>
                <w:sz w:val="20"/>
              </w:rPr>
              <w:t>19.</w:t>
            </w:r>
          </w:p>
        </w:tc>
        <w:tc>
          <w:tcPr>
            <w:tcW w:w="135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ind w:right="-250"/>
              <w:jc w:val="left"/>
              <w:rPr>
                <w:rFonts w:cs="Arial"/>
                <w:color w:val="000000"/>
                <w:sz w:val="20"/>
              </w:rPr>
            </w:pPr>
            <w:r w:rsidRPr="00722631">
              <w:rPr>
                <w:rFonts w:cs="Arial"/>
                <w:sz w:val="20"/>
                <w:lang w:val="id-ID"/>
              </w:rPr>
              <w:t>Rahma</w:t>
            </w:r>
            <w:r w:rsidRPr="00722631">
              <w:rPr>
                <w:rFonts w:cs="Arial"/>
                <w:sz w:val="20"/>
              </w:rPr>
              <w:t>wati Febrifyaning Tias</w:t>
            </w:r>
          </w:p>
        </w:tc>
        <w:tc>
          <w:tcPr>
            <w:tcW w:w="1080" w:type="dxa"/>
            <w:tcBorders>
              <w:top w:val="single" w:sz="4" w:space="0" w:color="auto"/>
              <w:left w:val="single" w:sz="4" w:space="0" w:color="auto"/>
              <w:bottom w:val="single" w:sz="4" w:space="0" w:color="auto"/>
              <w:right w:val="single" w:sz="4" w:space="0" w:color="auto"/>
            </w:tcBorders>
          </w:tcPr>
          <w:p w:rsidR="00B10B6D" w:rsidRPr="00722631" w:rsidRDefault="00B10B6D" w:rsidP="00B10B6D">
            <w:pPr>
              <w:rPr>
                <w:rFonts w:cs="Arial"/>
                <w:sz w:val="20"/>
              </w:rPr>
            </w:pPr>
            <w:r w:rsidRPr="00722631">
              <w:rPr>
                <w:rFonts w:cs="Arial"/>
                <w:sz w:val="20"/>
              </w:rPr>
              <w:t>Teknik Informatika</w:t>
            </w:r>
          </w:p>
        </w:tc>
        <w:tc>
          <w:tcPr>
            <w:tcW w:w="1260" w:type="dxa"/>
            <w:tcBorders>
              <w:top w:val="single" w:sz="4" w:space="0" w:color="auto"/>
              <w:left w:val="single" w:sz="4" w:space="0" w:color="auto"/>
              <w:right w:val="single" w:sz="4" w:space="0" w:color="auto"/>
            </w:tcBorders>
          </w:tcPr>
          <w:p w:rsidR="00B10B6D" w:rsidRPr="00722631"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Default="00B10B6D" w:rsidP="00B10B6D">
            <w:pPr>
              <w:ind w:right="-108"/>
              <w:jc w:val="left"/>
              <w:rPr>
                <w:rFonts w:cs="Arial"/>
                <w:sz w:val="20"/>
              </w:rPr>
            </w:pPr>
            <w:r w:rsidRPr="00722631">
              <w:rPr>
                <w:rFonts w:cs="Arial"/>
                <w:sz w:val="20"/>
              </w:rPr>
              <w:t>TIKK3003</w:t>
            </w:r>
          </w:p>
          <w:p w:rsidR="007400A3" w:rsidRDefault="007400A3" w:rsidP="00B10B6D">
            <w:pPr>
              <w:ind w:right="-108"/>
              <w:jc w:val="left"/>
              <w:rPr>
                <w:rFonts w:cs="Arial"/>
                <w:sz w:val="20"/>
              </w:rPr>
            </w:pPr>
          </w:p>
          <w:p w:rsidR="007400A3" w:rsidRPr="00722631" w:rsidRDefault="007400A3" w:rsidP="00B10B6D">
            <w:pPr>
              <w:ind w:right="-108"/>
              <w:jc w:val="left"/>
              <w:rPr>
                <w:rFonts w:cs="Arial"/>
                <w:sz w:val="20"/>
                <w:lang w:val="it-IT"/>
              </w:rPr>
            </w:pPr>
            <w:r w:rsidRPr="00722631">
              <w:rPr>
                <w:rFonts w:cs="Arial"/>
                <w:sz w:val="20"/>
              </w:rPr>
              <w:t>TIKK3003</w:t>
            </w:r>
          </w:p>
          <w:p w:rsidR="00B10B6D" w:rsidRPr="00722631" w:rsidRDefault="00B10B6D"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r w:rsidRPr="00722631">
              <w:rPr>
                <w:rFonts w:cs="Arial"/>
                <w:b/>
                <w:sz w:val="20"/>
                <w:u w:val="single"/>
                <w:lang w:val="it-IT"/>
              </w:rPr>
              <w:t>Smt. Genap</w:t>
            </w:r>
          </w:p>
          <w:p w:rsidR="00B10B6D" w:rsidRPr="00722631" w:rsidRDefault="00B10B6D" w:rsidP="00B10B6D">
            <w:pPr>
              <w:ind w:right="-108"/>
              <w:jc w:val="left"/>
              <w:rPr>
                <w:rFonts w:cs="Arial"/>
                <w:sz w:val="20"/>
              </w:rPr>
            </w:pPr>
            <w:r w:rsidRPr="00722631">
              <w:rPr>
                <w:rFonts w:cs="Arial"/>
                <w:sz w:val="20"/>
              </w:rPr>
              <w:t>TIPB6204</w:t>
            </w:r>
          </w:p>
        </w:tc>
        <w:tc>
          <w:tcPr>
            <w:tcW w:w="1800" w:type="dxa"/>
            <w:tcBorders>
              <w:top w:val="single" w:sz="4" w:space="0" w:color="auto"/>
              <w:left w:val="single" w:sz="4" w:space="0" w:color="auto"/>
              <w:right w:val="single" w:sz="4" w:space="0" w:color="auto"/>
            </w:tcBorders>
          </w:tcPr>
          <w:p w:rsidR="008C4B54" w:rsidRDefault="008C4B54" w:rsidP="00B10B6D">
            <w:pPr>
              <w:ind w:right="-108"/>
              <w:jc w:val="left"/>
              <w:rPr>
                <w:rFonts w:cs="Arial"/>
                <w:sz w:val="20"/>
              </w:rPr>
            </w:pPr>
          </w:p>
          <w:p w:rsidR="00B10B6D" w:rsidRDefault="00B10B6D" w:rsidP="00B10B6D">
            <w:pPr>
              <w:ind w:right="-108"/>
              <w:jc w:val="left"/>
              <w:rPr>
                <w:rFonts w:cs="Arial"/>
                <w:sz w:val="20"/>
              </w:rPr>
            </w:pPr>
            <w:r w:rsidRPr="00722631">
              <w:rPr>
                <w:rFonts w:cs="Arial"/>
                <w:sz w:val="20"/>
              </w:rPr>
              <w:t>Matematika Informatika 1</w:t>
            </w:r>
          </w:p>
          <w:p w:rsidR="007400A3" w:rsidRPr="00722631" w:rsidRDefault="007400A3" w:rsidP="007400A3">
            <w:pPr>
              <w:ind w:right="-108"/>
              <w:jc w:val="left"/>
              <w:rPr>
                <w:rFonts w:cs="Arial"/>
                <w:sz w:val="20"/>
              </w:rPr>
            </w:pPr>
            <w:r w:rsidRPr="00722631">
              <w:rPr>
                <w:rFonts w:cs="Arial"/>
                <w:sz w:val="20"/>
              </w:rPr>
              <w:t>GIS</w:t>
            </w:r>
          </w:p>
          <w:p w:rsidR="007400A3" w:rsidRPr="00722631" w:rsidRDefault="007400A3" w:rsidP="00B10B6D">
            <w:pPr>
              <w:ind w:right="-108"/>
              <w:jc w:val="left"/>
              <w:rPr>
                <w:rFonts w:cs="Arial"/>
                <w:sz w:val="20"/>
              </w:rPr>
            </w:pPr>
          </w:p>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ERP</w:t>
            </w:r>
          </w:p>
        </w:tc>
        <w:tc>
          <w:tcPr>
            <w:tcW w:w="896" w:type="dxa"/>
            <w:tcBorders>
              <w:top w:val="single" w:sz="4" w:space="0" w:color="auto"/>
              <w:left w:val="single" w:sz="4" w:space="0" w:color="auto"/>
              <w:right w:val="single" w:sz="4" w:space="0" w:color="auto"/>
            </w:tcBorders>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7400A3" w:rsidP="00670F86">
            <w:pPr>
              <w:jc w:val="center"/>
              <w:rPr>
                <w:rFonts w:cs="Arial"/>
                <w:sz w:val="20"/>
              </w:rPr>
            </w:pPr>
            <w:r>
              <w:rPr>
                <w:rFonts w:cs="Arial"/>
                <w:sz w:val="20"/>
              </w:rPr>
              <w:t>2</w:t>
            </w:r>
          </w:p>
          <w:p w:rsidR="007400A3" w:rsidRDefault="007400A3" w:rsidP="00670F86">
            <w:pPr>
              <w:jc w:val="center"/>
              <w:rPr>
                <w:rFonts w:cs="Arial"/>
                <w:sz w:val="20"/>
              </w:rPr>
            </w:pPr>
          </w:p>
          <w:p w:rsidR="007400A3" w:rsidRDefault="007400A3" w:rsidP="00670F86">
            <w:pPr>
              <w:jc w:val="center"/>
              <w:rPr>
                <w:rFonts w:cs="Arial"/>
                <w:sz w:val="20"/>
              </w:rPr>
            </w:pPr>
          </w:p>
          <w:p w:rsidR="00B10B6D" w:rsidRPr="00722631" w:rsidRDefault="00B10B6D" w:rsidP="00670F86">
            <w:pPr>
              <w:jc w:val="center"/>
              <w:rPr>
                <w:rFonts w:cs="Arial"/>
                <w:sz w:val="20"/>
              </w:rPr>
            </w:pPr>
            <w:r w:rsidRPr="00722631">
              <w:rPr>
                <w:rFonts w:cs="Arial"/>
                <w:sz w:val="20"/>
              </w:rPr>
              <w:t>2</w:t>
            </w:r>
          </w:p>
        </w:tc>
        <w:tc>
          <w:tcPr>
            <w:tcW w:w="1080" w:type="dxa"/>
            <w:tcBorders>
              <w:top w:val="single" w:sz="4" w:space="0" w:color="auto"/>
              <w:left w:val="single" w:sz="4" w:space="0" w:color="auto"/>
              <w:right w:val="single" w:sz="4" w:space="0" w:color="auto"/>
            </w:tcBorders>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Default="007400A3" w:rsidP="00670F86">
            <w:pPr>
              <w:jc w:val="center"/>
              <w:rPr>
                <w:rFonts w:cs="Arial"/>
                <w:sz w:val="20"/>
              </w:rPr>
            </w:pPr>
            <w:r>
              <w:rPr>
                <w:rFonts w:cs="Arial"/>
                <w:sz w:val="20"/>
              </w:rPr>
              <w:t>16</w:t>
            </w:r>
          </w:p>
          <w:p w:rsidR="007400A3" w:rsidRPr="00722631" w:rsidRDefault="007400A3" w:rsidP="00670F86">
            <w:pPr>
              <w:jc w:val="center"/>
              <w:rPr>
                <w:rFonts w:cs="Arial"/>
                <w:sz w:val="20"/>
              </w:rPr>
            </w:pPr>
          </w:p>
          <w:p w:rsidR="007400A3" w:rsidRDefault="007400A3"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c>
          <w:tcPr>
            <w:tcW w:w="990" w:type="dxa"/>
            <w:tcBorders>
              <w:top w:val="single" w:sz="4" w:space="0" w:color="auto"/>
              <w:left w:val="single" w:sz="4" w:space="0" w:color="auto"/>
              <w:right w:val="single" w:sz="4" w:space="0" w:color="auto"/>
            </w:tcBorders>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7400A3" w:rsidP="00670F86">
            <w:pPr>
              <w:jc w:val="center"/>
              <w:rPr>
                <w:rFonts w:cs="Arial"/>
                <w:sz w:val="20"/>
              </w:rPr>
            </w:pPr>
            <w:r>
              <w:rPr>
                <w:rFonts w:cs="Arial"/>
                <w:sz w:val="20"/>
              </w:rPr>
              <w:t>16</w:t>
            </w:r>
          </w:p>
          <w:p w:rsidR="007400A3" w:rsidRDefault="007400A3" w:rsidP="00670F86">
            <w:pPr>
              <w:jc w:val="center"/>
              <w:rPr>
                <w:rFonts w:cs="Arial"/>
                <w:sz w:val="20"/>
              </w:rPr>
            </w:pPr>
          </w:p>
          <w:p w:rsidR="007400A3" w:rsidRDefault="007400A3"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tc>
      </w:tr>
      <w:tr w:rsidR="00B10B6D" w:rsidRPr="00722631" w:rsidTr="00E2444A">
        <w:trPr>
          <w:cantSplit/>
          <w:trHeight w:val="1393"/>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jc w:val="center"/>
              <w:rPr>
                <w:rFonts w:cs="Arial"/>
                <w:sz w:val="20"/>
              </w:rPr>
            </w:pPr>
            <w:r w:rsidRPr="00722631">
              <w:rPr>
                <w:rFonts w:cs="Arial"/>
                <w:sz w:val="20"/>
              </w:rPr>
              <w:t>20.</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ind w:right="-250"/>
              <w:jc w:val="left"/>
              <w:rPr>
                <w:rFonts w:cs="Arial"/>
                <w:color w:val="000000"/>
                <w:sz w:val="20"/>
              </w:rPr>
            </w:pPr>
            <w:r w:rsidRPr="00722631">
              <w:rPr>
                <w:rFonts w:cs="Arial"/>
                <w:color w:val="000000"/>
                <w:sz w:val="20"/>
              </w:rPr>
              <w:t>Fardanto S.</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722631" w:rsidRDefault="00B10B6D" w:rsidP="00B10B6D">
            <w:pPr>
              <w:rPr>
                <w:rFonts w:cs="Arial"/>
                <w:sz w:val="20"/>
              </w:rPr>
            </w:pPr>
            <w:r w:rsidRPr="00722631">
              <w:rPr>
                <w:rFonts w:cs="Arial"/>
                <w:sz w:val="20"/>
              </w:rPr>
              <w:t>Teknik Informatika</w:t>
            </w:r>
          </w:p>
        </w:tc>
        <w:tc>
          <w:tcPr>
            <w:tcW w:w="126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B10B6D">
            <w:pPr>
              <w:ind w:right="-108"/>
              <w:jc w:val="left"/>
              <w:rPr>
                <w:rFonts w:cs="Arial"/>
                <w:b/>
                <w:sz w:val="20"/>
                <w:u w:val="single"/>
                <w:lang w:val="it-IT"/>
              </w:rPr>
            </w:pPr>
            <w:r w:rsidRPr="00722631">
              <w:rPr>
                <w:rFonts w:cs="Arial"/>
                <w:b/>
                <w:sz w:val="20"/>
                <w:u w:val="single"/>
                <w:lang w:val="it-IT"/>
              </w:rPr>
              <w:t>Smt. Ganjil</w:t>
            </w:r>
          </w:p>
          <w:p w:rsidR="00B10B6D" w:rsidRPr="00722631" w:rsidRDefault="00B10B6D" w:rsidP="00B10B6D">
            <w:pPr>
              <w:ind w:right="-108"/>
              <w:jc w:val="left"/>
              <w:rPr>
                <w:rFonts w:cs="Arial"/>
                <w:sz w:val="20"/>
                <w:lang w:val="it-IT"/>
              </w:rPr>
            </w:pPr>
            <w:r w:rsidRPr="00722631">
              <w:rPr>
                <w:rFonts w:cs="Arial"/>
                <w:sz w:val="20"/>
              </w:rPr>
              <w:t>TIKK3003</w:t>
            </w:r>
          </w:p>
          <w:p w:rsidR="00B10B6D" w:rsidRPr="00722631" w:rsidRDefault="00B10B6D" w:rsidP="00B10B6D">
            <w:pPr>
              <w:ind w:right="-108"/>
              <w:jc w:val="left"/>
              <w:rPr>
                <w:rFonts w:cs="Arial"/>
                <w:b/>
                <w:sz w:val="20"/>
                <w:u w:val="single"/>
                <w:lang w:val="it-IT"/>
              </w:rPr>
            </w:pPr>
          </w:p>
          <w:p w:rsidR="008C4B54" w:rsidRDefault="008C4B54" w:rsidP="00B10B6D">
            <w:pPr>
              <w:ind w:right="-108"/>
              <w:jc w:val="left"/>
              <w:rPr>
                <w:rFonts w:cs="Arial"/>
                <w:b/>
                <w:sz w:val="20"/>
                <w:u w:val="single"/>
                <w:lang w:val="it-IT"/>
              </w:rPr>
            </w:pPr>
          </w:p>
          <w:p w:rsidR="00B10B6D" w:rsidRPr="00722631" w:rsidRDefault="00B10B6D" w:rsidP="00B10B6D">
            <w:pPr>
              <w:ind w:right="-108"/>
              <w:jc w:val="left"/>
              <w:rPr>
                <w:rFonts w:cs="Arial"/>
                <w:b/>
                <w:sz w:val="20"/>
                <w:u w:val="single"/>
                <w:lang w:val="it-IT"/>
              </w:rPr>
            </w:pPr>
            <w:r w:rsidRPr="00722631">
              <w:rPr>
                <w:rFonts w:cs="Arial"/>
                <w:b/>
                <w:sz w:val="20"/>
                <w:u w:val="single"/>
                <w:lang w:val="it-IT"/>
              </w:rPr>
              <w:t>Smt. Genap</w:t>
            </w:r>
          </w:p>
          <w:p w:rsidR="00B10B6D" w:rsidRDefault="00B10B6D" w:rsidP="00B10B6D">
            <w:pPr>
              <w:ind w:right="-108"/>
              <w:jc w:val="left"/>
              <w:rPr>
                <w:rFonts w:cs="Arial"/>
                <w:sz w:val="20"/>
              </w:rPr>
            </w:pPr>
            <w:r w:rsidRPr="00722631">
              <w:rPr>
                <w:rFonts w:cs="Arial"/>
                <w:sz w:val="20"/>
              </w:rPr>
              <w:t>TIPB6404</w:t>
            </w:r>
          </w:p>
          <w:p w:rsidR="007400A3" w:rsidRPr="00722631" w:rsidRDefault="007400A3" w:rsidP="00B10B6D">
            <w:pPr>
              <w:ind w:right="-108"/>
              <w:jc w:val="left"/>
              <w:rPr>
                <w:rFonts w:cs="Arial"/>
                <w:sz w:val="20"/>
              </w:rPr>
            </w:pPr>
            <w:r w:rsidRPr="00722631">
              <w:rPr>
                <w:rFonts w:cs="Arial"/>
                <w:sz w:val="20"/>
              </w:rPr>
              <w:t>TIKK4013</w:t>
            </w:r>
          </w:p>
        </w:tc>
        <w:tc>
          <w:tcPr>
            <w:tcW w:w="180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B10B6D">
            <w:pPr>
              <w:ind w:right="-108"/>
              <w:jc w:val="left"/>
              <w:rPr>
                <w:rFonts w:cs="Arial"/>
                <w:sz w:val="20"/>
              </w:rPr>
            </w:pPr>
          </w:p>
          <w:p w:rsidR="00B10B6D" w:rsidRPr="00722631" w:rsidRDefault="00B10B6D" w:rsidP="00B10B6D">
            <w:pPr>
              <w:ind w:right="-108"/>
              <w:jc w:val="left"/>
              <w:rPr>
                <w:rFonts w:cs="Arial"/>
                <w:sz w:val="20"/>
              </w:rPr>
            </w:pPr>
            <w:r w:rsidRPr="00722631">
              <w:rPr>
                <w:rFonts w:cs="Arial"/>
                <w:sz w:val="20"/>
              </w:rPr>
              <w:t>Matematika Informatika 3</w:t>
            </w:r>
          </w:p>
          <w:p w:rsidR="00B10B6D" w:rsidRPr="00722631" w:rsidRDefault="00B10B6D" w:rsidP="00B10B6D">
            <w:pPr>
              <w:ind w:right="-108"/>
              <w:jc w:val="left"/>
              <w:rPr>
                <w:rFonts w:cs="Arial"/>
                <w:sz w:val="20"/>
              </w:rPr>
            </w:pPr>
          </w:p>
          <w:p w:rsidR="008C4B54" w:rsidRDefault="008C4B54" w:rsidP="00B10B6D">
            <w:pPr>
              <w:ind w:right="-108"/>
              <w:jc w:val="left"/>
              <w:rPr>
                <w:rFonts w:cs="Arial"/>
                <w:i/>
                <w:sz w:val="20"/>
              </w:rPr>
            </w:pPr>
          </w:p>
          <w:p w:rsidR="00B10B6D" w:rsidRDefault="00B10B6D" w:rsidP="00B10B6D">
            <w:pPr>
              <w:ind w:right="-108"/>
              <w:jc w:val="left"/>
              <w:rPr>
                <w:rFonts w:cs="Arial"/>
                <w:i/>
                <w:sz w:val="20"/>
              </w:rPr>
            </w:pPr>
            <w:r w:rsidRPr="00722631">
              <w:rPr>
                <w:rFonts w:cs="Arial"/>
                <w:i/>
                <w:sz w:val="20"/>
              </w:rPr>
              <w:t>Ethical Hacking</w:t>
            </w:r>
          </w:p>
          <w:p w:rsidR="007400A3" w:rsidRPr="00722631" w:rsidRDefault="007400A3" w:rsidP="00B10B6D">
            <w:pPr>
              <w:ind w:right="-108"/>
              <w:jc w:val="left"/>
              <w:rPr>
                <w:rFonts w:cs="Arial"/>
                <w:i/>
                <w:sz w:val="20"/>
              </w:rPr>
            </w:pPr>
            <w:r w:rsidRPr="00722631">
              <w:rPr>
                <w:rFonts w:cs="Arial"/>
                <w:sz w:val="20"/>
              </w:rPr>
              <w:t>Telematika</w:t>
            </w:r>
          </w:p>
        </w:tc>
        <w:tc>
          <w:tcPr>
            <w:tcW w:w="896"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4</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Default="00B10B6D" w:rsidP="00670F86">
            <w:pPr>
              <w:jc w:val="center"/>
              <w:rPr>
                <w:rFonts w:cs="Arial"/>
                <w:sz w:val="20"/>
              </w:rPr>
            </w:pPr>
            <w:r w:rsidRPr="00722631">
              <w:rPr>
                <w:rFonts w:cs="Arial"/>
                <w:sz w:val="20"/>
              </w:rPr>
              <w:t>2</w:t>
            </w:r>
          </w:p>
          <w:p w:rsidR="007400A3" w:rsidRPr="00722631" w:rsidRDefault="007400A3" w:rsidP="00670F86">
            <w:pPr>
              <w:jc w:val="center"/>
              <w:rPr>
                <w:rFonts w:cs="Arial"/>
                <w:sz w:val="20"/>
              </w:rPr>
            </w:pPr>
            <w:r>
              <w:rPr>
                <w:rFonts w:cs="Arial"/>
                <w:sz w:val="20"/>
              </w:rPr>
              <w:t>2</w:t>
            </w:r>
          </w:p>
        </w:tc>
        <w:tc>
          <w:tcPr>
            <w:tcW w:w="108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Default="00B10B6D" w:rsidP="00670F86">
            <w:pPr>
              <w:jc w:val="center"/>
              <w:rPr>
                <w:rFonts w:cs="Arial"/>
                <w:sz w:val="20"/>
              </w:rPr>
            </w:pPr>
            <w:r w:rsidRPr="00722631">
              <w:rPr>
                <w:rFonts w:cs="Arial"/>
                <w:sz w:val="20"/>
              </w:rPr>
              <w:t>16</w:t>
            </w:r>
          </w:p>
          <w:p w:rsidR="007400A3" w:rsidRPr="00722631" w:rsidRDefault="007400A3" w:rsidP="00670F86">
            <w:pPr>
              <w:jc w:val="center"/>
              <w:rPr>
                <w:rFonts w:cs="Arial"/>
                <w:sz w:val="20"/>
              </w:rPr>
            </w:pPr>
            <w:r>
              <w:rPr>
                <w:rFonts w:cs="Arial"/>
                <w:sz w:val="20"/>
              </w:rPr>
              <w:t>16</w:t>
            </w:r>
          </w:p>
        </w:tc>
        <w:tc>
          <w:tcPr>
            <w:tcW w:w="990" w:type="dxa"/>
            <w:tcBorders>
              <w:top w:val="single" w:sz="4" w:space="0" w:color="auto"/>
              <w:left w:val="single" w:sz="4" w:space="0" w:color="auto"/>
              <w:right w:val="single" w:sz="4" w:space="0" w:color="auto"/>
            </w:tcBorders>
            <w:shd w:val="clear" w:color="auto" w:fill="F2F2F2" w:themeFill="background1" w:themeFillShade="F2"/>
          </w:tcPr>
          <w:p w:rsidR="00B10B6D" w:rsidRPr="00722631" w:rsidRDefault="00B10B6D" w:rsidP="00670F86">
            <w:pPr>
              <w:jc w:val="center"/>
              <w:rPr>
                <w:rFonts w:cs="Arial"/>
                <w:sz w:val="20"/>
              </w:rPr>
            </w:pPr>
          </w:p>
          <w:p w:rsidR="00B10B6D" w:rsidRPr="00722631" w:rsidRDefault="00B10B6D" w:rsidP="00670F86">
            <w:pPr>
              <w:jc w:val="center"/>
              <w:rPr>
                <w:rFonts w:cs="Arial"/>
                <w:sz w:val="20"/>
              </w:rPr>
            </w:pPr>
            <w:r w:rsidRPr="00722631">
              <w:rPr>
                <w:rFonts w:cs="Arial"/>
                <w:sz w:val="20"/>
              </w:rPr>
              <w:t>16</w:t>
            </w:r>
          </w:p>
          <w:p w:rsidR="00B10B6D" w:rsidRPr="00722631" w:rsidRDefault="00B10B6D" w:rsidP="00670F86">
            <w:pPr>
              <w:jc w:val="center"/>
              <w:rPr>
                <w:rFonts w:cs="Arial"/>
                <w:sz w:val="20"/>
              </w:rPr>
            </w:pPr>
          </w:p>
          <w:p w:rsidR="00B10B6D" w:rsidRPr="00722631" w:rsidRDefault="00B10B6D" w:rsidP="00670F86">
            <w:pPr>
              <w:jc w:val="center"/>
              <w:rPr>
                <w:rFonts w:cs="Arial"/>
                <w:sz w:val="20"/>
              </w:rPr>
            </w:pPr>
          </w:p>
          <w:p w:rsidR="008C4B54" w:rsidRDefault="008C4B54" w:rsidP="00670F86">
            <w:pPr>
              <w:jc w:val="center"/>
              <w:rPr>
                <w:rFonts w:cs="Arial"/>
                <w:sz w:val="20"/>
              </w:rPr>
            </w:pPr>
          </w:p>
          <w:p w:rsidR="00B10B6D" w:rsidRDefault="00B10B6D" w:rsidP="00670F86">
            <w:pPr>
              <w:jc w:val="center"/>
              <w:rPr>
                <w:rFonts w:cs="Arial"/>
                <w:sz w:val="20"/>
              </w:rPr>
            </w:pPr>
            <w:r w:rsidRPr="00722631">
              <w:rPr>
                <w:rFonts w:cs="Arial"/>
                <w:sz w:val="20"/>
              </w:rPr>
              <w:t>16</w:t>
            </w:r>
          </w:p>
          <w:p w:rsidR="007400A3" w:rsidRPr="00722631" w:rsidRDefault="007400A3" w:rsidP="00670F86">
            <w:pPr>
              <w:jc w:val="center"/>
              <w:rPr>
                <w:rFonts w:cs="Arial"/>
                <w:sz w:val="20"/>
              </w:rPr>
            </w:pPr>
            <w:r>
              <w:rPr>
                <w:rFonts w:cs="Arial"/>
                <w:sz w:val="20"/>
              </w:rPr>
              <w:t>16</w:t>
            </w:r>
          </w:p>
        </w:tc>
      </w:tr>
      <w:tr w:rsidR="007400A3" w:rsidRPr="00722631" w:rsidTr="008C4B54">
        <w:trPr>
          <w:cantSplit/>
          <w:trHeight w:val="1439"/>
        </w:trPr>
        <w:tc>
          <w:tcPr>
            <w:tcW w:w="450" w:type="dxa"/>
            <w:tcBorders>
              <w:top w:val="single" w:sz="4" w:space="0" w:color="auto"/>
              <w:left w:val="single" w:sz="4" w:space="0" w:color="auto"/>
              <w:bottom w:val="single" w:sz="4" w:space="0" w:color="auto"/>
              <w:right w:val="single" w:sz="4" w:space="0" w:color="auto"/>
            </w:tcBorders>
          </w:tcPr>
          <w:p w:rsidR="007400A3" w:rsidRPr="00722631" w:rsidRDefault="007400A3" w:rsidP="007400A3">
            <w:pPr>
              <w:jc w:val="center"/>
              <w:rPr>
                <w:rFonts w:cs="Arial"/>
                <w:sz w:val="20"/>
              </w:rPr>
            </w:pPr>
            <w:r w:rsidRPr="00722631">
              <w:rPr>
                <w:rFonts w:cs="Arial"/>
                <w:sz w:val="20"/>
              </w:rPr>
              <w:t>21.</w:t>
            </w:r>
          </w:p>
        </w:tc>
        <w:tc>
          <w:tcPr>
            <w:tcW w:w="1350" w:type="dxa"/>
            <w:tcBorders>
              <w:top w:val="single" w:sz="4" w:space="0" w:color="auto"/>
              <w:left w:val="single" w:sz="4" w:space="0" w:color="auto"/>
              <w:bottom w:val="single" w:sz="4" w:space="0" w:color="auto"/>
              <w:right w:val="single" w:sz="4" w:space="0" w:color="auto"/>
            </w:tcBorders>
          </w:tcPr>
          <w:p w:rsidR="007400A3" w:rsidRPr="00722631" w:rsidRDefault="007400A3" w:rsidP="007400A3">
            <w:pPr>
              <w:ind w:right="-250"/>
              <w:jc w:val="left"/>
              <w:rPr>
                <w:rFonts w:cs="Arial"/>
                <w:color w:val="000000"/>
                <w:sz w:val="20"/>
              </w:rPr>
            </w:pPr>
            <w:r w:rsidRPr="00722631">
              <w:rPr>
                <w:rFonts w:cs="Arial"/>
                <w:color w:val="000000"/>
                <w:sz w:val="20"/>
              </w:rPr>
              <w:t>Deddy Satrio Winarsono</w:t>
            </w:r>
          </w:p>
        </w:tc>
        <w:tc>
          <w:tcPr>
            <w:tcW w:w="1080" w:type="dxa"/>
            <w:tcBorders>
              <w:top w:val="single" w:sz="4" w:space="0" w:color="auto"/>
              <w:left w:val="single" w:sz="4" w:space="0" w:color="auto"/>
              <w:bottom w:val="single" w:sz="4" w:space="0" w:color="auto"/>
              <w:right w:val="single" w:sz="4" w:space="0" w:color="auto"/>
            </w:tcBorders>
          </w:tcPr>
          <w:p w:rsidR="007400A3" w:rsidRPr="00722631" w:rsidRDefault="007400A3" w:rsidP="007400A3">
            <w:pPr>
              <w:rPr>
                <w:rFonts w:cs="Arial"/>
                <w:sz w:val="20"/>
              </w:rPr>
            </w:pPr>
            <w:r w:rsidRPr="00722631">
              <w:rPr>
                <w:rFonts w:cs="Arial"/>
                <w:sz w:val="20"/>
              </w:rPr>
              <w:t>Teknik Informatika</w:t>
            </w:r>
          </w:p>
        </w:tc>
        <w:tc>
          <w:tcPr>
            <w:tcW w:w="1260" w:type="dxa"/>
            <w:tcBorders>
              <w:top w:val="single" w:sz="4" w:space="0" w:color="auto"/>
              <w:left w:val="single" w:sz="4" w:space="0" w:color="auto"/>
              <w:right w:val="single" w:sz="4" w:space="0" w:color="auto"/>
            </w:tcBorders>
          </w:tcPr>
          <w:p w:rsidR="007400A3" w:rsidRPr="00722631" w:rsidRDefault="007400A3" w:rsidP="007400A3">
            <w:pPr>
              <w:ind w:right="-108"/>
              <w:jc w:val="left"/>
              <w:rPr>
                <w:rFonts w:cs="Arial"/>
                <w:b/>
                <w:sz w:val="20"/>
                <w:u w:val="single"/>
                <w:lang w:val="it-IT"/>
              </w:rPr>
            </w:pPr>
            <w:r w:rsidRPr="00722631">
              <w:rPr>
                <w:rFonts w:cs="Arial"/>
                <w:b/>
                <w:sz w:val="20"/>
                <w:u w:val="single"/>
                <w:lang w:val="it-IT"/>
              </w:rPr>
              <w:t>Smt. Ganjil</w:t>
            </w:r>
          </w:p>
          <w:p w:rsidR="007400A3" w:rsidRPr="00722631" w:rsidRDefault="007400A3" w:rsidP="007400A3">
            <w:pPr>
              <w:ind w:right="-108"/>
              <w:jc w:val="left"/>
              <w:rPr>
                <w:rFonts w:cs="Arial"/>
                <w:sz w:val="20"/>
                <w:lang w:val="it-IT"/>
              </w:rPr>
            </w:pPr>
            <w:r w:rsidRPr="00722631">
              <w:rPr>
                <w:rFonts w:cs="Arial"/>
                <w:sz w:val="20"/>
              </w:rPr>
              <w:t>TIKK3003</w:t>
            </w:r>
          </w:p>
          <w:p w:rsidR="007400A3" w:rsidRPr="00722631" w:rsidRDefault="007400A3" w:rsidP="007400A3">
            <w:pPr>
              <w:ind w:right="-108"/>
              <w:jc w:val="left"/>
              <w:rPr>
                <w:rFonts w:cs="Arial"/>
                <w:b/>
                <w:sz w:val="20"/>
                <w:u w:val="single"/>
                <w:lang w:val="it-IT"/>
              </w:rPr>
            </w:pPr>
          </w:p>
          <w:p w:rsidR="007400A3" w:rsidRPr="00722631" w:rsidRDefault="007400A3" w:rsidP="007400A3">
            <w:pPr>
              <w:ind w:right="-108"/>
              <w:jc w:val="left"/>
              <w:rPr>
                <w:rFonts w:cs="Arial"/>
                <w:b/>
                <w:sz w:val="20"/>
                <w:u w:val="single"/>
                <w:lang w:val="it-IT"/>
              </w:rPr>
            </w:pPr>
            <w:r w:rsidRPr="00722631">
              <w:rPr>
                <w:rFonts w:cs="Arial"/>
                <w:b/>
                <w:sz w:val="20"/>
                <w:u w:val="single"/>
                <w:lang w:val="it-IT"/>
              </w:rPr>
              <w:t>Smt. Genap</w:t>
            </w:r>
          </w:p>
          <w:p w:rsidR="007400A3" w:rsidRPr="00722631" w:rsidRDefault="007400A3" w:rsidP="007400A3">
            <w:pPr>
              <w:ind w:right="-108"/>
              <w:jc w:val="left"/>
              <w:rPr>
                <w:rFonts w:cs="Arial"/>
                <w:sz w:val="20"/>
              </w:rPr>
            </w:pPr>
            <w:r w:rsidRPr="00722631">
              <w:rPr>
                <w:rFonts w:cs="Arial"/>
                <w:sz w:val="20"/>
              </w:rPr>
              <w:t>TIKK2002</w:t>
            </w:r>
          </w:p>
        </w:tc>
        <w:tc>
          <w:tcPr>
            <w:tcW w:w="1800" w:type="dxa"/>
            <w:tcBorders>
              <w:top w:val="single" w:sz="4" w:space="0" w:color="auto"/>
              <w:left w:val="single" w:sz="4" w:space="0" w:color="auto"/>
              <w:right w:val="single" w:sz="4" w:space="0" w:color="auto"/>
            </w:tcBorders>
          </w:tcPr>
          <w:p w:rsidR="007400A3" w:rsidRPr="00722631" w:rsidRDefault="007400A3" w:rsidP="007400A3">
            <w:pPr>
              <w:ind w:right="-108"/>
              <w:jc w:val="left"/>
              <w:rPr>
                <w:rFonts w:cs="Arial"/>
                <w:sz w:val="20"/>
              </w:rPr>
            </w:pPr>
          </w:p>
          <w:p w:rsidR="007400A3" w:rsidRPr="00722631" w:rsidRDefault="007400A3" w:rsidP="007400A3">
            <w:pPr>
              <w:ind w:right="-108"/>
              <w:jc w:val="left"/>
              <w:rPr>
                <w:rFonts w:cs="Arial"/>
                <w:sz w:val="20"/>
              </w:rPr>
            </w:pPr>
            <w:r w:rsidRPr="00722631">
              <w:rPr>
                <w:rFonts w:cs="Arial"/>
                <w:sz w:val="20"/>
              </w:rPr>
              <w:t>Kriptografi</w:t>
            </w:r>
          </w:p>
          <w:p w:rsidR="007400A3" w:rsidRPr="00722631" w:rsidRDefault="007400A3" w:rsidP="007400A3">
            <w:pPr>
              <w:ind w:right="-108"/>
              <w:jc w:val="left"/>
              <w:rPr>
                <w:rFonts w:cs="Arial"/>
                <w:sz w:val="20"/>
              </w:rPr>
            </w:pPr>
          </w:p>
          <w:p w:rsidR="007400A3" w:rsidRPr="00722631" w:rsidRDefault="007400A3" w:rsidP="007400A3">
            <w:pPr>
              <w:ind w:right="-108"/>
              <w:jc w:val="left"/>
              <w:rPr>
                <w:rFonts w:cs="Arial"/>
                <w:sz w:val="20"/>
              </w:rPr>
            </w:pPr>
          </w:p>
          <w:p w:rsidR="007400A3" w:rsidRPr="00722631" w:rsidRDefault="007400A3" w:rsidP="007400A3">
            <w:pPr>
              <w:ind w:right="-108"/>
              <w:jc w:val="left"/>
              <w:rPr>
                <w:rFonts w:cs="Arial"/>
                <w:sz w:val="20"/>
              </w:rPr>
            </w:pPr>
            <w:r w:rsidRPr="00722631">
              <w:rPr>
                <w:rFonts w:cs="Arial"/>
                <w:sz w:val="20"/>
              </w:rPr>
              <w:t>Matematika Informatika 2</w:t>
            </w:r>
          </w:p>
        </w:tc>
        <w:tc>
          <w:tcPr>
            <w:tcW w:w="896" w:type="dxa"/>
            <w:tcBorders>
              <w:top w:val="single" w:sz="4" w:space="0" w:color="auto"/>
              <w:left w:val="single" w:sz="4" w:space="0" w:color="auto"/>
              <w:right w:val="single" w:sz="4" w:space="0" w:color="auto"/>
            </w:tcBorders>
          </w:tcPr>
          <w:p w:rsidR="007400A3" w:rsidRPr="00722631" w:rsidRDefault="007400A3" w:rsidP="007400A3">
            <w:pPr>
              <w:jc w:val="center"/>
              <w:rPr>
                <w:rFonts w:cs="Arial"/>
                <w:sz w:val="20"/>
              </w:rPr>
            </w:pPr>
          </w:p>
          <w:p w:rsidR="007400A3" w:rsidRPr="00722631" w:rsidRDefault="007400A3" w:rsidP="007400A3">
            <w:pPr>
              <w:jc w:val="center"/>
              <w:rPr>
                <w:rFonts w:cs="Arial"/>
                <w:sz w:val="20"/>
              </w:rPr>
            </w:pPr>
            <w:r w:rsidRPr="00722631">
              <w:rPr>
                <w:rFonts w:cs="Arial"/>
                <w:sz w:val="20"/>
              </w:rPr>
              <w:t>2</w:t>
            </w:r>
          </w:p>
          <w:p w:rsidR="007400A3" w:rsidRPr="00722631" w:rsidRDefault="007400A3" w:rsidP="007400A3">
            <w:pPr>
              <w:jc w:val="center"/>
              <w:rPr>
                <w:rFonts w:cs="Arial"/>
                <w:sz w:val="20"/>
              </w:rPr>
            </w:pPr>
          </w:p>
          <w:p w:rsidR="007400A3" w:rsidRPr="00722631" w:rsidRDefault="007400A3" w:rsidP="007400A3">
            <w:pPr>
              <w:jc w:val="center"/>
              <w:rPr>
                <w:rFonts w:cs="Arial"/>
                <w:sz w:val="20"/>
              </w:rPr>
            </w:pPr>
          </w:p>
          <w:p w:rsidR="007400A3" w:rsidRPr="00722631" w:rsidRDefault="007400A3" w:rsidP="007400A3">
            <w:pPr>
              <w:jc w:val="center"/>
              <w:rPr>
                <w:rFonts w:cs="Arial"/>
                <w:sz w:val="20"/>
              </w:rPr>
            </w:pPr>
            <w:r w:rsidRPr="00722631">
              <w:rPr>
                <w:rFonts w:cs="Arial"/>
                <w:sz w:val="20"/>
              </w:rPr>
              <w:t>2</w:t>
            </w:r>
          </w:p>
        </w:tc>
        <w:tc>
          <w:tcPr>
            <w:tcW w:w="1080" w:type="dxa"/>
            <w:tcBorders>
              <w:top w:val="single" w:sz="4" w:space="0" w:color="auto"/>
              <w:left w:val="single" w:sz="4" w:space="0" w:color="auto"/>
              <w:right w:val="single" w:sz="4" w:space="0" w:color="auto"/>
            </w:tcBorders>
          </w:tcPr>
          <w:p w:rsidR="007400A3" w:rsidRPr="00722631" w:rsidRDefault="007400A3" w:rsidP="007400A3">
            <w:pPr>
              <w:jc w:val="center"/>
              <w:rPr>
                <w:rFonts w:cs="Arial"/>
                <w:sz w:val="20"/>
              </w:rPr>
            </w:pPr>
          </w:p>
          <w:p w:rsidR="007400A3" w:rsidRPr="00722631" w:rsidRDefault="007400A3" w:rsidP="007400A3">
            <w:pPr>
              <w:jc w:val="center"/>
              <w:rPr>
                <w:rFonts w:cs="Arial"/>
                <w:sz w:val="20"/>
              </w:rPr>
            </w:pPr>
            <w:r w:rsidRPr="00722631">
              <w:rPr>
                <w:rFonts w:cs="Arial"/>
                <w:sz w:val="20"/>
              </w:rPr>
              <w:t>16</w:t>
            </w:r>
          </w:p>
          <w:p w:rsidR="007400A3" w:rsidRPr="00722631" w:rsidRDefault="007400A3" w:rsidP="007400A3">
            <w:pPr>
              <w:jc w:val="center"/>
              <w:rPr>
                <w:rFonts w:cs="Arial"/>
                <w:sz w:val="20"/>
              </w:rPr>
            </w:pPr>
          </w:p>
          <w:p w:rsidR="007400A3" w:rsidRPr="00722631" w:rsidRDefault="007400A3" w:rsidP="007400A3">
            <w:pPr>
              <w:jc w:val="center"/>
              <w:rPr>
                <w:rFonts w:cs="Arial"/>
                <w:sz w:val="20"/>
              </w:rPr>
            </w:pPr>
          </w:p>
          <w:p w:rsidR="007400A3" w:rsidRPr="00722631" w:rsidRDefault="007400A3" w:rsidP="007400A3">
            <w:pPr>
              <w:jc w:val="center"/>
              <w:rPr>
                <w:rFonts w:cs="Arial"/>
                <w:sz w:val="20"/>
              </w:rPr>
            </w:pPr>
            <w:r w:rsidRPr="00722631">
              <w:rPr>
                <w:rFonts w:cs="Arial"/>
                <w:sz w:val="20"/>
              </w:rPr>
              <w:t>16</w:t>
            </w:r>
          </w:p>
        </w:tc>
        <w:tc>
          <w:tcPr>
            <w:tcW w:w="990" w:type="dxa"/>
            <w:tcBorders>
              <w:top w:val="single" w:sz="4" w:space="0" w:color="auto"/>
              <w:left w:val="single" w:sz="4" w:space="0" w:color="auto"/>
              <w:right w:val="single" w:sz="4" w:space="0" w:color="auto"/>
            </w:tcBorders>
          </w:tcPr>
          <w:p w:rsidR="007400A3" w:rsidRPr="00722631" w:rsidRDefault="007400A3" w:rsidP="007400A3">
            <w:pPr>
              <w:jc w:val="center"/>
              <w:rPr>
                <w:rFonts w:cs="Arial"/>
                <w:sz w:val="20"/>
              </w:rPr>
            </w:pPr>
          </w:p>
          <w:p w:rsidR="007400A3" w:rsidRPr="00722631" w:rsidRDefault="007400A3" w:rsidP="007400A3">
            <w:pPr>
              <w:jc w:val="center"/>
              <w:rPr>
                <w:rFonts w:cs="Arial"/>
                <w:sz w:val="20"/>
              </w:rPr>
            </w:pPr>
            <w:r w:rsidRPr="00722631">
              <w:rPr>
                <w:rFonts w:cs="Arial"/>
                <w:sz w:val="20"/>
              </w:rPr>
              <w:t>16</w:t>
            </w:r>
          </w:p>
          <w:p w:rsidR="007400A3" w:rsidRPr="00722631" w:rsidRDefault="007400A3" w:rsidP="007400A3">
            <w:pPr>
              <w:jc w:val="center"/>
              <w:rPr>
                <w:rFonts w:cs="Arial"/>
                <w:sz w:val="20"/>
              </w:rPr>
            </w:pPr>
          </w:p>
          <w:p w:rsidR="007400A3" w:rsidRPr="00722631" w:rsidRDefault="007400A3" w:rsidP="007400A3">
            <w:pPr>
              <w:jc w:val="center"/>
              <w:rPr>
                <w:rFonts w:cs="Arial"/>
                <w:sz w:val="20"/>
              </w:rPr>
            </w:pPr>
          </w:p>
          <w:p w:rsidR="007400A3" w:rsidRPr="00722631" w:rsidRDefault="007400A3" w:rsidP="007400A3">
            <w:pPr>
              <w:jc w:val="center"/>
              <w:rPr>
                <w:rFonts w:cs="Arial"/>
                <w:sz w:val="20"/>
              </w:rPr>
            </w:pPr>
            <w:r w:rsidRPr="00722631">
              <w:rPr>
                <w:rFonts w:cs="Arial"/>
                <w:sz w:val="20"/>
              </w:rPr>
              <w:t>16</w:t>
            </w:r>
          </w:p>
        </w:tc>
      </w:tr>
    </w:tbl>
    <w:p w:rsidR="00FD4166" w:rsidRDefault="00FD4166" w:rsidP="00E65679">
      <w:pPr>
        <w:ind w:left="851" w:hanging="671"/>
        <w:rPr>
          <w:rFonts w:cs="Arial"/>
          <w:bCs/>
          <w:iCs/>
          <w:color w:val="000000"/>
          <w:sz w:val="24"/>
          <w:szCs w:val="24"/>
        </w:rPr>
      </w:pPr>
      <w:r w:rsidRPr="00B25874">
        <w:rPr>
          <w:rFonts w:cs="Arial"/>
          <w:bCs/>
          <w:iCs/>
          <w:color w:val="000000"/>
          <w:sz w:val="24"/>
          <w:szCs w:val="24"/>
        </w:rPr>
        <w:lastRenderedPageBreak/>
        <w:t xml:space="preserve">4.3.5  </w:t>
      </w:r>
      <w:r w:rsidRPr="00B25874">
        <w:rPr>
          <w:rFonts w:cs="Arial"/>
          <w:bCs/>
          <w:iCs/>
          <w:color w:val="000000"/>
          <w:sz w:val="24"/>
          <w:szCs w:val="24"/>
        </w:rPr>
        <w:tab/>
        <w:t>Tuliskan data aktivitas mengajar dosen tetap yang bidang keahliannya di luar</w:t>
      </w:r>
      <w:r w:rsidRPr="00B25874">
        <w:rPr>
          <w:rFonts w:cs="Arial"/>
          <w:bCs/>
          <w:color w:val="000000"/>
          <w:sz w:val="24"/>
          <w:szCs w:val="24"/>
        </w:rPr>
        <w:t xml:space="preserve"> PS,</w:t>
      </w:r>
      <w:r w:rsidRPr="00B25874">
        <w:rPr>
          <w:rFonts w:cs="Arial"/>
          <w:bCs/>
          <w:iCs/>
          <w:color w:val="000000"/>
          <w:sz w:val="24"/>
          <w:szCs w:val="24"/>
        </w:rPr>
        <w:t xml:space="preserve">  dalam satu tahun akademik terakhir di PS ini dengan mengikuti format tabel berikut:</w:t>
      </w:r>
    </w:p>
    <w:tbl>
      <w:tblPr>
        <w:tblW w:w="89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440"/>
        <w:gridCol w:w="1080"/>
        <w:gridCol w:w="1260"/>
        <w:gridCol w:w="1800"/>
        <w:gridCol w:w="720"/>
        <w:gridCol w:w="1080"/>
        <w:gridCol w:w="1080"/>
      </w:tblGrid>
      <w:tr w:rsidR="00B10B6D" w:rsidRPr="00A01BA1" w:rsidTr="008C4B54">
        <w:trPr>
          <w:cantSplit/>
          <w:trHeight w:val="1222"/>
        </w:trPr>
        <w:tc>
          <w:tcPr>
            <w:tcW w:w="45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8C4B54" w:rsidRDefault="008C4B54" w:rsidP="00B10B6D">
            <w:pPr>
              <w:jc w:val="center"/>
              <w:rPr>
                <w:rFonts w:cs="Arial"/>
                <w:b/>
                <w:bCs/>
                <w:sz w:val="16"/>
                <w:szCs w:val="16"/>
              </w:rPr>
            </w:pPr>
            <w:r>
              <w:rPr>
                <w:rFonts w:cs="Arial"/>
                <w:b/>
                <w:bCs/>
                <w:sz w:val="16"/>
                <w:szCs w:val="16"/>
              </w:rPr>
              <w:t>No</w:t>
            </w:r>
          </w:p>
        </w:tc>
        <w:tc>
          <w:tcPr>
            <w:tcW w:w="144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8C4B54" w:rsidRDefault="00B10B6D" w:rsidP="00B10B6D">
            <w:pPr>
              <w:jc w:val="center"/>
              <w:rPr>
                <w:rFonts w:cs="Arial"/>
                <w:b/>
                <w:bCs/>
                <w:sz w:val="18"/>
                <w:szCs w:val="18"/>
              </w:rPr>
            </w:pPr>
            <w:r w:rsidRPr="008C4B54">
              <w:rPr>
                <w:rFonts w:cs="Arial"/>
                <w:b/>
                <w:bCs/>
                <w:sz w:val="18"/>
                <w:szCs w:val="18"/>
              </w:rPr>
              <w:t>Nama</w:t>
            </w:r>
          </w:p>
          <w:p w:rsidR="00B10B6D" w:rsidRPr="008C4B54" w:rsidRDefault="00B10B6D" w:rsidP="00B10B6D">
            <w:pPr>
              <w:jc w:val="center"/>
              <w:rPr>
                <w:rFonts w:cs="Arial"/>
                <w:b/>
                <w:bCs/>
                <w:sz w:val="18"/>
                <w:szCs w:val="18"/>
              </w:rPr>
            </w:pPr>
            <w:r w:rsidRPr="008C4B54">
              <w:rPr>
                <w:rFonts w:cs="Arial"/>
                <w:b/>
                <w:bCs/>
                <w:sz w:val="18"/>
                <w:szCs w:val="18"/>
              </w:rPr>
              <w:t>Dosen Tetap</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8C4B54" w:rsidRDefault="00B10B6D" w:rsidP="00B10B6D">
            <w:pPr>
              <w:jc w:val="center"/>
              <w:rPr>
                <w:rFonts w:cs="Arial"/>
                <w:b/>
                <w:bCs/>
                <w:sz w:val="18"/>
                <w:szCs w:val="18"/>
              </w:rPr>
            </w:pPr>
            <w:r w:rsidRPr="008C4B54">
              <w:rPr>
                <w:rFonts w:cs="Arial"/>
                <w:b/>
                <w:bCs/>
                <w:sz w:val="18"/>
                <w:szCs w:val="18"/>
              </w:rPr>
              <w:t>Bidang Keahlian</w:t>
            </w:r>
          </w:p>
        </w:tc>
        <w:tc>
          <w:tcPr>
            <w:tcW w:w="126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8C4B54" w:rsidRDefault="00B10B6D" w:rsidP="00B10B6D">
            <w:pPr>
              <w:jc w:val="center"/>
              <w:rPr>
                <w:rFonts w:cs="Arial"/>
                <w:b/>
                <w:bCs/>
                <w:sz w:val="18"/>
                <w:szCs w:val="18"/>
              </w:rPr>
            </w:pPr>
            <w:r w:rsidRPr="008C4B54">
              <w:rPr>
                <w:rFonts w:cs="Arial"/>
                <w:b/>
                <w:bCs/>
                <w:sz w:val="18"/>
                <w:szCs w:val="18"/>
              </w:rPr>
              <w:t>Kode Mata Kuliah</w:t>
            </w:r>
          </w:p>
        </w:tc>
        <w:tc>
          <w:tcPr>
            <w:tcW w:w="180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8C4B54" w:rsidRDefault="00B10B6D" w:rsidP="00B10B6D">
            <w:pPr>
              <w:jc w:val="center"/>
              <w:rPr>
                <w:rFonts w:cs="Arial"/>
                <w:b/>
                <w:bCs/>
                <w:sz w:val="18"/>
                <w:szCs w:val="18"/>
              </w:rPr>
            </w:pPr>
            <w:r w:rsidRPr="008C4B54">
              <w:rPr>
                <w:rFonts w:cs="Arial"/>
                <w:b/>
                <w:bCs/>
                <w:sz w:val="18"/>
                <w:szCs w:val="18"/>
              </w:rPr>
              <w:t>Nama Mata Kuliah</w:t>
            </w:r>
          </w:p>
        </w:tc>
        <w:tc>
          <w:tcPr>
            <w:tcW w:w="72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8C4B54" w:rsidRDefault="00B10B6D" w:rsidP="00B10B6D">
            <w:pPr>
              <w:ind w:left="-79" w:right="-108"/>
              <w:jc w:val="center"/>
              <w:rPr>
                <w:rFonts w:cs="Arial"/>
                <w:b/>
                <w:bCs/>
                <w:sz w:val="18"/>
                <w:szCs w:val="18"/>
              </w:rPr>
            </w:pPr>
            <w:r w:rsidRPr="008C4B54">
              <w:rPr>
                <w:rFonts w:cs="Arial"/>
                <w:b/>
                <w:bCs/>
                <w:sz w:val="18"/>
                <w:szCs w:val="18"/>
              </w:rPr>
              <w:t>Jumlah Kelas</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8C4B54" w:rsidRDefault="00B10B6D" w:rsidP="00B10B6D">
            <w:pPr>
              <w:ind w:left="-108" w:right="-108"/>
              <w:jc w:val="center"/>
              <w:rPr>
                <w:rFonts w:cs="Arial"/>
                <w:b/>
                <w:bCs/>
                <w:sz w:val="18"/>
                <w:szCs w:val="18"/>
                <w:lang w:val="sv-SE"/>
              </w:rPr>
            </w:pPr>
            <w:r w:rsidRPr="008C4B54">
              <w:rPr>
                <w:rFonts w:cs="Arial"/>
                <w:b/>
                <w:bCs/>
                <w:sz w:val="18"/>
                <w:szCs w:val="18"/>
                <w:lang w:val="sv-SE"/>
              </w:rPr>
              <w:t>Jumlah Pertemuan yang Direncana kan</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8C4B54" w:rsidRDefault="00B10B6D" w:rsidP="00B10B6D">
            <w:pPr>
              <w:jc w:val="center"/>
              <w:rPr>
                <w:rFonts w:cs="Arial"/>
                <w:b/>
                <w:bCs/>
                <w:sz w:val="18"/>
                <w:szCs w:val="18"/>
                <w:lang w:val="sv-SE"/>
              </w:rPr>
            </w:pPr>
            <w:r w:rsidRPr="008C4B54">
              <w:rPr>
                <w:rFonts w:cs="Arial"/>
                <w:b/>
                <w:bCs/>
                <w:sz w:val="18"/>
                <w:szCs w:val="18"/>
                <w:lang w:val="sv-SE"/>
              </w:rPr>
              <w:t>Jumlah Pertemuan yang Dilaksana kan</w:t>
            </w:r>
          </w:p>
        </w:tc>
      </w:tr>
      <w:tr w:rsidR="00B10B6D" w:rsidRPr="00A01BA1" w:rsidTr="008C4B54">
        <w:trPr>
          <w:cantSplit/>
          <w:trHeight w:val="272"/>
        </w:trPr>
        <w:tc>
          <w:tcPr>
            <w:tcW w:w="45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(1)</w:t>
            </w:r>
          </w:p>
        </w:tc>
        <w:tc>
          <w:tcPr>
            <w:tcW w:w="144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(2)</w:t>
            </w:r>
          </w:p>
        </w:tc>
        <w:tc>
          <w:tcPr>
            <w:tcW w:w="108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(3)</w:t>
            </w:r>
          </w:p>
        </w:tc>
        <w:tc>
          <w:tcPr>
            <w:tcW w:w="126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(4)</w:t>
            </w:r>
          </w:p>
        </w:tc>
        <w:tc>
          <w:tcPr>
            <w:tcW w:w="180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(5)</w:t>
            </w:r>
          </w:p>
        </w:tc>
        <w:tc>
          <w:tcPr>
            <w:tcW w:w="72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(6)</w:t>
            </w:r>
          </w:p>
        </w:tc>
        <w:tc>
          <w:tcPr>
            <w:tcW w:w="108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(7)</w:t>
            </w:r>
          </w:p>
        </w:tc>
        <w:tc>
          <w:tcPr>
            <w:tcW w:w="108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(8)</w:t>
            </w:r>
          </w:p>
        </w:tc>
      </w:tr>
      <w:tr w:rsidR="00B10B6D" w:rsidRPr="00A01BA1" w:rsidTr="008C4B54">
        <w:trPr>
          <w:cantSplit/>
          <w:trHeight w:val="178"/>
        </w:trPr>
        <w:tc>
          <w:tcPr>
            <w:tcW w:w="45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rPr>
                <w:rFonts w:cs="Arial"/>
                <w:sz w:val="20"/>
              </w:rPr>
            </w:pPr>
            <w:r w:rsidRPr="00A01BA1">
              <w:rPr>
                <w:rFonts w:cs="Arial"/>
                <w:sz w:val="20"/>
              </w:rPr>
              <w:t>1.</w:t>
            </w:r>
          </w:p>
        </w:tc>
        <w:tc>
          <w:tcPr>
            <w:tcW w:w="1440" w:type="dxa"/>
            <w:tcBorders>
              <w:top w:val="single" w:sz="4" w:space="0" w:color="auto"/>
              <w:left w:val="single" w:sz="4" w:space="0" w:color="auto"/>
              <w:bottom w:val="single" w:sz="4" w:space="0" w:color="auto"/>
              <w:right w:val="single" w:sz="4" w:space="0" w:color="auto"/>
            </w:tcBorders>
          </w:tcPr>
          <w:p w:rsidR="00B10B6D" w:rsidRPr="00A01BA1" w:rsidRDefault="00B10B6D" w:rsidP="00A01BA1">
            <w:pPr>
              <w:ind w:left="-18" w:firstLine="18"/>
              <w:rPr>
                <w:rFonts w:cs="Arial"/>
                <w:sz w:val="20"/>
              </w:rPr>
            </w:pPr>
            <w:r w:rsidRPr="00A01BA1">
              <w:rPr>
                <w:rFonts w:cs="Arial"/>
                <w:sz w:val="20"/>
              </w:rPr>
              <w:t>Bambang Purwahyudi</w:t>
            </w:r>
          </w:p>
        </w:tc>
        <w:tc>
          <w:tcPr>
            <w:tcW w:w="108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center"/>
              <w:rPr>
                <w:rFonts w:cs="Arial"/>
                <w:sz w:val="20"/>
              </w:rPr>
            </w:pPr>
            <w:r w:rsidRPr="00A01BA1">
              <w:rPr>
                <w:rFonts w:cs="Arial"/>
                <w:sz w:val="20"/>
              </w:rPr>
              <w:t>Teknik Elektro</w:t>
            </w:r>
          </w:p>
        </w:tc>
        <w:tc>
          <w:tcPr>
            <w:tcW w:w="126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ind w:right="-108"/>
              <w:jc w:val="left"/>
              <w:rPr>
                <w:rFonts w:cs="Arial"/>
                <w:b/>
                <w:sz w:val="20"/>
                <w:u w:val="single"/>
                <w:lang w:val="sv-SE"/>
              </w:rPr>
            </w:pPr>
            <w:r w:rsidRPr="00A01BA1">
              <w:rPr>
                <w:rFonts w:cs="Arial"/>
                <w:b/>
                <w:sz w:val="20"/>
                <w:u w:val="single"/>
                <w:lang w:val="sv-SE"/>
              </w:rPr>
              <w:t>Smt. Ganjil</w:t>
            </w:r>
          </w:p>
          <w:p w:rsidR="00B10B6D" w:rsidRPr="001B4F75" w:rsidRDefault="00B10B6D" w:rsidP="001B4F75">
            <w:pPr>
              <w:shd w:val="clear" w:color="auto" w:fill="FFFFFF"/>
              <w:ind w:right="-108"/>
              <w:jc w:val="left"/>
              <w:rPr>
                <w:rFonts w:cs="Arial"/>
                <w:sz w:val="20"/>
                <w:lang w:val="sv-SE"/>
              </w:rPr>
            </w:pPr>
            <w:r w:rsidRPr="00A01BA1">
              <w:rPr>
                <w:rFonts w:cs="Arial"/>
                <w:sz w:val="20"/>
              </w:rPr>
              <w:t>TIKB3005</w:t>
            </w:r>
          </w:p>
        </w:tc>
        <w:tc>
          <w:tcPr>
            <w:tcW w:w="180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shd w:val="clear" w:color="auto" w:fill="FFFFFF"/>
              <w:jc w:val="left"/>
              <w:rPr>
                <w:rFonts w:cs="Arial"/>
                <w:color w:val="FF0000"/>
                <w:sz w:val="20"/>
              </w:rPr>
            </w:pPr>
            <w:r w:rsidRPr="00A01BA1">
              <w:rPr>
                <w:rFonts w:cs="Arial"/>
                <w:color w:val="FF0000"/>
                <w:sz w:val="20"/>
              </w:rPr>
              <w:t xml:space="preserve"> </w:t>
            </w:r>
          </w:p>
          <w:p w:rsidR="00B10B6D" w:rsidRPr="001B4F75" w:rsidRDefault="00B10B6D" w:rsidP="001B4F75">
            <w:pPr>
              <w:shd w:val="clear" w:color="auto" w:fill="FFFFFF"/>
              <w:jc w:val="left"/>
              <w:rPr>
                <w:rFonts w:cs="Arial"/>
                <w:sz w:val="20"/>
              </w:rPr>
            </w:pPr>
            <w:r w:rsidRPr="00A01BA1">
              <w:rPr>
                <w:rFonts w:cs="Arial"/>
                <w:sz w:val="20"/>
              </w:rPr>
              <w:t>AORKO</w:t>
            </w:r>
            <w:r w:rsidR="001B4F75">
              <w:rPr>
                <w:rFonts w:cs="Arial"/>
                <w:sz w:val="20"/>
              </w:rPr>
              <w:t>M</w:t>
            </w:r>
          </w:p>
        </w:tc>
        <w:tc>
          <w:tcPr>
            <w:tcW w:w="72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center"/>
              <w:rPr>
                <w:rFonts w:cs="Arial"/>
                <w:sz w:val="20"/>
                <w:lang w:val="sv-SE"/>
              </w:rPr>
            </w:pPr>
          </w:p>
          <w:p w:rsidR="00B10B6D" w:rsidRPr="00A01BA1" w:rsidRDefault="00B10B6D" w:rsidP="001B4F75">
            <w:pPr>
              <w:jc w:val="center"/>
              <w:rPr>
                <w:rFonts w:cs="Arial"/>
                <w:sz w:val="20"/>
                <w:lang w:val="sv-SE"/>
              </w:rPr>
            </w:pPr>
            <w:r w:rsidRPr="00A01BA1">
              <w:rPr>
                <w:rFonts w:cs="Arial"/>
                <w:sz w:val="20"/>
                <w:lang w:val="sv-SE"/>
              </w:rPr>
              <w:t>4</w:t>
            </w:r>
          </w:p>
        </w:tc>
        <w:tc>
          <w:tcPr>
            <w:tcW w:w="108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center"/>
              <w:rPr>
                <w:rFonts w:cs="Arial"/>
                <w:sz w:val="20"/>
                <w:lang w:val="sv-SE"/>
              </w:rPr>
            </w:pPr>
          </w:p>
          <w:p w:rsidR="00B10B6D" w:rsidRPr="00A01BA1" w:rsidRDefault="00B10B6D" w:rsidP="001B4F75">
            <w:pPr>
              <w:jc w:val="center"/>
              <w:rPr>
                <w:rFonts w:cs="Arial"/>
                <w:sz w:val="20"/>
                <w:lang w:val="sv-SE"/>
              </w:rPr>
            </w:pPr>
            <w:r w:rsidRPr="00A01BA1">
              <w:rPr>
                <w:rFonts w:cs="Arial"/>
                <w:sz w:val="20"/>
                <w:lang w:val="sv-SE"/>
              </w:rPr>
              <w:t>16</w:t>
            </w:r>
          </w:p>
        </w:tc>
        <w:tc>
          <w:tcPr>
            <w:tcW w:w="108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center"/>
              <w:rPr>
                <w:rFonts w:cs="Arial"/>
                <w:sz w:val="20"/>
                <w:lang w:val="sv-SE"/>
              </w:rPr>
            </w:pPr>
          </w:p>
          <w:p w:rsidR="00B10B6D" w:rsidRPr="00A01BA1" w:rsidRDefault="00B10B6D" w:rsidP="001B4F75">
            <w:pPr>
              <w:jc w:val="center"/>
              <w:rPr>
                <w:rFonts w:cs="Arial"/>
                <w:sz w:val="20"/>
                <w:lang w:val="sv-SE"/>
              </w:rPr>
            </w:pPr>
            <w:r w:rsidRPr="00A01BA1">
              <w:rPr>
                <w:rFonts w:cs="Arial"/>
                <w:sz w:val="20"/>
                <w:lang w:val="sv-SE"/>
              </w:rPr>
              <w:t>16</w:t>
            </w:r>
          </w:p>
        </w:tc>
      </w:tr>
      <w:tr w:rsidR="00B10B6D" w:rsidRPr="00A01BA1" w:rsidTr="00E2444A">
        <w:trPr>
          <w:cantSplit/>
          <w:trHeight w:val="178"/>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rPr>
                <w:rFonts w:cs="Arial"/>
                <w:sz w:val="20"/>
              </w:rPr>
            </w:pPr>
            <w:r w:rsidRPr="00A01BA1">
              <w:rPr>
                <w:rFonts w:cs="Arial"/>
                <w:sz w:val="20"/>
              </w:rPr>
              <w:t>2.</w:t>
            </w:r>
          </w:p>
        </w:tc>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rPr>
                <w:rFonts w:cs="Arial"/>
                <w:sz w:val="20"/>
              </w:rPr>
            </w:pPr>
            <w:r w:rsidRPr="00A01BA1">
              <w:rPr>
                <w:rFonts w:cs="Arial"/>
                <w:sz w:val="20"/>
              </w:rPr>
              <w:t>Herti Miawarni</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jc w:val="center"/>
              <w:rPr>
                <w:rFonts w:cs="Arial"/>
                <w:sz w:val="20"/>
              </w:rPr>
            </w:pPr>
            <w:r w:rsidRPr="00A01BA1">
              <w:rPr>
                <w:rFonts w:cs="Arial"/>
                <w:sz w:val="20"/>
              </w:rPr>
              <w:t>Teknik Elektro</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ind w:right="-108"/>
              <w:jc w:val="left"/>
              <w:rPr>
                <w:rFonts w:cs="Arial"/>
                <w:b/>
                <w:sz w:val="20"/>
                <w:u w:val="single"/>
                <w:lang w:val="sv-SE"/>
              </w:rPr>
            </w:pPr>
            <w:r w:rsidRPr="00A01BA1">
              <w:rPr>
                <w:rFonts w:cs="Arial"/>
                <w:b/>
                <w:sz w:val="20"/>
                <w:u w:val="single"/>
                <w:lang w:val="sv-SE"/>
              </w:rPr>
              <w:t>Smt. Ganjil</w:t>
            </w:r>
          </w:p>
          <w:p w:rsidR="00B10B6D" w:rsidRPr="00A01BA1" w:rsidRDefault="00B10B6D" w:rsidP="00B10B6D">
            <w:pPr>
              <w:ind w:right="-108"/>
              <w:jc w:val="left"/>
              <w:rPr>
                <w:rFonts w:cs="Arial"/>
                <w:sz w:val="20"/>
                <w:lang w:val="sv-SE"/>
              </w:rPr>
            </w:pPr>
            <w:r w:rsidRPr="00A01BA1">
              <w:rPr>
                <w:rFonts w:cs="Arial"/>
                <w:sz w:val="20"/>
              </w:rPr>
              <w:t>TIPB6304</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B4F75" w:rsidRDefault="001B4F75" w:rsidP="00B10B6D">
            <w:pPr>
              <w:jc w:val="left"/>
              <w:rPr>
                <w:rFonts w:cs="Arial"/>
                <w:sz w:val="20"/>
              </w:rPr>
            </w:pPr>
          </w:p>
          <w:p w:rsidR="00B10B6D" w:rsidRPr="001B4F75" w:rsidRDefault="00B10B6D" w:rsidP="00B10B6D">
            <w:pPr>
              <w:jc w:val="left"/>
              <w:rPr>
                <w:rFonts w:cs="Arial"/>
                <w:sz w:val="20"/>
              </w:rPr>
            </w:pPr>
            <w:r w:rsidRPr="00A01BA1">
              <w:rPr>
                <w:rFonts w:cs="Arial"/>
                <w:sz w:val="20"/>
              </w:rPr>
              <w:t>Pemr.Komp. Grfis Lanjut</w:t>
            </w:r>
          </w:p>
        </w:tc>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r w:rsidRPr="00A01BA1">
              <w:rPr>
                <w:rFonts w:cs="Arial"/>
                <w:sz w:val="20"/>
                <w:lang w:val="sv-SE"/>
              </w:rPr>
              <w:t>4</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r w:rsidRPr="00A01BA1">
              <w:rPr>
                <w:rFonts w:cs="Arial"/>
                <w:sz w:val="20"/>
                <w:lang w:val="sv-SE"/>
              </w:rPr>
              <w:t>16</w:t>
            </w:r>
          </w:p>
          <w:p w:rsidR="00B10B6D" w:rsidRPr="00A01BA1" w:rsidRDefault="00B10B6D" w:rsidP="00B10B6D">
            <w:pPr>
              <w:jc w:val="center"/>
              <w:rPr>
                <w:rFonts w:cs="Arial"/>
                <w:sz w:val="20"/>
                <w:lang w:val="sv-SE"/>
              </w:rPr>
            </w:pP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r w:rsidRPr="00A01BA1">
              <w:rPr>
                <w:rFonts w:cs="Arial"/>
                <w:sz w:val="20"/>
                <w:lang w:val="sv-SE"/>
              </w:rPr>
              <w:t>16</w:t>
            </w:r>
          </w:p>
        </w:tc>
      </w:tr>
      <w:tr w:rsidR="00B10B6D" w:rsidRPr="00A01BA1" w:rsidTr="008C4B54">
        <w:trPr>
          <w:cantSplit/>
          <w:trHeight w:val="178"/>
        </w:trPr>
        <w:tc>
          <w:tcPr>
            <w:tcW w:w="45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rPr>
                <w:rFonts w:cs="Arial"/>
                <w:sz w:val="20"/>
              </w:rPr>
            </w:pPr>
            <w:r w:rsidRPr="00A01BA1">
              <w:rPr>
                <w:rFonts w:cs="Arial"/>
                <w:sz w:val="20"/>
              </w:rPr>
              <w:t>3.</w:t>
            </w:r>
          </w:p>
        </w:tc>
        <w:tc>
          <w:tcPr>
            <w:tcW w:w="144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left"/>
              <w:rPr>
                <w:rFonts w:cs="Arial"/>
                <w:sz w:val="20"/>
              </w:rPr>
            </w:pPr>
            <w:r w:rsidRPr="00A01BA1">
              <w:rPr>
                <w:rFonts w:cs="Arial"/>
                <w:sz w:val="20"/>
              </w:rPr>
              <w:t>I. Dewa Nyoman</w:t>
            </w:r>
          </w:p>
        </w:tc>
        <w:tc>
          <w:tcPr>
            <w:tcW w:w="108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center"/>
              <w:rPr>
                <w:rFonts w:cs="Arial"/>
                <w:sz w:val="20"/>
              </w:rPr>
            </w:pPr>
            <w:r w:rsidRPr="00A01BA1">
              <w:rPr>
                <w:rFonts w:cs="Arial"/>
                <w:sz w:val="20"/>
              </w:rPr>
              <w:t>Hukum</w:t>
            </w:r>
          </w:p>
        </w:tc>
        <w:tc>
          <w:tcPr>
            <w:tcW w:w="126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ind w:right="-108"/>
              <w:jc w:val="left"/>
              <w:rPr>
                <w:rFonts w:cs="Arial"/>
                <w:b/>
                <w:sz w:val="20"/>
                <w:u w:val="single"/>
              </w:rPr>
            </w:pPr>
            <w:r w:rsidRPr="00A01BA1">
              <w:rPr>
                <w:rFonts w:cs="Arial"/>
                <w:b/>
                <w:sz w:val="20"/>
                <w:u w:val="single"/>
              </w:rPr>
              <w:t xml:space="preserve">Smt. Ganjil </w:t>
            </w:r>
          </w:p>
          <w:p w:rsidR="00B10B6D" w:rsidRPr="00A01BA1" w:rsidRDefault="00B10B6D" w:rsidP="00B10B6D">
            <w:pPr>
              <w:shd w:val="clear" w:color="auto" w:fill="FFFFFF"/>
              <w:ind w:right="-108"/>
              <w:jc w:val="left"/>
              <w:rPr>
                <w:rFonts w:cs="Arial"/>
                <w:sz w:val="20"/>
              </w:rPr>
            </w:pPr>
            <w:r w:rsidRPr="00A01BA1">
              <w:rPr>
                <w:rFonts w:cs="Arial"/>
                <w:sz w:val="20"/>
              </w:rPr>
              <w:t>TIPK1003</w:t>
            </w:r>
          </w:p>
          <w:p w:rsidR="00B10B6D" w:rsidRPr="00A01BA1" w:rsidRDefault="00B10B6D" w:rsidP="00B10B6D">
            <w:pPr>
              <w:ind w:right="-108"/>
              <w:jc w:val="left"/>
              <w:rPr>
                <w:rFonts w:cs="Arial"/>
                <w:sz w:val="20"/>
              </w:rPr>
            </w:pPr>
          </w:p>
          <w:p w:rsidR="00B10B6D" w:rsidRPr="00A01BA1" w:rsidRDefault="00B10B6D" w:rsidP="00B10B6D">
            <w:pPr>
              <w:ind w:right="-108"/>
              <w:jc w:val="left"/>
              <w:rPr>
                <w:rFonts w:cs="Arial"/>
                <w:b/>
                <w:sz w:val="20"/>
                <w:u w:val="single"/>
              </w:rPr>
            </w:pPr>
          </w:p>
          <w:p w:rsidR="00B10B6D" w:rsidRPr="00A01BA1" w:rsidRDefault="00B10B6D" w:rsidP="00B10B6D">
            <w:pPr>
              <w:ind w:right="-108"/>
              <w:jc w:val="left"/>
              <w:rPr>
                <w:rFonts w:cs="Arial"/>
                <w:b/>
                <w:sz w:val="20"/>
                <w:u w:val="single"/>
              </w:rPr>
            </w:pPr>
            <w:r w:rsidRPr="00A01BA1">
              <w:rPr>
                <w:rFonts w:cs="Arial"/>
                <w:b/>
                <w:sz w:val="20"/>
                <w:u w:val="single"/>
              </w:rPr>
              <w:t>Smt. Genap</w:t>
            </w:r>
          </w:p>
          <w:p w:rsidR="00B10B6D" w:rsidRPr="00A01BA1" w:rsidRDefault="00B10B6D" w:rsidP="00B10B6D">
            <w:pPr>
              <w:ind w:right="-108"/>
              <w:jc w:val="left"/>
              <w:rPr>
                <w:rFonts w:cs="Arial"/>
                <w:sz w:val="20"/>
                <w:lang w:val="sv-SE"/>
              </w:rPr>
            </w:pPr>
            <w:r w:rsidRPr="00A01BA1">
              <w:rPr>
                <w:rFonts w:cs="Arial"/>
                <w:sz w:val="20"/>
              </w:rPr>
              <w:t>TIPK8006</w:t>
            </w:r>
          </w:p>
        </w:tc>
        <w:tc>
          <w:tcPr>
            <w:tcW w:w="1800" w:type="dxa"/>
            <w:tcBorders>
              <w:top w:val="single" w:sz="4" w:space="0" w:color="auto"/>
              <w:left w:val="single" w:sz="4" w:space="0" w:color="auto"/>
              <w:bottom w:val="single" w:sz="4" w:space="0" w:color="auto"/>
              <w:right w:val="single" w:sz="4" w:space="0" w:color="auto"/>
            </w:tcBorders>
          </w:tcPr>
          <w:p w:rsidR="001B4F75" w:rsidRDefault="001B4F75" w:rsidP="00B10B6D">
            <w:pPr>
              <w:shd w:val="clear" w:color="auto" w:fill="FFFFFF"/>
              <w:jc w:val="left"/>
              <w:rPr>
                <w:rFonts w:cs="Arial"/>
                <w:sz w:val="20"/>
              </w:rPr>
            </w:pPr>
          </w:p>
          <w:p w:rsidR="00B10B6D" w:rsidRPr="00A01BA1" w:rsidRDefault="00B10B6D" w:rsidP="00B10B6D">
            <w:pPr>
              <w:shd w:val="clear" w:color="auto" w:fill="FFFFFF"/>
              <w:jc w:val="left"/>
              <w:rPr>
                <w:rFonts w:cs="Arial"/>
                <w:sz w:val="20"/>
              </w:rPr>
            </w:pPr>
            <w:r w:rsidRPr="00A01BA1">
              <w:rPr>
                <w:rFonts w:cs="Arial"/>
                <w:sz w:val="20"/>
              </w:rPr>
              <w:t>Kewarganega</w:t>
            </w:r>
            <w:r w:rsidR="001B4F75">
              <w:rPr>
                <w:rFonts w:cs="Arial"/>
                <w:sz w:val="20"/>
              </w:rPr>
              <w:t>-</w:t>
            </w:r>
            <w:r w:rsidRPr="00A01BA1">
              <w:rPr>
                <w:rFonts w:cs="Arial"/>
                <w:sz w:val="20"/>
              </w:rPr>
              <w:t>raan</w:t>
            </w:r>
          </w:p>
          <w:p w:rsidR="00B10B6D" w:rsidRPr="00A01BA1" w:rsidRDefault="00B10B6D" w:rsidP="00B10B6D">
            <w:pPr>
              <w:jc w:val="left"/>
              <w:rPr>
                <w:rFonts w:cs="Arial"/>
                <w:sz w:val="20"/>
              </w:rPr>
            </w:pPr>
          </w:p>
          <w:p w:rsidR="00B10B6D" w:rsidRPr="00A01BA1" w:rsidRDefault="00B10B6D" w:rsidP="00B10B6D">
            <w:pPr>
              <w:jc w:val="left"/>
              <w:rPr>
                <w:rFonts w:cs="Arial"/>
                <w:sz w:val="20"/>
              </w:rPr>
            </w:pPr>
          </w:p>
          <w:p w:rsidR="00B10B6D" w:rsidRPr="001B4F75" w:rsidRDefault="00B10B6D" w:rsidP="00B10B6D">
            <w:pPr>
              <w:jc w:val="left"/>
              <w:rPr>
                <w:rFonts w:cs="Arial"/>
                <w:sz w:val="20"/>
              </w:rPr>
            </w:pPr>
            <w:r w:rsidRPr="00A01BA1">
              <w:rPr>
                <w:rFonts w:cs="Arial"/>
                <w:sz w:val="20"/>
              </w:rPr>
              <w:t>Hukum Kepolisian</w:t>
            </w:r>
          </w:p>
        </w:tc>
        <w:tc>
          <w:tcPr>
            <w:tcW w:w="72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r w:rsidRPr="00A01BA1">
              <w:rPr>
                <w:rFonts w:cs="Arial"/>
                <w:sz w:val="20"/>
                <w:lang w:val="sv-SE"/>
              </w:rPr>
              <w:t>4</w:t>
            </w:r>
          </w:p>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r w:rsidRPr="00A01BA1">
              <w:rPr>
                <w:rFonts w:cs="Arial"/>
                <w:sz w:val="20"/>
                <w:lang w:val="sv-SE"/>
              </w:rPr>
              <w:t>4</w:t>
            </w:r>
          </w:p>
        </w:tc>
        <w:tc>
          <w:tcPr>
            <w:tcW w:w="108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r w:rsidRPr="00A01BA1">
              <w:rPr>
                <w:rFonts w:cs="Arial"/>
                <w:sz w:val="20"/>
                <w:lang w:val="sv-SE"/>
              </w:rPr>
              <w:t>16</w:t>
            </w:r>
          </w:p>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r w:rsidRPr="00A01BA1">
              <w:rPr>
                <w:rFonts w:cs="Arial"/>
                <w:sz w:val="20"/>
                <w:lang w:val="sv-SE"/>
              </w:rPr>
              <w:t>16</w:t>
            </w:r>
          </w:p>
        </w:tc>
        <w:tc>
          <w:tcPr>
            <w:tcW w:w="108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r w:rsidRPr="00A01BA1">
              <w:rPr>
                <w:rFonts w:cs="Arial"/>
                <w:sz w:val="20"/>
                <w:lang w:val="sv-SE"/>
              </w:rPr>
              <w:t>16</w:t>
            </w:r>
          </w:p>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r w:rsidRPr="00A01BA1">
              <w:rPr>
                <w:rFonts w:cs="Arial"/>
                <w:sz w:val="20"/>
                <w:lang w:val="sv-SE"/>
              </w:rPr>
              <w:t>16</w:t>
            </w:r>
          </w:p>
        </w:tc>
      </w:tr>
      <w:tr w:rsidR="00B10B6D" w:rsidRPr="00A01BA1" w:rsidTr="00E2444A">
        <w:trPr>
          <w:cantSplit/>
          <w:trHeight w:val="178"/>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rPr>
                <w:rFonts w:cs="Arial"/>
                <w:sz w:val="20"/>
              </w:rPr>
            </w:pPr>
            <w:r w:rsidRPr="00A01BA1">
              <w:rPr>
                <w:rFonts w:cs="Arial"/>
                <w:sz w:val="20"/>
              </w:rPr>
              <w:t>4.</w:t>
            </w:r>
          </w:p>
        </w:tc>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rPr>
                <w:rFonts w:cs="Arial"/>
                <w:sz w:val="20"/>
              </w:rPr>
            </w:pPr>
            <w:r w:rsidRPr="00A01BA1">
              <w:rPr>
                <w:rFonts w:cs="Arial"/>
                <w:sz w:val="20"/>
              </w:rPr>
              <w:t>Adiananda</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jc w:val="center"/>
              <w:rPr>
                <w:rFonts w:cs="Arial"/>
                <w:sz w:val="20"/>
              </w:rPr>
            </w:pPr>
            <w:r w:rsidRPr="00A01BA1">
              <w:rPr>
                <w:rFonts w:cs="Arial"/>
                <w:sz w:val="20"/>
              </w:rPr>
              <w:t>Teknik Elektro</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ind w:right="-108"/>
              <w:jc w:val="left"/>
              <w:rPr>
                <w:rFonts w:cs="Arial"/>
                <w:b/>
                <w:sz w:val="20"/>
                <w:u w:val="single"/>
                <w:lang w:val="sv-SE"/>
              </w:rPr>
            </w:pPr>
            <w:r w:rsidRPr="00A01BA1">
              <w:rPr>
                <w:rFonts w:cs="Arial"/>
                <w:b/>
                <w:sz w:val="20"/>
                <w:u w:val="single"/>
                <w:lang w:val="sv-SE"/>
              </w:rPr>
              <w:t>Smt. Ganjil</w:t>
            </w:r>
          </w:p>
          <w:p w:rsidR="00B10B6D" w:rsidRPr="00A01BA1" w:rsidRDefault="00B10B6D" w:rsidP="00B10B6D">
            <w:pPr>
              <w:ind w:right="-108"/>
              <w:jc w:val="left"/>
              <w:rPr>
                <w:rFonts w:cs="Arial"/>
                <w:sz w:val="20"/>
                <w:lang w:val="sv-SE"/>
              </w:rPr>
            </w:pPr>
            <w:r w:rsidRPr="00A01BA1">
              <w:rPr>
                <w:rFonts w:cs="Arial"/>
                <w:sz w:val="20"/>
              </w:rPr>
              <w:t>TIKK3011</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jc w:val="left"/>
              <w:rPr>
                <w:rFonts w:cs="Arial"/>
                <w:sz w:val="20"/>
                <w:lang w:val="sv-SE"/>
              </w:rPr>
            </w:pPr>
          </w:p>
          <w:p w:rsidR="00B10B6D" w:rsidRPr="001B4F75" w:rsidRDefault="00B10B6D" w:rsidP="00B10B6D">
            <w:pPr>
              <w:jc w:val="left"/>
              <w:rPr>
                <w:rFonts w:cs="Arial"/>
                <w:sz w:val="20"/>
              </w:rPr>
            </w:pPr>
            <w:r w:rsidRPr="00A01BA1">
              <w:rPr>
                <w:rFonts w:cs="Arial"/>
                <w:sz w:val="20"/>
              </w:rPr>
              <w:t>Telematika</w:t>
            </w:r>
          </w:p>
        </w:tc>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r w:rsidRPr="00A01BA1">
              <w:rPr>
                <w:rFonts w:cs="Arial"/>
                <w:sz w:val="20"/>
                <w:lang w:val="sv-SE"/>
              </w:rPr>
              <w:t>4</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r w:rsidRPr="00A01BA1">
              <w:rPr>
                <w:rFonts w:cs="Arial"/>
                <w:sz w:val="20"/>
                <w:lang w:val="sv-SE"/>
              </w:rPr>
              <w:t>16</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r w:rsidRPr="00A01BA1">
              <w:rPr>
                <w:rFonts w:cs="Arial"/>
                <w:sz w:val="20"/>
                <w:lang w:val="sv-SE"/>
              </w:rPr>
              <w:t>16</w:t>
            </w:r>
          </w:p>
        </w:tc>
      </w:tr>
      <w:tr w:rsidR="00B10B6D" w:rsidRPr="00A01BA1" w:rsidTr="008C4B54">
        <w:trPr>
          <w:cantSplit/>
          <w:trHeight w:val="178"/>
        </w:trPr>
        <w:tc>
          <w:tcPr>
            <w:tcW w:w="45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rPr>
                <w:rFonts w:cs="Arial"/>
                <w:sz w:val="20"/>
              </w:rPr>
            </w:pPr>
            <w:r w:rsidRPr="00A01BA1">
              <w:rPr>
                <w:rFonts w:cs="Arial"/>
                <w:sz w:val="20"/>
              </w:rPr>
              <w:t>5.</w:t>
            </w:r>
          </w:p>
        </w:tc>
        <w:tc>
          <w:tcPr>
            <w:tcW w:w="144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rPr>
                <w:rFonts w:cs="Arial"/>
                <w:sz w:val="20"/>
              </w:rPr>
            </w:pPr>
            <w:r w:rsidRPr="00A01BA1">
              <w:rPr>
                <w:rFonts w:cs="Arial"/>
                <w:sz w:val="20"/>
              </w:rPr>
              <w:t>Prihastono</w:t>
            </w:r>
          </w:p>
        </w:tc>
        <w:tc>
          <w:tcPr>
            <w:tcW w:w="108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center"/>
              <w:rPr>
                <w:rFonts w:cs="Arial"/>
                <w:sz w:val="20"/>
              </w:rPr>
            </w:pPr>
            <w:r w:rsidRPr="00A01BA1">
              <w:rPr>
                <w:rFonts w:cs="Arial"/>
                <w:sz w:val="20"/>
              </w:rPr>
              <w:t>Teknik Elektro</w:t>
            </w:r>
          </w:p>
        </w:tc>
        <w:tc>
          <w:tcPr>
            <w:tcW w:w="126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ind w:right="-108"/>
              <w:jc w:val="left"/>
              <w:rPr>
                <w:rFonts w:cs="Arial"/>
                <w:sz w:val="20"/>
              </w:rPr>
            </w:pPr>
            <w:r w:rsidRPr="00A01BA1">
              <w:rPr>
                <w:rFonts w:cs="Arial"/>
                <w:b/>
                <w:sz w:val="20"/>
                <w:u w:val="single"/>
                <w:lang w:val="sv-SE"/>
              </w:rPr>
              <w:t>Smt. Genap</w:t>
            </w:r>
          </w:p>
          <w:p w:rsidR="00B10B6D" w:rsidRPr="00A01BA1" w:rsidRDefault="00B10B6D" w:rsidP="00B10B6D">
            <w:pPr>
              <w:ind w:right="-108"/>
              <w:jc w:val="left"/>
              <w:rPr>
                <w:rFonts w:cs="Arial"/>
                <w:sz w:val="20"/>
                <w:lang w:val="sv-SE"/>
              </w:rPr>
            </w:pPr>
            <w:r w:rsidRPr="00A01BA1">
              <w:rPr>
                <w:rFonts w:cs="Arial"/>
                <w:sz w:val="20"/>
              </w:rPr>
              <w:t>TIBB8002</w:t>
            </w:r>
          </w:p>
        </w:tc>
        <w:tc>
          <w:tcPr>
            <w:tcW w:w="180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left"/>
              <w:rPr>
                <w:rFonts w:cs="Arial"/>
                <w:sz w:val="20"/>
              </w:rPr>
            </w:pPr>
          </w:p>
          <w:p w:rsidR="00B10B6D" w:rsidRPr="00A01BA1" w:rsidRDefault="00B10B6D" w:rsidP="00B10B6D">
            <w:pPr>
              <w:jc w:val="left"/>
              <w:rPr>
                <w:rFonts w:cs="Arial"/>
                <w:sz w:val="20"/>
              </w:rPr>
            </w:pPr>
            <w:r w:rsidRPr="00A01BA1">
              <w:rPr>
                <w:rFonts w:cs="Arial"/>
                <w:sz w:val="20"/>
              </w:rPr>
              <w:t>Etika Profesi</w:t>
            </w:r>
          </w:p>
        </w:tc>
        <w:tc>
          <w:tcPr>
            <w:tcW w:w="72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r w:rsidRPr="00A01BA1">
              <w:rPr>
                <w:rFonts w:cs="Arial"/>
                <w:sz w:val="20"/>
                <w:lang w:val="sv-SE"/>
              </w:rPr>
              <w:t>4</w:t>
            </w:r>
          </w:p>
        </w:tc>
        <w:tc>
          <w:tcPr>
            <w:tcW w:w="108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center"/>
              <w:rPr>
                <w:rFonts w:cs="Arial"/>
                <w:sz w:val="20"/>
                <w:lang w:val="sv-SE"/>
              </w:rPr>
            </w:pPr>
          </w:p>
          <w:p w:rsidR="00B10B6D" w:rsidRPr="00A01BA1" w:rsidRDefault="00B10B6D" w:rsidP="00B10B6D">
            <w:pPr>
              <w:jc w:val="center"/>
              <w:rPr>
                <w:rFonts w:cs="Arial"/>
                <w:sz w:val="20"/>
                <w:lang w:val="sv-SE"/>
              </w:rPr>
            </w:pPr>
            <w:r w:rsidRPr="00A01BA1">
              <w:rPr>
                <w:rFonts w:cs="Arial"/>
                <w:sz w:val="20"/>
                <w:lang w:val="sv-SE"/>
              </w:rPr>
              <w:t>16</w:t>
            </w:r>
          </w:p>
        </w:tc>
        <w:tc>
          <w:tcPr>
            <w:tcW w:w="108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center"/>
              <w:rPr>
                <w:rFonts w:cs="Arial"/>
                <w:sz w:val="20"/>
                <w:lang w:val="sv-SE"/>
              </w:rPr>
            </w:pPr>
          </w:p>
          <w:p w:rsidR="00B10B6D" w:rsidRPr="00A01BA1" w:rsidRDefault="00B10B6D" w:rsidP="001B4F75">
            <w:pPr>
              <w:jc w:val="center"/>
              <w:rPr>
                <w:rFonts w:cs="Arial"/>
                <w:sz w:val="20"/>
                <w:lang w:val="sv-SE"/>
              </w:rPr>
            </w:pPr>
            <w:r w:rsidRPr="00A01BA1">
              <w:rPr>
                <w:rFonts w:cs="Arial"/>
                <w:sz w:val="20"/>
                <w:lang w:val="sv-SE"/>
              </w:rPr>
              <w:t>16</w:t>
            </w:r>
          </w:p>
        </w:tc>
      </w:tr>
      <w:tr w:rsidR="00B10B6D" w:rsidRPr="00A01BA1" w:rsidTr="00E2444A">
        <w:trPr>
          <w:cantSplit/>
          <w:trHeight w:val="178"/>
        </w:trPr>
        <w:tc>
          <w:tcPr>
            <w:tcW w:w="4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rPr>
                <w:rFonts w:cs="Arial"/>
                <w:sz w:val="20"/>
              </w:rPr>
            </w:pPr>
            <w:r w:rsidRPr="00A01BA1">
              <w:rPr>
                <w:rFonts w:cs="Arial"/>
                <w:sz w:val="20"/>
              </w:rPr>
              <w:t>6.</w:t>
            </w:r>
          </w:p>
        </w:tc>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rPr>
                <w:rFonts w:cs="Arial"/>
                <w:sz w:val="20"/>
              </w:rPr>
            </w:pPr>
            <w:r w:rsidRPr="00A01BA1">
              <w:rPr>
                <w:rFonts w:cs="Arial"/>
                <w:sz w:val="20"/>
              </w:rPr>
              <w:t>Saidah</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jc w:val="center"/>
              <w:rPr>
                <w:rFonts w:cs="Arial"/>
                <w:sz w:val="20"/>
              </w:rPr>
            </w:pPr>
            <w:r w:rsidRPr="00A01BA1">
              <w:rPr>
                <w:rFonts w:cs="Arial"/>
                <w:sz w:val="20"/>
              </w:rPr>
              <w:t>Teknik Elektro</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ind w:right="-108"/>
              <w:jc w:val="left"/>
              <w:rPr>
                <w:rFonts w:cs="Arial"/>
                <w:b/>
                <w:sz w:val="20"/>
                <w:u w:val="single"/>
                <w:lang w:val="sv-SE"/>
              </w:rPr>
            </w:pPr>
            <w:r w:rsidRPr="00A01BA1">
              <w:rPr>
                <w:rFonts w:cs="Arial"/>
                <w:b/>
                <w:sz w:val="20"/>
                <w:u w:val="single"/>
                <w:lang w:val="sv-SE"/>
              </w:rPr>
              <w:t xml:space="preserve">Smt. Ganjil </w:t>
            </w:r>
          </w:p>
          <w:p w:rsidR="00B10B6D" w:rsidRPr="00A01BA1" w:rsidRDefault="00B10B6D" w:rsidP="00B10B6D">
            <w:pPr>
              <w:ind w:right="-108"/>
              <w:jc w:val="left"/>
              <w:rPr>
                <w:rFonts w:cs="Arial"/>
                <w:b/>
                <w:sz w:val="20"/>
                <w:u w:val="single"/>
                <w:lang w:val="sv-SE"/>
              </w:rPr>
            </w:pPr>
            <w:r w:rsidRPr="00A01BA1">
              <w:rPr>
                <w:rFonts w:cs="Arial"/>
                <w:sz w:val="20"/>
                <w:shd w:val="clear" w:color="auto" w:fill="FFFFFF"/>
              </w:rPr>
              <w:t>TIKK1001</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0B6D" w:rsidRPr="00A01BA1" w:rsidRDefault="00B10B6D" w:rsidP="00B10B6D">
            <w:pPr>
              <w:jc w:val="left"/>
              <w:rPr>
                <w:rFonts w:cs="Arial"/>
                <w:sz w:val="20"/>
              </w:rPr>
            </w:pPr>
          </w:p>
          <w:p w:rsidR="00B10B6D" w:rsidRPr="00A01BA1" w:rsidRDefault="00B10B6D" w:rsidP="00B10B6D">
            <w:pPr>
              <w:jc w:val="left"/>
              <w:rPr>
                <w:rFonts w:cs="Arial"/>
                <w:sz w:val="20"/>
              </w:rPr>
            </w:pPr>
            <w:r w:rsidRPr="00A01BA1">
              <w:rPr>
                <w:rFonts w:cs="Arial"/>
                <w:sz w:val="20"/>
              </w:rPr>
              <w:t>Sistem Digital</w:t>
            </w:r>
          </w:p>
        </w:tc>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B4F75" w:rsidRDefault="001B4F75" w:rsidP="00B10B6D">
            <w:pPr>
              <w:jc w:val="center"/>
              <w:rPr>
                <w:rFonts w:cs="Arial"/>
                <w:sz w:val="20"/>
                <w:lang w:val="sv-SE"/>
              </w:rPr>
            </w:pPr>
          </w:p>
          <w:p w:rsidR="00B10B6D" w:rsidRPr="00A01BA1" w:rsidRDefault="00B10B6D" w:rsidP="00B10B6D">
            <w:pPr>
              <w:jc w:val="center"/>
              <w:rPr>
                <w:rFonts w:cs="Arial"/>
                <w:sz w:val="20"/>
                <w:lang w:val="sv-SE"/>
              </w:rPr>
            </w:pPr>
            <w:r w:rsidRPr="00A01BA1">
              <w:rPr>
                <w:rFonts w:cs="Arial"/>
                <w:sz w:val="20"/>
                <w:lang w:val="sv-SE"/>
              </w:rPr>
              <w:t>4</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B4F75" w:rsidRDefault="001B4F75" w:rsidP="00B10B6D">
            <w:pPr>
              <w:jc w:val="center"/>
              <w:rPr>
                <w:rFonts w:cs="Arial"/>
                <w:sz w:val="20"/>
                <w:lang w:val="sv-SE"/>
              </w:rPr>
            </w:pPr>
          </w:p>
          <w:p w:rsidR="00B10B6D" w:rsidRPr="00A01BA1" w:rsidRDefault="00B10B6D" w:rsidP="00B10B6D">
            <w:pPr>
              <w:jc w:val="center"/>
              <w:rPr>
                <w:rFonts w:cs="Arial"/>
                <w:sz w:val="20"/>
                <w:lang w:val="sv-SE"/>
              </w:rPr>
            </w:pPr>
            <w:r w:rsidRPr="00A01BA1">
              <w:rPr>
                <w:rFonts w:cs="Arial"/>
                <w:sz w:val="20"/>
                <w:lang w:val="sv-SE"/>
              </w:rPr>
              <w:t>16</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B4F75" w:rsidRDefault="001B4F75" w:rsidP="00B10B6D">
            <w:pPr>
              <w:jc w:val="center"/>
              <w:rPr>
                <w:rFonts w:cs="Arial"/>
                <w:sz w:val="20"/>
                <w:lang w:val="sv-SE"/>
              </w:rPr>
            </w:pPr>
          </w:p>
          <w:p w:rsidR="00B10B6D" w:rsidRPr="00A01BA1" w:rsidRDefault="00B10B6D" w:rsidP="00B10B6D">
            <w:pPr>
              <w:jc w:val="center"/>
              <w:rPr>
                <w:rFonts w:cs="Arial"/>
                <w:sz w:val="20"/>
                <w:lang w:val="sv-SE"/>
              </w:rPr>
            </w:pPr>
            <w:r w:rsidRPr="00A01BA1">
              <w:rPr>
                <w:rFonts w:cs="Arial"/>
                <w:sz w:val="20"/>
                <w:lang w:val="sv-SE"/>
              </w:rPr>
              <w:t>16</w:t>
            </w:r>
          </w:p>
        </w:tc>
      </w:tr>
    </w:tbl>
    <w:p w:rsidR="002B6DF9" w:rsidRDefault="002B6DF9" w:rsidP="00FD4166">
      <w:pPr>
        <w:tabs>
          <w:tab w:val="left" w:pos="993"/>
        </w:tabs>
        <w:ind w:left="993" w:hanging="813"/>
        <w:rPr>
          <w:rFonts w:cs="Arial"/>
          <w:bCs/>
          <w:iCs/>
          <w:color w:val="000000"/>
          <w:sz w:val="24"/>
          <w:szCs w:val="24"/>
        </w:rPr>
      </w:pPr>
    </w:p>
    <w:p w:rsidR="002B6DF9" w:rsidRPr="00B25874" w:rsidRDefault="002B6DF9" w:rsidP="00FD4166">
      <w:pPr>
        <w:tabs>
          <w:tab w:val="left" w:pos="993"/>
        </w:tabs>
        <w:ind w:left="993" w:hanging="813"/>
        <w:rPr>
          <w:rFonts w:cs="Arial"/>
          <w:bCs/>
          <w:iCs/>
          <w:color w:val="000000"/>
          <w:sz w:val="24"/>
          <w:szCs w:val="24"/>
        </w:rPr>
      </w:pPr>
    </w:p>
    <w:p w:rsidR="00FD4166" w:rsidRPr="00B25874" w:rsidRDefault="00FD4166" w:rsidP="00FD4166">
      <w:pPr>
        <w:ind w:left="540" w:hanging="360"/>
        <w:rPr>
          <w:rFonts w:cs="Arial"/>
          <w:b/>
          <w:bCs/>
          <w:color w:val="000000"/>
          <w:sz w:val="24"/>
          <w:szCs w:val="24"/>
        </w:rPr>
      </w:pPr>
      <w:r w:rsidRPr="00B25874">
        <w:rPr>
          <w:rFonts w:cs="Arial"/>
          <w:b/>
          <w:bCs/>
          <w:color w:val="000000"/>
          <w:sz w:val="24"/>
          <w:szCs w:val="24"/>
        </w:rPr>
        <w:t>4.4  Dosen Tidak Tetap</w:t>
      </w:r>
    </w:p>
    <w:p w:rsidR="00FD4166" w:rsidRPr="00206E64" w:rsidRDefault="00FD4166" w:rsidP="00FD4166">
      <w:pPr>
        <w:tabs>
          <w:tab w:val="left" w:pos="851"/>
        </w:tabs>
        <w:ind w:left="851" w:hanging="671"/>
        <w:rPr>
          <w:rFonts w:cs="Arial"/>
          <w:b/>
          <w:bCs/>
          <w:color w:val="000000"/>
          <w:sz w:val="24"/>
          <w:szCs w:val="24"/>
        </w:rPr>
      </w:pPr>
      <w:r w:rsidRPr="00206E64">
        <w:rPr>
          <w:rFonts w:cs="Arial"/>
          <w:b/>
          <w:bCs/>
          <w:color w:val="000000"/>
          <w:sz w:val="24"/>
          <w:szCs w:val="24"/>
        </w:rPr>
        <w:t>4.4.1</w:t>
      </w:r>
      <w:r w:rsidRPr="00206E64">
        <w:rPr>
          <w:rFonts w:cs="Arial"/>
          <w:b/>
          <w:bCs/>
          <w:color w:val="000000"/>
          <w:sz w:val="24"/>
          <w:szCs w:val="24"/>
        </w:rPr>
        <w:tab/>
        <w:t xml:space="preserve">Tuliskan data </w:t>
      </w:r>
      <w:r w:rsidRPr="00206E64">
        <w:rPr>
          <w:rFonts w:cs="Arial"/>
          <w:b/>
          <w:color w:val="000000"/>
          <w:sz w:val="24"/>
          <w:szCs w:val="24"/>
        </w:rPr>
        <w:t>dosen tidak tetap</w:t>
      </w:r>
      <w:r w:rsidRPr="00206E64">
        <w:rPr>
          <w:rFonts w:cs="Arial"/>
          <w:b/>
          <w:bCs/>
          <w:color w:val="000000"/>
          <w:sz w:val="24"/>
          <w:szCs w:val="24"/>
        </w:rPr>
        <w:t xml:space="preserve"> pada PS dengan mengikuti format tabel berikut:</w:t>
      </w:r>
    </w:p>
    <w:tbl>
      <w:tblPr>
        <w:tblW w:w="8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530"/>
        <w:gridCol w:w="1170"/>
        <w:gridCol w:w="810"/>
        <w:gridCol w:w="990"/>
        <w:gridCol w:w="1024"/>
        <w:gridCol w:w="1170"/>
        <w:gridCol w:w="1710"/>
      </w:tblGrid>
      <w:tr w:rsidR="00B10B6D" w:rsidRPr="00A01BA1" w:rsidTr="001B4F75">
        <w:trPr>
          <w:cantSplit/>
          <w:trHeight w:val="562"/>
        </w:trPr>
        <w:tc>
          <w:tcPr>
            <w:tcW w:w="450" w:type="dxa"/>
            <w:tcBorders>
              <w:top w:val="single" w:sz="4" w:space="0" w:color="auto"/>
              <w:left w:val="single" w:sz="4" w:space="0" w:color="auto"/>
              <w:bottom w:val="double" w:sz="4" w:space="0" w:color="auto"/>
              <w:right w:val="single" w:sz="4" w:space="0" w:color="auto"/>
            </w:tcBorders>
            <w:shd w:val="clear" w:color="auto" w:fill="CCCCCC"/>
            <w:vAlign w:val="center"/>
          </w:tcPr>
          <w:p w:rsidR="00B10B6D" w:rsidRPr="00A01BA1" w:rsidRDefault="00B10B6D" w:rsidP="00B10B6D">
            <w:pPr>
              <w:jc w:val="center"/>
              <w:rPr>
                <w:rFonts w:cs="Arial"/>
                <w:b/>
                <w:bCs/>
                <w:sz w:val="20"/>
                <w:lang w:val="sv-SE"/>
              </w:rPr>
            </w:pPr>
            <w:r w:rsidRPr="00A01BA1">
              <w:rPr>
                <w:rFonts w:cs="Arial"/>
                <w:b/>
                <w:bCs/>
                <w:sz w:val="20"/>
                <w:lang w:val="sv-SE"/>
              </w:rPr>
              <w:t>No.</w:t>
            </w:r>
          </w:p>
        </w:tc>
        <w:tc>
          <w:tcPr>
            <w:tcW w:w="1530" w:type="dxa"/>
            <w:tcBorders>
              <w:top w:val="single" w:sz="4" w:space="0" w:color="auto"/>
              <w:left w:val="single" w:sz="4" w:space="0" w:color="auto"/>
              <w:bottom w:val="double" w:sz="4" w:space="0" w:color="auto"/>
              <w:right w:val="single" w:sz="4" w:space="0" w:color="auto"/>
            </w:tcBorders>
            <w:shd w:val="clear" w:color="auto" w:fill="CCCCCC"/>
            <w:vAlign w:val="center"/>
          </w:tcPr>
          <w:p w:rsidR="00B10B6D" w:rsidRPr="00A01BA1" w:rsidRDefault="00B10B6D" w:rsidP="00B10B6D">
            <w:pPr>
              <w:jc w:val="center"/>
              <w:rPr>
                <w:rFonts w:cs="Arial"/>
                <w:b/>
                <w:bCs/>
                <w:sz w:val="20"/>
              </w:rPr>
            </w:pPr>
            <w:r w:rsidRPr="00A01BA1">
              <w:rPr>
                <w:rFonts w:cs="Arial"/>
                <w:b/>
                <w:bCs/>
                <w:sz w:val="20"/>
                <w:lang w:val="sv-SE"/>
              </w:rPr>
              <w:t>Na</w:t>
            </w:r>
            <w:r w:rsidRPr="00A01BA1">
              <w:rPr>
                <w:rFonts w:cs="Arial"/>
                <w:b/>
                <w:bCs/>
                <w:sz w:val="20"/>
              </w:rPr>
              <w:t>ma Dosen Tidak Tetap</w:t>
            </w:r>
          </w:p>
        </w:tc>
        <w:tc>
          <w:tcPr>
            <w:tcW w:w="1170" w:type="dxa"/>
            <w:tcBorders>
              <w:top w:val="single" w:sz="4" w:space="0" w:color="auto"/>
              <w:left w:val="single" w:sz="4" w:space="0" w:color="auto"/>
              <w:bottom w:val="double" w:sz="4" w:space="0" w:color="auto"/>
              <w:right w:val="single" w:sz="4" w:space="0" w:color="auto"/>
            </w:tcBorders>
            <w:shd w:val="clear" w:color="auto" w:fill="CCCCCC"/>
          </w:tcPr>
          <w:p w:rsidR="00B10B6D" w:rsidRPr="00A01BA1" w:rsidRDefault="00B10B6D" w:rsidP="00B10B6D">
            <w:pPr>
              <w:jc w:val="center"/>
              <w:rPr>
                <w:rFonts w:cs="Arial"/>
                <w:b/>
                <w:bCs/>
                <w:sz w:val="20"/>
              </w:rPr>
            </w:pPr>
          </w:p>
          <w:p w:rsidR="00B10B6D" w:rsidRPr="00A01BA1" w:rsidRDefault="00B10B6D" w:rsidP="00B10B6D">
            <w:pPr>
              <w:jc w:val="center"/>
              <w:rPr>
                <w:rFonts w:cs="Arial"/>
                <w:b/>
                <w:bCs/>
                <w:sz w:val="20"/>
              </w:rPr>
            </w:pPr>
            <w:r w:rsidRPr="00A01BA1">
              <w:rPr>
                <w:rFonts w:cs="Arial"/>
                <w:b/>
                <w:bCs/>
                <w:sz w:val="20"/>
              </w:rPr>
              <w:t>NIDN**</w:t>
            </w:r>
          </w:p>
        </w:tc>
        <w:tc>
          <w:tcPr>
            <w:tcW w:w="810" w:type="dxa"/>
            <w:tcBorders>
              <w:top w:val="single" w:sz="4" w:space="0" w:color="auto"/>
              <w:left w:val="single" w:sz="4" w:space="0" w:color="auto"/>
              <w:bottom w:val="double" w:sz="4" w:space="0" w:color="auto"/>
              <w:right w:val="single" w:sz="4" w:space="0" w:color="auto"/>
            </w:tcBorders>
            <w:shd w:val="clear" w:color="auto" w:fill="CCCCCC"/>
            <w:vAlign w:val="center"/>
          </w:tcPr>
          <w:p w:rsidR="00B10B6D" w:rsidRPr="00A01BA1" w:rsidRDefault="00B10B6D" w:rsidP="00B10B6D">
            <w:pPr>
              <w:jc w:val="center"/>
              <w:rPr>
                <w:rFonts w:cs="Arial"/>
                <w:b/>
                <w:bCs/>
                <w:sz w:val="20"/>
              </w:rPr>
            </w:pPr>
            <w:r w:rsidRPr="00A01BA1">
              <w:rPr>
                <w:rFonts w:cs="Arial"/>
                <w:b/>
                <w:bCs/>
                <w:sz w:val="20"/>
              </w:rPr>
              <w:t>Tgl. Lahir</w:t>
            </w:r>
          </w:p>
        </w:tc>
        <w:tc>
          <w:tcPr>
            <w:tcW w:w="990" w:type="dxa"/>
            <w:tcBorders>
              <w:top w:val="single" w:sz="4" w:space="0" w:color="auto"/>
              <w:left w:val="single" w:sz="4" w:space="0" w:color="auto"/>
              <w:bottom w:val="double" w:sz="4" w:space="0" w:color="auto"/>
              <w:right w:val="single" w:sz="4" w:space="0" w:color="auto"/>
            </w:tcBorders>
            <w:shd w:val="clear" w:color="auto" w:fill="CCCCCC"/>
            <w:vAlign w:val="center"/>
          </w:tcPr>
          <w:p w:rsidR="00B10B6D" w:rsidRPr="00A01BA1" w:rsidRDefault="00B10B6D" w:rsidP="00B10B6D">
            <w:pPr>
              <w:jc w:val="center"/>
              <w:rPr>
                <w:rFonts w:cs="Arial"/>
                <w:b/>
                <w:bCs/>
                <w:sz w:val="20"/>
              </w:rPr>
            </w:pPr>
            <w:r w:rsidRPr="00A01BA1">
              <w:rPr>
                <w:rFonts w:cs="Arial"/>
                <w:b/>
                <w:bCs/>
                <w:sz w:val="20"/>
              </w:rPr>
              <w:t>Jabatan Akade</w:t>
            </w:r>
          </w:p>
          <w:p w:rsidR="00B10B6D" w:rsidRPr="00A01BA1" w:rsidRDefault="00B10B6D" w:rsidP="00B10B6D">
            <w:pPr>
              <w:jc w:val="center"/>
              <w:rPr>
                <w:rFonts w:cs="Arial"/>
                <w:b/>
                <w:bCs/>
                <w:sz w:val="20"/>
              </w:rPr>
            </w:pPr>
            <w:r w:rsidRPr="00A01BA1">
              <w:rPr>
                <w:rFonts w:cs="Arial"/>
                <w:b/>
                <w:bCs/>
                <w:sz w:val="20"/>
              </w:rPr>
              <w:t>mik***</w:t>
            </w:r>
          </w:p>
        </w:tc>
        <w:tc>
          <w:tcPr>
            <w:tcW w:w="1024" w:type="dxa"/>
            <w:tcBorders>
              <w:top w:val="single" w:sz="4" w:space="0" w:color="auto"/>
              <w:left w:val="single" w:sz="4" w:space="0" w:color="auto"/>
              <w:bottom w:val="double" w:sz="4" w:space="0" w:color="auto"/>
              <w:right w:val="single" w:sz="4" w:space="0" w:color="auto"/>
            </w:tcBorders>
            <w:shd w:val="clear" w:color="auto" w:fill="CCCCCC"/>
            <w:vAlign w:val="center"/>
          </w:tcPr>
          <w:p w:rsidR="00B10B6D" w:rsidRPr="00A01BA1" w:rsidRDefault="00B10B6D" w:rsidP="00B10B6D">
            <w:pPr>
              <w:ind w:right="-108"/>
              <w:jc w:val="center"/>
              <w:rPr>
                <w:rFonts w:cs="Arial"/>
                <w:b/>
                <w:bCs/>
                <w:sz w:val="20"/>
              </w:rPr>
            </w:pPr>
            <w:r w:rsidRPr="00A01BA1">
              <w:rPr>
                <w:rFonts w:cs="Arial"/>
                <w:b/>
                <w:bCs/>
                <w:sz w:val="20"/>
              </w:rPr>
              <w:t>Gelar Akademik</w:t>
            </w:r>
          </w:p>
        </w:tc>
        <w:tc>
          <w:tcPr>
            <w:tcW w:w="1170" w:type="dxa"/>
            <w:tcBorders>
              <w:top w:val="single" w:sz="4" w:space="0" w:color="auto"/>
              <w:left w:val="single" w:sz="4" w:space="0" w:color="auto"/>
              <w:bottom w:val="double" w:sz="4" w:space="0" w:color="auto"/>
              <w:right w:val="single" w:sz="4" w:space="0" w:color="auto"/>
            </w:tcBorders>
            <w:shd w:val="clear" w:color="auto" w:fill="CCCCCC"/>
            <w:vAlign w:val="center"/>
          </w:tcPr>
          <w:p w:rsidR="00B10B6D" w:rsidRPr="00A01BA1" w:rsidRDefault="00B10B6D" w:rsidP="00B10B6D">
            <w:pPr>
              <w:jc w:val="center"/>
              <w:rPr>
                <w:rFonts w:cs="Arial"/>
                <w:b/>
                <w:bCs/>
                <w:sz w:val="20"/>
              </w:rPr>
            </w:pPr>
            <w:r w:rsidRPr="00A01BA1">
              <w:rPr>
                <w:rFonts w:cs="Arial"/>
                <w:b/>
                <w:bCs/>
                <w:sz w:val="20"/>
              </w:rPr>
              <w:t>Pendidikan S1, S2, S3  dan Asal PT *</w:t>
            </w:r>
          </w:p>
        </w:tc>
        <w:tc>
          <w:tcPr>
            <w:tcW w:w="1710" w:type="dxa"/>
            <w:tcBorders>
              <w:top w:val="single" w:sz="4" w:space="0" w:color="auto"/>
              <w:left w:val="single" w:sz="4" w:space="0" w:color="auto"/>
              <w:bottom w:val="double" w:sz="4" w:space="0" w:color="auto"/>
              <w:right w:val="single" w:sz="4" w:space="0" w:color="auto"/>
            </w:tcBorders>
            <w:shd w:val="clear" w:color="auto" w:fill="CCCCCC"/>
            <w:vAlign w:val="center"/>
          </w:tcPr>
          <w:p w:rsidR="00B10B6D" w:rsidRPr="00A01BA1" w:rsidRDefault="00B10B6D" w:rsidP="00B10B6D">
            <w:pPr>
              <w:jc w:val="center"/>
              <w:rPr>
                <w:rFonts w:cs="Arial"/>
                <w:b/>
                <w:bCs/>
                <w:sz w:val="20"/>
                <w:lang w:val="sv-SE"/>
              </w:rPr>
            </w:pPr>
            <w:r w:rsidRPr="00A01BA1">
              <w:rPr>
                <w:rFonts w:cs="Arial"/>
                <w:b/>
                <w:bCs/>
                <w:sz w:val="20"/>
                <w:lang w:val="sv-SE"/>
              </w:rPr>
              <w:t>Bidang Keahlian untuk Setiap Jenjang Pendidikan</w:t>
            </w:r>
          </w:p>
        </w:tc>
      </w:tr>
      <w:tr w:rsidR="00B10B6D" w:rsidRPr="00A01BA1" w:rsidTr="001B4F75">
        <w:trPr>
          <w:cantSplit/>
          <w:trHeight w:val="272"/>
        </w:trPr>
        <w:tc>
          <w:tcPr>
            <w:tcW w:w="45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(1)</w:t>
            </w:r>
          </w:p>
        </w:tc>
        <w:tc>
          <w:tcPr>
            <w:tcW w:w="153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(2)</w:t>
            </w:r>
          </w:p>
        </w:tc>
        <w:tc>
          <w:tcPr>
            <w:tcW w:w="117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(3)</w:t>
            </w:r>
          </w:p>
        </w:tc>
        <w:tc>
          <w:tcPr>
            <w:tcW w:w="81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(4)</w:t>
            </w:r>
          </w:p>
        </w:tc>
        <w:tc>
          <w:tcPr>
            <w:tcW w:w="99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(5)</w:t>
            </w:r>
          </w:p>
        </w:tc>
        <w:tc>
          <w:tcPr>
            <w:tcW w:w="1024"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(6)</w:t>
            </w:r>
          </w:p>
        </w:tc>
        <w:tc>
          <w:tcPr>
            <w:tcW w:w="117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(7)</w:t>
            </w:r>
          </w:p>
        </w:tc>
        <w:tc>
          <w:tcPr>
            <w:tcW w:w="171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(8)</w:t>
            </w:r>
          </w:p>
        </w:tc>
      </w:tr>
      <w:tr w:rsidR="00B10B6D" w:rsidRPr="00A01BA1" w:rsidTr="001B4F75">
        <w:trPr>
          <w:cantSplit/>
        </w:trPr>
        <w:tc>
          <w:tcPr>
            <w:tcW w:w="450" w:type="dxa"/>
            <w:tcBorders>
              <w:top w:val="single" w:sz="4" w:space="0" w:color="auto"/>
              <w:left w:val="single" w:sz="4" w:space="0" w:color="auto"/>
              <w:bottom w:val="single" w:sz="4" w:space="0" w:color="auto"/>
              <w:right w:val="single" w:sz="4" w:space="0" w:color="auto"/>
            </w:tcBorders>
          </w:tcPr>
          <w:p w:rsidR="00B10B6D" w:rsidRPr="00E2444A" w:rsidRDefault="00B10B6D" w:rsidP="00B10B6D">
            <w:pPr>
              <w:jc w:val="center"/>
              <w:rPr>
                <w:rFonts w:cs="Arial"/>
                <w:szCs w:val="22"/>
              </w:rPr>
            </w:pPr>
            <w:r w:rsidRPr="00E2444A">
              <w:rPr>
                <w:rFonts w:cs="Arial"/>
                <w:szCs w:val="22"/>
              </w:rPr>
              <w:t>1.</w:t>
            </w:r>
          </w:p>
        </w:tc>
        <w:tc>
          <w:tcPr>
            <w:tcW w:w="1530" w:type="dxa"/>
            <w:tcBorders>
              <w:top w:val="single" w:sz="4" w:space="0" w:color="auto"/>
              <w:left w:val="single" w:sz="4" w:space="0" w:color="auto"/>
              <w:bottom w:val="single" w:sz="4" w:space="0" w:color="auto"/>
              <w:right w:val="single" w:sz="4" w:space="0" w:color="auto"/>
            </w:tcBorders>
          </w:tcPr>
          <w:p w:rsidR="00B10B6D" w:rsidRPr="00E2444A" w:rsidRDefault="00B10B6D" w:rsidP="00B10B6D">
            <w:pPr>
              <w:jc w:val="left"/>
              <w:rPr>
                <w:rFonts w:cs="Arial"/>
                <w:szCs w:val="22"/>
              </w:rPr>
            </w:pPr>
            <w:r w:rsidRPr="00E2444A">
              <w:rPr>
                <w:rFonts w:cs="Arial"/>
                <w:szCs w:val="22"/>
              </w:rPr>
              <w:t>H. A. Djumali</w:t>
            </w:r>
          </w:p>
        </w:tc>
        <w:tc>
          <w:tcPr>
            <w:tcW w:w="1170" w:type="dxa"/>
            <w:tcBorders>
              <w:top w:val="single" w:sz="4" w:space="0" w:color="auto"/>
              <w:left w:val="single" w:sz="4" w:space="0" w:color="auto"/>
              <w:bottom w:val="single" w:sz="4" w:space="0" w:color="auto"/>
              <w:right w:val="single" w:sz="4" w:space="0" w:color="auto"/>
            </w:tcBorders>
          </w:tcPr>
          <w:p w:rsidR="00B10B6D" w:rsidRPr="00E2444A" w:rsidRDefault="00B10B6D" w:rsidP="00B10B6D">
            <w:pPr>
              <w:jc w:val="center"/>
              <w:rPr>
                <w:rFonts w:cs="Arial"/>
                <w:szCs w:val="22"/>
                <w:lang w:val="id-ID"/>
              </w:rPr>
            </w:pPr>
          </w:p>
        </w:tc>
        <w:tc>
          <w:tcPr>
            <w:tcW w:w="810" w:type="dxa"/>
            <w:tcBorders>
              <w:top w:val="single" w:sz="4" w:space="0" w:color="auto"/>
              <w:left w:val="single" w:sz="4" w:space="0" w:color="auto"/>
              <w:bottom w:val="single" w:sz="4" w:space="0" w:color="auto"/>
              <w:right w:val="single" w:sz="4" w:space="0" w:color="auto"/>
            </w:tcBorders>
          </w:tcPr>
          <w:p w:rsidR="00B10B6D" w:rsidRPr="00E2444A" w:rsidRDefault="00B10B6D" w:rsidP="00B10B6D">
            <w:pPr>
              <w:ind w:right="-108"/>
              <w:rPr>
                <w:rFonts w:cs="Arial"/>
                <w:szCs w:val="22"/>
              </w:rPr>
            </w:pPr>
            <w:r w:rsidRPr="00E2444A">
              <w:rPr>
                <w:rFonts w:cs="Arial"/>
                <w:szCs w:val="22"/>
              </w:rPr>
              <w:t>09-10-1975</w:t>
            </w:r>
          </w:p>
        </w:tc>
        <w:tc>
          <w:tcPr>
            <w:tcW w:w="990" w:type="dxa"/>
            <w:tcBorders>
              <w:top w:val="single" w:sz="4" w:space="0" w:color="auto"/>
              <w:left w:val="single" w:sz="4" w:space="0" w:color="auto"/>
              <w:bottom w:val="single" w:sz="4" w:space="0" w:color="auto"/>
              <w:right w:val="single" w:sz="4" w:space="0" w:color="auto"/>
            </w:tcBorders>
          </w:tcPr>
          <w:p w:rsidR="00B10B6D" w:rsidRPr="00E2444A" w:rsidRDefault="00B10B6D" w:rsidP="00B10B6D">
            <w:pPr>
              <w:jc w:val="center"/>
              <w:rPr>
                <w:rFonts w:cs="Arial"/>
                <w:szCs w:val="22"/>
              </w:rPr>
            </w:pPr>
            <w:r w:rsidRPr="00E2444A">
              <w:rPr>
                <w:rFonts w:cs="Arial"/>
                <w:szCs w:val="22"/>
              </w:rPr>
              <w:t>-</w:t>
            </w:r>
          </w:p>
        </w:tc>
        <w:tc>
          <w:tcPr>
            <w:tcW w:w="1024" w:type="dxa"/>
            <w:tcBorders>
              <w:top w:val="single" w:sz="4" w:space="0" w:color="auto"/>
              <w:left w:val="single" w:sz="4" w:space="0" w:color="auto"/>
              <w:bottom w:val="single" w:sz="4" w:space="0" w:color="auto"/>
              <w:right w:val="single" w:sz="4" w:space="0" w:color="auto"/>
            </w:tcBorders>
          </w:tcPr>
          <w:p w:rsidR="00B10B6D" w:rsidRPr="00E2444A" w:rsidRDefault="00B10B6D" w:rsidP="00B10B6D">
            <w:pPr>
              <w:jc w:val="left"/>
              <w:rPr>
                <w:rFonts w:cs="Arial"/>
                <w:szCs w:val="22"/>
              </w:rPr>
            </w:pPr>
            <w:r w:rsidRPr="00E2444A">
              <w:rPr>
                <w:rFonts w:cs="Arial"/>
                <w:szCs w:val="22"/>
              </w:rPr>
              <w:t>S. Ag, M.Pd.I.</w:t>
            </w:r>
          </w:p>
        </w:tc>
        <w:tc>
          <w:tcPr>
            <w:tcW w:w="1170" w:type="dxa"/>
            <w:tcBorders>
              <w:top w:val="single" w:sz="4" w:space="0" w:color="auto"/>
              <w:left w:val="single" w:sz="4" w:space="0" w:color="auto"/>
              <w:bottom w:val="single" w:sz="4" w:space="0" w:color="auto"/>
              <w:right w:val="single" w:sz="4" w:space="0" w:color="auto"/>
            </w:tcBorders>
          </w:tcPr>
          <w:p w:rsidR="00B10B6D" w:rsidRPr="00E2444A" w:rsidRDefault="00B10B6D" w:rsidP="00B10B6D">
            <w:pPr>
              <w:jc w:val="left"/>
              <w:rPr>
                <w:rFonts w:cs="Arial"/>
                <w:szCs w:val="22"/>
              </w:rPr>
            </w:pPr>
            <w:r w:rsidRPr="00E2444A">
              <w:rPr>
                <w:rFonts w:cs="Arial"/>
                <w:szCs w:val="22"/>
              </w:rPr>
              <w:t>S-1 : IAIN Sunan Ampel Surabaya</w:t>
            </w:r>
          </w:p>
          <w:p w:rsidR="00B10B6D" w:rsidRPr="00E2444A" w:rsidRDefault="00B10B6D" w:rsidP="00A01BA1">
            <w:pPr>
              <w:jc w:val="left"/>
              <w:rPr>
                <w:rFonts w:cs="Arial"/>
                <w:szCs w:val="22"/>
              </w:rPr>
            </w:pPr>
            <w:r w:rsidRPr="00E2444A">
              <w:rPr>
                <w:rFonts w:cs="Arial"/>
                <w:szCs w:val="22"/>
              </w:rPr>
              <w:t>S-2 : Univ</w:t>
            </w:r>
            <w:r w:rsidR="00A01BA1" w:rsidRPr="00E2444A">
              <w:rPr>
                <w:rFonts w:cs="Arial"/>
                <w:szCs w:val="22"/>
              </w:rPr>
              <w:t>.</w:t>
            </w:r>
            <w:r w:rsidRPr="00E2444A">
              <w:rPr>
                <w:rFonts w:cs="Arial"/>
                <w:szCs w:val="22"/>
              </w:rPr>
              <w:t xml:space="preserve"> Sunan Giri Surabaya</w:t>
            </w:r>
          </w:p>
        </w:tc>
        <w:tc>
          <w:tcPr>
            <w:tcW w:w="1710" w:type="dxa"/>
            <w:tcBorders>
              <w:top w:val="single" w:sz="4" w:space="0" w:color="auto"/>
              <w:left w:val="single" w:sz="4" w:space="0" w:color="auto"/>
              <w:bottom w:val="single" w:sz="4" w:space="0" w:color="auto"/>
              <w:right w:val="single" w:sz="4" w:space="0" w:color="auto"/>
            </w:tcBorders>
          </w:tcPr>
          <w:p w:rsidR="00B10B6D" w:rsidRPr="00E2444A" w:rsidRDefault="00B10B6D" w:rsidP="00B10B6D">
            <w:pPr>
              <w:jc w:val="left"/>
              <w:rPr>
                <w:rFonts w:cs="Arial"/>
                <w:szCs w:val="22"/>
                <w:lang w:val="pt-BR"/>
              </w:rPr>
            </w:pPr>
            <w:r w:rsidRPr="00E2444A">
              <w:rPr>
                <w:rFonts w:cs="Arial"/>
                <w:szCs w:val="22"/>
                <w:lang w:val="pt-BR"/>
              </w:rPr>
              <w:t>S-1 : Komunikasi Penyiaran Islam</w:t>
            </w:r>
          </w:p>
          <w:p w:rsidR="00B10B6D" w:rsidRPr="00E2444A" w:rsidRDefault="00B10B6D" w:rsidP="00B10B6D">
            <w:pPr>
              <w:jc w:val="left"/>
              <w:rPr>
                <w:rFonts w:cs="Arial"/>
                <w:szCs w:val="22"/>
                <w:lang w:val="pt-BR"/>
              </w:rPr>
            </w:pPr>
            <w:r w:rsidRPr="00E2444A">
              <w:rPr>
                <w:rFonts w:cs="Arial"/>
                <w:szCs w:val="22"/>
                <w:lang w:val="pt-BR"/>
              </w:rPr>
              <w:t>S-2 : Pendidikan Islam</w:t>
            </w:r>
          </w:p>
        </w:tc>
      </w:tr>
    </w:tbl>
    <w:p w:rsidR="002B6DF9" w:rsidRPr="00B25874" w:rsidRDefault="002B6DF9" w:rsidP="00FD4166">
      <w:pPr>
        <w:tabs>
          <w:tab w:val="left" w:pos="851"/>
        </w:tabs>
        <w:ind w:left="851" w:hanging="671"/>
        <w:rPr>
          <w:rFonts w:cs="Arial"/>
          <w:bCs/>
          <w:color w:val="000000"/>
          <w:sz w:val="24"/>
          <w:szCs w:val="24"/>
        </w:rPr>
      </w:pPr>
    </w:p>
    <w:p w:rsidR="00FD4166" w:rsidRPr="001B4F75" w:rsidRDefault="00FD4166" w:rsidP="00FD4166">
      <w:pPr>
        <w:ind w:left="270"/>
        <w:rPr>
          <w:rFonts w:cs="Arial"/>
          <w:bCs/>
          <w:color w:val="000000"/>
          <w:sz w:val="18"/>
          <w:szCs w:val="18"/>
        </w:rPr>
      </w:pPr>
      <w:r w:rsidRPr="001B4F75">
        <w:rPr>
          <w:rFonts w:cs="Arial"/>
          <w:bCs/>
          <w:color w:val="000000"/>
          <w:sz w:val="18"/>
          <w:szCs w:val="18"/>
        </w:rPr>
        <w:t>* Lampirkan fotokopi ijazah.</w:t>
      </w:r>
    </w:p>
    <w:p w:rsidR="00FD4166" w:rsidRPr="001B4F75" w:rsidRDefault="00FD4166" w:rsidP="00FD4166">
      <w:pPr>
        <w:ind w:left="270"/>
        <w:rPr>
          <w:rFonts w:cs="Arial"/>
          <w:bCs/>
          <w:color w:val="000000"/>
          <w:sz w:val="18"/>
          <w:szCs w:val="18"/>
        </w:rPr>
      </w:pPr>
      <w:r w:rsidRPr="001B4F75">
        <w:rPr>
          <w:rFonts w:cs="Arial"/>
          <w:bCs/>
          <w:color w:val="000000"/>
          <w:sz w:val="18"/>
          <w:szCs w:val="18"/>
        </w:rPr>
        <w:t>** NIDN : Nomor Induk Dosen Nasional</w:t>
      </w:r>
    </w:p>
    <w:p w:rsidR="00FD4166" w:rsidRPr="001B4F75" w:rsidRDefault="00FD4166" w:rsidP="00FD4166">
      <w:pPr>
        <w:ind w:left="270"/>
        <w:rPr>
          <w:rFonts w:cs="Arial"/>
          <w:bCs/>
          <w:color w:val="000000"/>
          <w:sz w:val="18"/>
          <w:szCs w:val="18"/>
        </w:rPr>
      </w:pPr>
      <w:r w:rsidRPr="001B4F75">
        <w:rPr>
          <w:rFonts w:cs="Arial"/>
          <w:bCs/>
          <w:color w:val="000000"/>
          <w:sz w:val="18"/>
          <w:szCs w:val="18"/>
        </w:rPr>
        <w:t>*** Dosen yang telah memperoleh sertifikat dosen agar diberi tanda (***)dan fotokopi sertifikatnya agar dilampirkan.</w:t>
      </w:r>
    </w:p>
    <w:p w:rsidR="00FD4166" w:rsidRDefault="00FD4166" w:rsidP="00FD4166">
      <w:pPr>
        <w:ind w:left="540" w:hanging="270"/>
        <w:rPr>
          <w:rFonts w:cs="Arial"/>
          <w:bCs/>
          <w:color w:val="000000"/>
          <w:sz w:val="20"/>
        </w:rPr>
      </w:pPr>
    </w:p>
    <w:p w:rsidR="00171E29" w:rsidRDefault="00171E29" w:rsidP="00FD4166">
      <w:pPr>
        <w:ind w:left="540" w:hanging="270"/>
        <w:rPr>
          <w:rFonts w:cs="Arial"/>
          <w:bCs/>
          <w:color w:val="000000"/>
          <w:sz w:val="20"/>
        </w:rPr>
      </w:pPr>
    </w:p>
    <w:p w:rsidR="00171E29" w:rsidRPr="00B25874" w:rsidRDefault="00171E29" w:rsidP="00FD4166">
      <w:pPr>
        <w:ind w:left="540" w:hanging="270"/>
        <w:rPr>
          <w:rFonts w:cs="Arial"/>
          <w:bCs/>
          <w:color w:val="000000"/>
          <w:sz w:val="20"/>
        </w:rPr>
      </w:pPr>
    </w:p>
    <w:p w:rsidR="00FD4166" w:rsidRPr="00206E64" w:rsidRDefault="00FD4166" w:rsidP="00FD4166">
      <w:pPr>
        <w:tabs>
          <w:tab w:val="left" w:pos="709"/>
        </w:tabs>
        <w:ind w:left="709" w:hanging="709"/>
        <w:rPr>
          <w:rFonts w:cs="Arial"/>
          <w:b/>
          <w:bCs/>
          <w:iCs/>
          <w:color w:val="000000"/>
          <w:sz w:val="24"/>
          <w:szCs w:val="24"/>
        </w:rPr>
      </w:pPr>
      <w:r w:rsidRPr="00206E64">
        <w:rPr>
          <w:rFonts w:cs="Arial"/>
          <w:b/>
          <w:bCs/>
          <w:iCs/>
          <w:color w:val="000000"/>
          <w:sz w:val="24"/>
          <w:szCs w:val="24"/>
        </w:rPr>
        <w:lastRenderedPageBreak/>
        <w:t xml:space="preserve">4.4.2 </w:t>
      </w:r>
      <w:r w:rsidRPr="00206E64">
        <w:rPr>
          <w:rFonts w:cs="Arial"/>
          <w:b/>
          <w:bCs/>
          <w:iCs/>
          <w:color w:val="000000"/>
          <w:sz w:val="24"/>
          <w:szCs w:val="24"/>
        </w:rPr>
        <w:tab/>
        <w:t>Tuliskan data aktivitas mengajar dosen tidak tetap pada satu tahun terakhir di PS ini dengan mengikuti format tabel berikut:</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260"/>
        <w:gridCol w:w="1080"/>
        <w:gridCol w:w="1350"/>
        <w:gridCol w:w="1710"/>
        <w:gridCol w:w="720"/>
        <w:gridCol w:w="1170"/>
        <w:gridCol w:w="1080"/>
      </w:tblGrid>
      <w:tr w:rsidR="00B10B6D" w:rsidRPr="00A01BA1" w:rsidTr="001B4F75">
        <w:trPr>
          <w:cantSplit/>
          <w:trHeight w:val="1222"/>
        </w:trPr>
        <w:tc>
          <w:tcPr>
            <w:tcW w:w="45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1B4F75" w:rsidRDefault="001B4F75" w:rsidP="00B10B6D">
            <w:pPr>
              <w:jc w:val="center"/>
              <w:rPr>
                <w:rFonts w:cs="Arial"/>
                <w:b/>
                <w:bCs/>
                <w:sz w:val="16"/>
                <w:szCs w:val="16"/>
              </w:rPr>
            </w:pPr>
            <w:r>
              <w:rPr>
                <w:rFonts w:cs="Arial"/>
                <w:b/>
                <w:bCs/>
                <w:sz w:val="16"/>
                <w:szCs w:val="16"/>
              </w:rPr>
              <w:t>No</w:t>
            </w:r>
          </w:p>
        </w:tc>
        <w:tc>
          <w:tcPr>
            <w:tcW w:w="126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1B4F75" w:rsidRDefault="00B10B6D" w:rsidP="00B10B6D">
            <w:pPr>
              <w:jc w:val="center"/>
              <w:rPr>
                <w:rFonts w:cs="Arial"/>
                <w:b/>
                <w:bCs/>
                <w:sz w:val="18"/>
                <w:szCs w:val="18"/>
              </w:rPr>
            </w:pPr>
            <w:r w:rsidRPr="001B4F75">
              <w:rPr>
                <w:rFonts w:cs="Arial"/>
                <w:b/>
                <w:bCs/>
                <w:sz w:val="18"/>
                <w:szCs w:val="18"/>
              </w:rPr>
              <w:t>Nama</w:t>
            </w:r>
          </w:p>
          <w:p w:rsidR="00B10B6D" w:rsidRPr="001B4F75" w:rsidRDefault="00B10B6D" w:rsidP="00B10B6D">
            <w:pPr>
              <w:jc w:val="center"/>
              <w:rPr>
                <w:rFonts w:cs="Arial"/>
                <w:b/>
                <w:bCs/>
                <w:sz w:val="18"/>
                <w:szCs w:val="18"/>
              </w:rPr>
            </w:pPr>
            <w:r w:rsidRPr="001B4F75">
              <w:rPr>
                <w:rFonts w:cs="Arial"/>
                <w:b/>
                <w:bCs/>
                <w:sz w:val="18"/>
                <w:szCs w:val="18"/>
              </w:rPr>
              <w:t>Dosen</w:t>
            </w:r>
          </w:p>
          <w:p w:rsidR="00B10B6D" w:rsidRPr="001B4F75" w:rsidRDefault="00B10B6D" w:rsidP="00B10B6D">
            <w:pPr>
              <w:jc w:val="center"/>
              <w:rPr>
                <w:rFonts w:cs="Arial"/>
                <w:b/>
                <w:bCs/>
                <w:sz w:val="18"/>
                <w:szCs w:val="18"/>
              </w:rPr>
            </w:pPr>
            <w:r w:rsidRPr="001B4F75">
              <w:rPr>
                <w:rFonts w:cs="Arial"/>
                <w:b/>
                <w:bCs/>
                <w:sz w:val="18"/>
                <w:szCs w:val="18"/>
              </w:rPr>
              <w:t>Tdk Tetap</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1B4F75" w:rsidRDefault="00B10B6D" w:rsidP="00B10B6D">
            <w:pPr>
              <w:jc w:val="center"/>
              <w:rPr>
                <w:rFonts w:cs="Arial"/>
                <w:b/>
                <w:bCs/>
                <w:sz w:val="18"/>
                <w:szCs w:val="18"/>
              </w:rPr>
            </w:pPr>
            <w:r w:rsidRPr="001B4F75">
              <w:rPr>
                <w:rFonts w:cs="Arial"/>
                <w:b/>
                <w:bCs/>
                <w:sz w:val="18"/>
                <w:szCs w:val="18"/>
              </w:rPr>
              <w:t>Bidang Keahlian</w:t>
            </w:r>
          </w:p>
        </w:tc>
        <w:tc>
          <w:tcPr>
            <w:tcW w:w="135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1B4F75" w:rsidRDefault="00B10B6D" w:rsidP="00B10B6D">
            <w:pPr>
              <w:jc w:val="center"/>
              <w:rPr>
                <w:rFonts w:cs="Arial"/>
                <w:b/>
                <w:bCs/>
                <w:sz w:val="18"/>
                <w:szCs w:val="18"/>
              </w:rPr>
            </w:pPr>
            <w:r w:rsidRPr="001B4F75">
              <w:rPr>
                <w:rFonts w:cs="Arial"/>
                <w:b/>
                <w:bCs/>
                <w:sz w:val="18"/>
                <w:szCs w:val="18"/>
              </w:rPr>
              <w:t>Kode Mata Kuliah</w:t>
            </w:r>
          </w:p>
        </w:tc>
        <w:tc>
          <w:tcPr>
            <w:tcW w:w="171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1B4F75" w:rsidRDefault="00B10B6D" w:rsidP="00B10B6D">
            <w:pPr>
              <w:jc w:val="center"/>
              <w:rPr>
                <w:rFonts w:cs="Arial"/>
                <w:b/>
                <w:bCs/>
                <w:sz w:val="18"/>
                <w:szCs w:val="18"/>
              </w:rPr>
            </w:pPr>
            <w:r w:rsidRPr="001B4F75">
              <w:rPr>
                <w:rFonts w:cs="Arial"/>
                <w:b/>
                <w:bCs/>
                <w:sz w:val="18"/>
                <w:szCs w:val="18"/>
              </w:rPr>
              <w:t>Nama Mata Kuliah</w:t>
            </w:r>
          </w:p>
        </w:tc>
        <w:tc>
          <w:tcPr>
            <w:tcW w:w="72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1B4F75" w:rsidRDefault="00B10B6D" w:rsidP="00B10B6D">
            <w:pPr>
              <w:ind w:left="-108" w:right="-108"/>
              <w:jc w:val="center"/>
              <w:rPr>
                <w:rFonts w:cs="Arial"/>
                <w:b/>
                <w:bCs/>
                <w:sz w:val="18"/>
                <w:szCs w:val="18"/>
              </w:rPr>
            </w:pPr>
            <w:r w:rsidRPr="001B4F75">
              <w:rPr>
                <w:rFonts w:cs="Arial"/>
                <w:b/>
                <w:bCs/>
                <w:sz w:val="18"/>
                <w:szCs w:val="18"/>
              </w:rPr>
              <w:t>Jumlah Kelas</w:t>
            </w:r>
          </w:p>
        </w:tc>
        <w:tc>
          <w:tcPr>
            <w:tcW w:w="117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1B4F75" w:rsidRDefault="00B10B6D" w:rsidP="00B10B6D">
            <w:pPr>
              <w:ind w:right="-108"/>
              <w:jc w:val="center"/>
              <w:rPr>
                <w:rFonts w:cs="Arial"/>
                <w:b/>
                <w:bCs/>
                <w:sz w:val="18"/>
                <w:szCs w:val="18"/>
                <w:lang w:val="sv-SE"/>
              </w:rPr>
            </w:pPr>
            <w:r w:rsidRPr="001B4F75">
              <w:rPr>
                <w:rFonts w:cs="Arial"/>
                <w:b/>
                <w:bCs/>
                <w:sz w:val="18"/>
                <w:szCs w:val="18"/>
                <w:lang w:val="sv-SE"/>
              </w:rPr>
              <w:t>Jumlah Pertemuan yang Direnca-nakan</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B10B6D" w:rsidRPr="001B4F75" w:rsidRDefault="00B10B6D" w:rsidP="00B10B6D">
            <w:pPr>
              <w:jc w:val="center"/>
              <w:rPr>
                <w:rFonts w:cs="Arial"/>
                <w:b/>
                <w:bCs/>
                <w:sz w:val="18"/>
                <w:szCs w:val="18"/>
                <w:lang w:val="fi-FI"/>
              </w:rPr>
            </w:pPr>
            <w:r w:rsidRPr="001B4F75">
              <w:rPr>
                <w:rFonts w:cs="Arial"/>
                <w:b/>
                <w:bCs/>
                <w:sz w:val="18"/>
                <w:szCs w:val="18"/>
                <w:lang w:val="fi-FI"/>
              </w:rPr>
              <w:t>Jumlah Pertemuan yang Dilaksa-nakan</w:t>
            </w:r>
          </w:p>
        </w:tc>
      </w:tr>
      <w:tr w:rsidR="00B10B6D" w:rsidRPr="00A01BA1" w:rsidTr="001B4F75">
        <w:trPr>
          <w:cantSplit/>
          <w:trHeight w:val="272"/>
        </w:trPr>
        <w:tc>
          <w:tcPr>
            <w:tcW w:w="45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(1)</w:t>
            </w:r>
          </w:p>
        </w:tc>
        <w:tc>
          <w:tcPr>
            <w:tcW w:w="126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(2)</w:t>
            </w:r>
          </w:p>
        </w:tc>
        <w:tc>
          <w:tcPr>
            <w:tcW w:w="108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(3)</w:t>
            </w:r>
          </w:p>
        </w:tc>
        <w:tc>
          <w:tcPr>
            <w:tcW w:w="135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(4)</w:t>
            </w:r>
          </w:p>
        </w:tc>
        <w:tc>
          <w:tcPr>
            <w:tcW w:w="171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(5)</w:t>
            </w:r>
          </w:p>
        </w:tc>
        <w:tc>
          <w:tcPr>
            <w:tcW w:w="72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(6)</w:t>
            </w:r>
          </w:p>
        </w:tc>
        <w:tc>
          <w:tcPr>
            <w:tcW w:w="117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(7)</w:t>
            </w:r>
          </w:p>
        </w:tc>
        <w:tc>
          <w:tcPr>
            <w:tcW w:w="1080" w:type="dxa"/>
            <w:tcBorders>
              <w:top w:val="double" w:sz="4" w:space="0" w:color="auto"/>
              <w:left w:val="single" w:sz="4" w:space="0" w:color="auto"/>
              <w:bottom w:val="single" w:sz="4" w:space="0" w:color="auto"/>
              <w:right w:val="single" w:sz="4" w:space="0" w:color="auto"/>
            </w:tcBorders>
            <w:shd w:val="clear" w:color="auto" w:fill="F2DBDB" w:themeFill="accent2" w:themeFillTint="33"/>
            <w:vAlign w:val="center"/>
          </w:tcPr>
          <w:p w:rsidR="00B10B6D" w:rsidRPr="00A01BA1" w:rsidRDefault="00B10B6D" w:rsidP="00B10B6D">
            <w:pPr>
              <w:jc w:val="center"/>
              <w:rPr>
                <w:rFonts w:cs="Arial"/>
                <w:b/>
                <w:bCs/>
                <w:sz w:val="16"/>
                <w:szCs w:val="16"/>
              </w:rPr>
            </w:pPr>
            <w:r w:rsidRPr="00A01BA1">
              <w:rPr>
                <w:rFonts w:cs="Arial"/>
                <w:b/>
                <w:bCs/>
                <w:sz w:val="16"/>
                <w:szCs w:val="16"/>
              </w:rPr>
              <w:t>(8)</w:t>
            </w:r>
          </w:p>
        </w:tc>
      </w:tr>
      <w:tr w:rsidR="00B10B6D" w:rsidRPr="00A01BA1" w:rsidTr="001B4F75">
        <w:trPr>
          <w:cantSplit/>
        </w:trPr>
        <w:tc>
          <w:tcPr>
            <w:tcW w:w="45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center"/>
              <w:rPr>
                <w:rFonts w:cs="Arial"/>
                <w:szCs w:val="22"/>
              </w:rPr>
            </w:pPr>
            <w:r w:rsidRPr="00A01BA1">
              <w:rPr>
                <w:rFonts w:cs="Arial"/>
                <w:szCs w:val="22"/>
              </w:rPr>
              <w:t>1.</w:t>
            </w:r>
          </w:p>
        </w:tc>
        <w:tc>
          <w:tcPr>
            <w:tcW w:w="126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left"/>
              <w:rPr>
                <w:rFonts w:cs="Arial"/>
                <w:szCs w:val="22"/>
              </w:rPr>
            </w:pPr>
            <w:r w:rsidRPr="00A01BA1">
              <w:rPr>
                <w:rFonts w:cs="Arial"/>
                <w:szCs w:val="22"/>
              </w:rPr>
              <w:t>H. A. Djumali</w:t>
            </w:r>
          </w:p>
        </w:tc>
        <w:tc>
          <w:tcPr>
            <w:tcW w:w="1080" w:type="dxa"/>
            <w:tcBorders>
              <w:top w:val="single" w:sz="4" w:space="0" w:color="auto"/>
              <w:left w:val="single" w:sz="4" w:space="0" w:color="auto"/>
              <w:bottom w:val="single" w:sz="4" w:space="0" w:color="auto"/>
              <w:right w:val="single" w:sz="4" w:space="0" w:color="auto"/>
            </w:tcBorders>
          </w:tcPr>
          <w:p w:rsidR="00B10B6D" w:rsidRPr="00A01BA1" w:rsidRDefault="001B4F75" w:rsidP="00B10B6D">
            <w:pPr>
              <w:jc w:val="left"/>
              <w:rPr>
                <w:rFonts w:cs="Arial"/>
                <w:szCs w:val="22"/>
                <w:lang w:val="id-ID"/>
              </w:rPr>
            </w:pPr>
            <w:r>
              <w:rPr>
                <w:rFonts w:cs="Arial"/>
                <w:szCs w:val="22"/>
              </w:rPr>
              <w:t>Agama Islam</w:t>
            </w:r>
          </w:p>
        </w:tc>
        <w:tc>
          <w:tcPr>
            <w:tcW w:w="135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ind w:right="-108"/>
              <w:jc w:val="left"/>
              <w:rPr>
                <w:rFonts w:cs="Arial"/>
                <w:b/>
                <w:szCs w:val="22"/>
                <w:u w:val="single"/>
                <w:lang w:val="id-ID"/>
              </w:rPr>
            </w:pPr>
            <w:r w:rsidRPr="00A01BA1">
              <w:rPr>
                <w:rFonts w:cs="Arial"/>
                <w:b/>
                <w:szCs w:val="22"/>
                <w:u w:val="single"/>
                <w:lang w:val="id-ID"/>
              </w:rPr>
              <w:t>Smt.Genap</w:t>
            </w:r>
          </w:p>
          <w:p w:rsidR="00B10B6D" w:rsidRPr="00A01BA1" w:rsidRDefault="00B10B6D" w:rsidP="00B10B6D">
            <w:pPr>
              <w:ind w:right="-108"/>
              <w:jc w:val="left"/>
              <w:rPr>
                <w:rFonts w:cs="Arial"/>
                <w:szCs w:val="22"/>
                <w:lang w:val="id-ID"/>
              </w:rPr>
            </w:pPr>
            <w:r w:rsidRPr="00A01BA1">
              <w:rPr>
                <w:rFonts w:cs="Arial"/>
                <w:szCs w:val="22"/>
              </w:rPr>
              <w:t>TIPK8001</w:t>
            </w:r>
          </w:p>
          <w:p w:rsidR="00B10B6D" w:rsidRPr="00A01BA1" w:rsidRDefault="00B10B6D" w:rsidP="00B10B6D">
            <w:pPr>
              <w:ind w:right="-108"/>
              <w:rPr>
                <w:rFonts w:cs="Arial"/>
                <w:szCs w:val="22"/>
              </w:rPr>
            </w:pPr>
          </w:p>
        </w:tc>
        <w:tc>
          <w:tcPr>
            <w:tcW w:w="171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rPr>
                <w:rFonts w:cs="Arial"/>
                <w:szCs w:val="22"/>
                <w:lang w:val="id-ID"/>
              </w:rPr>
            </w:pPr>
          </w:p>
          <w:p w:rsidR="00B10B6D" w:rsidRPr="00A01BA1" w:rsidRDefault="00B10B6D" w:rsidP="00B10B6D">
            <w:pPr>
              <w:rPr>
                <w:rFonts w:cs="Arial"/>
                <w:szCs w:val="22"/>
                <w:lang w:val="id-ID"/>
              </w:rPr>
            </w:pPr>
            <w:r w:rsidRPr="00A01BA1">
              <w:rPr>
                <w:rFonts w:cs="Arial"/>
                <w:szCs w:val="22"/>
                <w:lang w:val="id-ID"/>
              </w:rPr>
              <w:t>Pendidikan Agama</w:t>
            </w:r>
          </w:p>
        </w:tc>
        <w:tc>
          <w:tcPr>
            <w:tcW w:w="72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center"/>
              <w:rPr>
                <w:rFonts w:cs="Arial"/>
                <w:szCs w:val="22"/>
              </w:rPr>
            </w:pPr>
          </w:p>
          <w:p w:rsidR="00B10B6D" w:rsidRPr="00A01BA1" w:rsidRDefault="00B10B6D" w:rsidP="00B10B6D">
            <w:pPr>
              <w:jc w:val="center"/>
              <w:rPr>
                <w:rFonts w:cs="Arial"/>
                <w:szCs w:val="22"/>
              </w:rPr>
            </w:pPr>
            <w:r w:rsidRPr="00A01BA1">
              <w:rPr>
                <w:rFonts w:cs="Arial"/>
                <w:szCs w:val="22"/>
              </w:rPr>
              <w:t>4</w:t>
            </w:r>
          </w:p>
        </w:tc>
        <w:tc>
          <w:tcPr>
            <w:tcW w:w="117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center"/>
              <w:rPr>
                <w:rFonts w:cs="Arial"/>
                <w:szCs w:val="22"/>
              </w:rPr>
            </w:pPr>
          </w:p>
          <w:p w:rsidR="00B10B6D" w:rsidRPr="00A01BA1" w:rsidRDefault="00B10B6D" w:rsidP="00B10B6D">
            <w:pPr>
              <w:jc w:val="center"/>
              <w:rPr>
                <w:rFonts w:cs="Arial"/>
                <w:szCs w:val="22"/>
              </w:rPr>
            </w:pPr>
            <w:r w:rsidRPr="00A01BA1">
              <w:rPr>
                <w:rFonts w:cs="Arial"/>
                <w:szCs w:val="22"/>
              </w:rPr>
              <w:t>16</w:t>
            </w:r>
          </w:p>
        </w:tc>
        <w:tc>
          <w:tcPr>
            <w:tcW w:w="1080" w:type="dxa"/>
            <w:tcBorders>
              <w:top w:val="single" w:sz="4" w:space="0" w:color="auto"/>
              <w:left w:val="single" w:sz="4" w:space="0" w:color="auto"/>
              <w:bottom w:val="single" w:sz="4" w:space="0" w:color="auto"/>
              <w:right w:val="single" w:sz="4" w:space="0" w:color="auto"/>
            </w:tcBorders>
          </w:tcPr>
          <w:p w:rsidR="00B10B6D" w:rsidRPr="00A01BA1" w:rsidRDefault="00B10B6D" w:rsidP="00B10B6D">
            <w:pPr>
              <w:jc w:val="center"/>
              <w:rPr>
                <w:rFonts w:cs="Arial"/>
                <w:szCs w:val="22"/>
                <w:lang w:val="pt-BR"/>
              </w:rPr>
            </w:pPr>
          </w:p>
          <w:p w:rsidR="00B10B6D" w:rsidRPr="00A01BA1" w:rsidRDefault="00B10B6D" w:rsidP="00B10B6D">
            <w:pPr>
              <w:jc w:val="center"/>
              <w:rPr>
                <w:rFonts w:cs="Arial"/>
                <w:szCs w:val="22"/>
                <w:lang w:val="pt-BR"/>
              </w:rPr>
            </w:pPr>
            <w:r w:rsidRPr="00A01BA1">
              <w:rPr>
                <w:rFonts w:cs="Arial"/>
                <w:szCs w:val="22"/>
                <w:lang w:val="pt-BR"/>
              </w:rPr>
              <w:t>16</w:t>
            </w:r>
          </w:p>
        </w:tc>
      </w:tr>
    </w:tbl>
    <w:p w:rsidR="002B6DF9" w:rsidRDefault="002B6DF9" w:rsidP="00FD4166">
      <w:pPr>
        <w:tabs>
          <w:tab w:val="left" w:pos="709"/>
        </w:tabs>
        <w:ind w:left="709" w:hanging="709"/>
        <w:rPr>
          <w:rFonts w:cs="Arial"/>
          <w:bCs/>
          <w:iCs/>
          <w:color w:val="000000"/>
          <w:sz w:val="24"/>
          <w:szCs w:val="24"/>
        </w:rPr>
      </w:pPr>
    </w:p>
    <w:p w:rsidR="002B6DF9" w:rsidRDefault="002B6DF9" w:rsidP="00FD4166">
      <w:pPr>
        <w:tabs>
          <w:tab w:val="left" w:pos="709"/>
        </w:tabs>
        <w:ind w:left="709" w:hanging="709"/>
        <w:rPr>
          <w:rFonts w:cs="Arial"/>
          <w:bCs/>
          <w:iCs/>
          <w:color w:val="000000"/>
          <w:sz w:val="24"/>
          <w:szCs w:val="24"/>
        </w:rPr>
      </w:pPr>
    </w:p>
    <w:p w:rsidR="00FD4166" w:rsidRPr="00B25874" w:rsidRDefault="00FD4166" w:rsidP="00FD4166">
      <w:pPr>
        <w:ind w:left="540" w:hanging="540"/>
        <w:rPr>
          <w:b/>
          <w:color w:val="000000"/>
          <w:sz w:val="24"/>
          <w:szCs w:val="24"/>
          <w:lang w:val="sv-SE"/>
        </w:rPr>
      </w:pPr>
      <w:r w:rsidRPr="00B25874">
        <w:rPr>
          <w:b/>
          <w:color w:val="000000"/>
          <w:sz w:val="24"/>
          <w:szCs w:val="24"/>
          <w:lang w:val="sv-SE"/>
        </w:rPr>
        <w:t>4.5. Upaya Peningkatan Sumber Daya Manusia (SDM) dalam tiga tahun terakhir</w:t>
      </w:r>
    </w:p>
    <w:p w:rsidR="00FD4166" w:rsidRPr="00B25874" w:rsidRDefault="00FD4166" w:rsidP="00FD4166">
      <w:pPr>
        <w:ind w:left="450"/>
        <w:rPr>
          <w:color w:val="000000"/>
          <w:lang w:val="sv-SE"/>
        </w:rPr>
      </w:pPr>
    </w:p>
    <w:p w:rsidR="00FD4166" w:rsidRPr="00206E64" w:rsidRDefault="00FD4166" w:rsidP="00FD4166">
      <w:pPr>
        <w:tabs>
          <w:tab w:val="left" w:pos="709"/>
        </w:tabs>
        <w:ind w:left="709" w:hanging="698"/>
        <w:jc w:val="left"/>
        <w:rPr>
          <w:b/>
          <w:color w:val="000000"/>
          <w:sz w:val="24"/>
          <w:szCs w:val="24"/>
          <w:lang w:val="sv-SE"/>
        </w:rPr>
      </w:pPr>
      <w:r w:rsidRPr="00206E64">
        <w:rPr>
          <w:b/>
          <w:color w:val="000000"/>
          <w:sz w:val="24"/>
          <w:szCs w:val="24"/>
          <w:lang w:val="sv-SE"/>
        </w:rPr>
        <w:t>4.5.1  Kegiatan tenaga ahli/pakar sebagai pembicara dalam seminar/pelatihan, pembicara tamu, dsb, dari luar PT sendiri (tidak termasuk dosen tidak tetap)</w:t>
      </w:r>
    </w:p>
    <w:tbl>
      <w:tblPr>
        <w:tblW w:w="88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2068"/>
        <w:gridCol w:w="4627"/>
        <w:gridCol w:w="1543"/>
      </w:tblGrid>
      <w:tr w:rsidR="00FD4166" w:rsidRPr="00A01BA1" w:rsidTr="001B4F75">
        <w:trPr>
          <w:cantSplit/>
          <w:trHeight w:val="238"/>
        </w:trPr>
        <w:tc>
          <w:tcPr>
            <w:tcW w:w="630" w:type="dxa"/>
            <w:tcBorders>
              <w:top w:val="single" w:sz="4" w:space="0" w:color="auto"/>
              <w:left w:val="single" w:sz="4" w:space="0" w:color="auto"/>
              <w:bottom w:val="double" w:sz="4" w:space="0" w:color="auto"/>
              <w:right w:val="single" w:sz="4" w:space="0" w:color="auto"/>
            </w:tcBorders>
            <w:shd w:val="clear" w:color="auto" w:fill="CCCCCC"/>
            <w:vAlign w:val="center"/>
          </w:tcPr>
          <w:p w:rsidR="00FD4166" w:rsidRPr="00A01BA1" w:rsidRDefault="00FD4166" w:rsidP="00E02E04">
            <w:pPr>
              <w:jc w:val="center"/>
              <w:rPr>
                <w:rFonts w:cs="Arial"/>
                <w:b/>
                <w:bCs/>
                <w:color w:val="000000"/>
                <w:sz w:val="20"/>
              </w:rPr>
            </w:pPr>
            <w:r w:rsidRPr="00A01BA1">
              <w:rPr>
                <w:rFonts w:cs="Arial"/>
                <w:b/>
                <w:bCs/>
                <w:color w:val="000000"/>
                <w:sz w:val="20"/>
              </w:rPr>
              <w:t>No.</w:t>
            </w:r>
          </w:p>
        </w:tc>
        <w:tc>
          <w:tcPr>
            <w:tcW w:w="2068" w:type="dxa"/>
            <w:tcBorders>
              <w:top w:val="single" w:sz="4" w:space="0" w:color="auto"/>
              <w:left w:val="single" w:sz="4" w:space="0" w:color="auto"/>
              <w:bottom w:val="double" w:sz="4" w:space="0" w:color="auto"/>
              <w:right w:val="single" w:sz="4" w:space="0" w:color="auto"/>
            </w:tcBorders>
            <w:shd w:val="clear" w:color="auto" w:fill="CCCCCC"/>
            <w:vAlign w:val="center"/>
          </w:tcPr>
          <w:p w:rsidR="00FD4166" w:rsidRPr="00A01BA1" w:rsidRDefault="00FD4166" w:rsidP="00E02E04">
            <w:pPr>
              <w:jc w:val="center"/>
              <w:rPr>
                <w:rFonts w:cs="Arial"/>
                <w:b/>
                <w:bCs/>
                <w:color w:val="000000"/>
                <w:sz w:val="20"/>
              </w:rPr>
            </w:pPr>
            <w:r w:rsidRPr="00A01BA1">
              <w:rPr>
                <w:rFonts w:cs="Arial"/>
                <w:b/>
                <w:bCs/>
                <w:color w:val="000000"/>
                <w:sz w:val="20"/>
              </w:rPr>
              <w:t>Nama Tenaga Ahli/Pakar</w:t>
            </w:r>
          </w:p>
        </w:tc>
        <w:tc>
          <w:tcPr>
            <w:tcW w:w="4627" w:type="dxa"/>
            <w:tcBorders>
              <w:top w:val="single" w:sz="4" w:space="0" w:color="auto"/>
              <w:left w:val="single" w:sz="4" w:space="0" w:color="auto"/>
              <w:bottom w:val="double" w:sz="4" w:space="0" w:color="auto"/>
              <w:right w:val="single" w:sz="4" w:space="0" w:color="auto"/>
            </w:tcBorders>
            <w:shd w:val="clear" w:color="auto" w:fill="CCCCCC"/>
            <w:vAlign w:val="center"/>
          </w:tcPr>
          <w:p w:rsidR="00FD4166" w:rsidRPr="00A01BA1" w:rsidRDefault="00FD4166" w:rsidP="00E02E04">
            <w:pPr>
              <w:jc w:val="center"/>
              <w:rPr>
                <w:rFonts w:cs="Arial"/>
                <w:b/>
                <w:bCs/>
                <w:color w:val="000000"/>
                <w:sz w:val="20"/>
              </w:rPr>
            </w:pPr>
            <w:r w:rsidRPr="00A01BA1">
              <w:rPr>
                <w:rFonts w:cs="Arial"/>
                <w:b/>
                <w:bCs/>
                <w:color w:val="000000"/>
                <w:sz w:val="20"/>
              </w:rPr>
              <w:t>Nama dan Judul Kegiatan</w:t>
            </w:r>
          </w:p>
        </w:tc>
        <w:tc>
          <w:tcPr>
            <w:tcW w:w="1543" w:type="dxa"/>
            <w:tcBorders>
              <w:top w:val="single" w:sz="4" w:space="0" w:color="auto"/>
              <w:left w:val="single" w:sz="4" w:space="0" w:color="auto"/>
              <w:bottom w:val="double" w:sz="4" w:space="0" w:color="auto"/>
              <w:right w:val="single" w:sz="4" w:space="0" w:color="auto"/>
            </w:tcBorders>
            <w:shd w:val="clear" w:color="auto" w:fill="CCCCCC"/>
            <w:vAlign w:val="center"/>
          </w:tcPr>
          <w:p w:rsidR="00FD4166" w:rsidRPr="00A01BA1" w:rsidRDefault="00FD4166" w:rsidP="00E02E04">
            <w:pPr>
              <w:jc w:val="center"/>
              <w:rPr>
                <w:rFonts w:cs="Arial"/>
                <w:b/>
                <w:bCs/>
                <w:color w:val="000000"/>
                <w:sz w:val="20"/>
              </w:rPr>
            </w:pPr>
            <w:r w:rsidRPr="00A01BA1">
              <w:rPr>
                <w:rFonts w:cs="Arial"/>
                <w:b/>
                <w:bCs/>
                <w:color w:val="000000"/>
                <w:sz w:val="20"/>
              </w:rPr>
              <w:t>Waktu Pelaksanaan</w:t>
            </w:r>
          </w:p>
        </w:tc>
      </w:tr>
      <w:tr w:rsidR="00FD4166" w:rsidRPr="00A01BA1" w:rsidTr="001B4F75">
        <w:trPr>
          <w:cantSplit/>
        </w:trPr>
        <w:tc>
          <w:tcPr>
            <w:tcW w:w="630"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FD4166" w:rsidRPr="00A01BA1" w:rsidRDefault="00FD4166" w:rsidP="00E02E04">
            <w:pPr>
              <w:jc w:val="center"/>
              <w:rPr>
                <w:rFonts w:cs="Arial"/>
                <w:bCs/>
                <w:color w:val="000000"/>
                <w:sz w:val="16"/>
                <w:szCs w:val="16"/>
              </w:rPr>
            </w:pPr>
            <w:r w:rsidRPr="00A01BA1">
              <w:rPr>
                <w:rFonts w:cs="Arial"/>
                <w:bCs/>
                <w:color w:val="000000"/>
                <w:sz w:val="16"/>
                <w:szCs w:val="16"/>
              </w:rPr>
              <w:t>(1)</w:t>
            </w:r>
          </w:p>
        </w:tc>
        <w:tc>
          <w:tcPr>
            <w:tcW w:w="2068"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FD4166" w:rsidRPr="00A01BA1" w:rsidRDefault="008041F5" w:rsidP="00E02E04">
            <w:pPr>
              <w:jc w:val="center"/>
              <w:rPr>
                <w:rFonts w:cs="Arial"/>
                <w:bCs/>
                <w:color w:val="000000"/>
                <w:sz w:val="16"/>
                <w:szCs w:val="16"/>
              </w:rPr>
            </w:pPr>
            <w:r>
              <w:rPr>
                <w:rFonts w:cs="Arial"/>
                <w:bCs/>
                <w:color w:val="000000"/>
                <w:sz w:val="16"/>
                <w:szCs w:val="16"/>
              </w:rPr>
              <w:t>(2)</w:t>
            </w:r>
          </w:p>
        </w:tc>
        <w:tc>
          <w:tcPr>
            <w:tcW w:w="4627"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FD4166" w:rsidRPr="00A01BA1" w:rsidRDefault="00FD4166" w:rsidP="00E02E04">
            <w:pPr>
              <w:jc w:val="center"/>
              <w:rPr>
                <w:rFonts w:cs="Arial"/>
                <w:bCs/>
                <w:color w:val="000000"/>
                <w:sz w:val="16"/>
                <w:szCs w:val="16"/>
              </w:rPr>
            </w:pPr>
            <w:r w:rsidRPr="00A01BA1">
              <w:rPr>
                <w:rFonts w:cs="Arial"/>
                <w:bCs/>
                <w:color w:val="000000"/>
                <w:sz w:val="16"/>
                <w:szCs w:val="16"/>
              </w:rPr>
              <w:t>(3)</w:t>
            </w:r>
          </w:p>
        </w:tc>
        <w:tc>
          <w:tcPr>
            <w:tcW w:w="1543"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FD4166" w:rsidRPr="00A01BA1" w:rsidRDefault="00FD4166" w:rsidP="00E02E04">
            <w:pPr>
              <w:jc w:val="center"/>
              <w:rPr>
                <w:rFonts w:cs="Arial"/>
                <w:bCs/>
                <w:color w:val="000000"/>
                <w:sz w:val="16"/>
                <w:szCs w:val="16"/>
              </w:rPr>
            </w:pPr>
            <w:r w:rsidRPr="00A01BA1">
              <w:rPr>
                <w:rFonts w:cs="Arial"/>
                <w:bCs/>
                <w:color w:val="000000"/>
                <w:sz w:val="16"/>
                <w:szCs w:val="16"/>
              </w:rPr>
              <w:t>(4)</w:t>
            </w:r>
          </w:p>
        </w:tc>
      </w:tr>
      <w:tr w:rsidR="00FD4166" w:rsidRPr="00A01BA1" w:rsidTr="001B4F75">
        <w:trPr>
          <w:cantSplit/>
        </w:trPr>
        <w:tc>
          <w:tcPr>
            <w:tcW w:w="630" w:type="dxa"/>
            <w:tcBorders>
              <w:top w:val="single" w:sz="4" w:space="0" w:color="auto"/>
              <w:left w:val="single" w:sz="4" w:space="0" w:color="auto"/>
              <w:bottom w:val="single" w:sz="4" w:space="0" w:color="auto"/>
              <w:right w:val="single" w:sz="4" w:space="0" w:color="auto"/>
            </w:tcBorders>
          </w:tcPr>
          <w:p w:rsidR="00FD4166" w:rsidRPr="00E2444A" w:rsidRDefault="00B10B6D" w:rsidP="00E02E04">
            <w:pPr>
              <w:jc w:val="center"/>
              <w:rPr>
                <w:rFonts w:cs="Arial"/>
                <w:color w:val="000000"/>
                <w:szCs w:val="22"/>
              </w:rPr>
            </w:pPr>
            <w:r w:rsidRPr="00E2444A">
              <w:rPr>
                <w:rFonts w:cs="Arial"/>
                <w:color w:val="000000"/>
                <w:szCs w:val="22"/>
                <w:lang w:val="id-ID"/>
              </w:rPr>
              <w:t>1</w:t>
            </w:r>
            <w:r w:rsidR="00FD4166" w:rsidRPr="00E2444A">
              <w:rPr>
                <w:rFonts w:cs="Arial"/>
                <w:color w:val="000000"/>
                <w:szCs w:val="22"/>
              </w:rPr>
              <w:t>.</w:t>
            </w:r>
          </w:p>
        </w:tc>
        <w:tc>
          <w:tcPr>
            <w:tcW w:w="2068" w:type="dxa"/>
            <w:tcBorders>
              <w:top w:val="single" w:sz="4" w:space="0" w:color="auto"/>
              <w:left w:val="single" w:sz="4" w:space="0" w:color="auto"/>
              <w:bottom w:val="single" w:sz="4" w:space="0" w:color="auto"/>
              <w:right w:val="single" w:sz="4" w:space="0" w:color="auto"/>
            </w:tcBorders>
          </w:tcPr>
          <w:p w:rsidR="00FD4166" w:rsidRPr="00E2444A" w:rsidRDefault="00FD4166" w:rsidP="00E02E04">
            <w:pPr>
              <w:jc w:val="left"/>
              <w:rPr>
                <w:rFonts w:cs="Arial"/>
                <w:color w:val="000000"/>
                <w:szCs w:val="22"/>
                <w:lang w:val="id-ID"/>
              </w:rPr>
            </w:pPr>
            <w:r w:rsidRPr="00E2444A">
              <w:rPr>
                <w:rFonts w:cs="Arial"/>
                <w:color w:val="000000"/>
                <w:szCs w:val="22"/>
                <w:lang w:val="id-ID"/>
              </w:rPr>
              <w:t>BPKLN-Kemdikbud</w:t>
            </w:r>
          </w:p>
        </w:tc>
        <w:tc>
          <w:tcPr>
            <w:tcW w:w="4627" w:type="dxa"/>
            <w:tcBorders>
              <w:top w:val="single" w:sz="4" w:space="0" w:color="auto"/>
              <w:left w:val="single" w:sz="4" w:space="0" w:color="auto"/>
              <w:bottom w:val="single" w:sz="4" w:space="0" w:color="auto"/>
              <w:right w:val="single" w:sz="4" w:space="0" w:color="auto"/>
            </w:tcBorders>
          </w:tcPr>
          <w:p w:rsidR="00FD4166" w:rsidRPr="00E2444A" w:rsidRDefault="00FD4166" w:rsidP="00E02E04">
            <w:pPr>
              <w:ind w:right="-108"/>
              <w:jc w:val="left"/>
              <w:rPr>
                <w:rFonts w:cs="Arial"/>
                <w:color w:val="000000"/>
                <w:szCs w:val="22"/>
                <w:lang w:val="id-ID"/>
              </w:rPr>
            </w:pPr>
            <w:r w:rsidRPr="00E2444A">
              <w:rPr>
                <w:rFonts w:cs="Arial"/>
                <w:color w:val="000000"/>
                <w:szCs w:val="22"/>
                <w:lang w:val="id-ID"/>
              </w:rPr>
              <w:t>Workshop Character Building, Biasiswa unggulang melalui penulisan karya ilmiah dan populer</w:t>
            </w:r>
          </w:p>
        </w:tc>
        <w:tc>
          <w:tcPr>
            <w:tcW w:w="1543" w:type="dxa"/>
            <w:tcBorders>
              <w:top w:val="single" w:sz="4" w:space="0" w:color="auto"/>
              <w:left w:val="single" w:sz="4" w:space="0" w:color="auto"/>
              <w:bottom w:val="single" w:sz="4" w:space="0" w:color="auto"/>
              <w:right w:val="single" w:sz="4" w:space="0" w:color="auto"/>
            </w:tcBorders>
          </w:tcPr>
          <w:p w:rsidR="00FD4166" w:rsidRPr="00E2444A" w:rsidRDefault="00FD4166" w:rsidP="00E02E04">
            <w:pPr>
              <w:jc w:val="left"/>
              <w:rPr>
                <w:rFonts w:cs="Arial"/>
                <w:color w:val="000000"/>
                <w:szCs w:val="22"/>
                <w:lang w:val="id-ID"/>
              </w:rPr>
            </w:pPr>
            <w:r w:rsidRPr="00E2444A">
              <w:rPr>
                <w:rFonts w:cs="Arial"/>
                <w:color w:val="000000"/>
                <w:szCs w:val="22"/>
                <w:lang w:val="id-ID"/>
              </w:rPr>
              <w:t>8-9 Nop 2013</w:t>
            </w:r>
          </w:p>
        </w:tc>
      </w:tr>
      <w:tr w:rsidR="00FD4166" w:rsidRPr="00A01BA1" w:rsidTr="00E2444A">
        <w:trPr>
          <w:cantSplit/>
        </w:trPr>
        <w:tc>
          <w:tcPr>
            <w:tcW w:w="6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D4166" w:rsidRPr="00E2444A" w:rsidRDefault="00B10B6D" w:rsidP="00E02E04">
            <w:pPr>
              <w:jc w:val="center"/>
              <w:rPr>
                <w:rFonts w:cs="Arial"/>
                <w:color w:val="000000"/>
                <w:szCs w:val="22"/>
                <w:lang w:val="id-ID"/>
              </w:rPr>
            </w:pPr>
            <w:r w:rsidRPr="00E2444A">
              <w:rPr>
                <w:rFonts w:cs="Arial"/>
                <w:color w:val="000000"/>
                <w:szCs w:val="22"/>
                <w:lang w:val="id-ID"/>
              </w:rPr>
              <w:t>2</w:t>
            </w:r>
            <w:r w:rsidR="00FD4166" w:rsidRPr="00E2444A">
              <w:rPr>
                <w:rFonts w:cs="Arial"/>
                <w:color w:val="000000"/>
                <w:szCs w:val="22"/>
                <w:lang w:val="id-ID"/>
              </w:rPr>
              <w:t>.</w:t>
            </w:r>
          </w:p>
        </w:tc>
        <w:tc>
          <w:tcPr>
            <w:tcW w:w="20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D4166" w:rsidRPr="00E2444A" w:rsidRDefault="00FD4166" w:rsidP="00E02E04">
            <w:pPr>
              <w:jc w:val="left"/>
              <w:rPr>
                <w:rFonts w:cs="Arial"/>
                <w:color w:val="000000"/>
                <w:szCs w:val="22"/>
                <w:lang w:val="id-ID"/>
              </w:rPr>
            </w:pPr>
            <w:r w:rsidRPr="00E2444A">
              <w:rPr>
                <w:rFonts w:cs="Arial"/>
                <w:szCs w:val="22"/>
                <w:lang w:val="id-ID"/>
              </w:rPr>
              <w:t>Chirstina Avanti, PhD</w:t>
            </w:r>
          </w:p>
        </w:tc>
        <w:tc>
          <w:tcPr>
            <w:tcW w:w="46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D4166" w:rsidRPr="00E2444A" w:rsidRDefault="00FD4166" w:rsidP="00E02E04">
            <w:pPr>
              <w:ind w:right="-108"/>
              <w:jc w:val="left"/>
              <w:rPr>
                <w:rFonts w:cs="Arial"/>
                <w:color w:val="000000"/>
                <w:szCs w:val="22"/>
                <w:lang w:val="sv-SE"/>
              </w:rPr>
            </w:pPr>
            <w:r w:rsidRPr="00E2444A">
              <w:rPr>
                <w:rFonts w:cs="Arial"/>
                <w:szCs w:val="22"/>
                <w:lang w:val="id-ID"/>
              </w:rPr>
              <w:t>Workshop implementasi kerjasama dan pengembangan lembaga kerjasama luar negeri</w:t>
            </w:r>
          </w:p>
        </w:tc>
        <w:tc>
          <w:tcPr>
            <w:tcW w:w="1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D4166" w:rsidRPr="00E2444A" w:rsidRDefault="00FD4166" w:rsidP="00E02E04">
            <w:pPr>
              <w:jc w:val="left"/>
              <w:rPr>
                <w:rFonts w:eastAsia="Calibri" w:cs="Arial"/>
                <w:szCs w:val="22"/>
              </w:rPr>
            </w:pPr>
            <w:r w:rsidRPr="00E2444A">
              <w:rPr>
                <w:rFonts w:cs="Arial"/>
                <w:szCs w:val="22"/>
                <w:lang w:val="id-ID"/>
              </w:rPr>
              <w:t>22 Des 2013</w:t>
            </w:r>
          </w:p>
        </w:tc>
      </w:tr>
      <w:tr w:rsidR="00FD4166" w:rsidRPr="00A01BA1" w:rsidTr="001B4F75">
        <w:trPr>
          <w:cantSplit/>
        </w:trPr>
        <w:tc>
          <w:tcPr>
            <w:tcW w:w="630" w:type="dxa"/>
            <w:tcBorders>
              <w:top w:val="single" w:sz="4" w:space="0" w:color="auto"/>
              <w:left w:val="single" w:sz="4" w:space="0" w:color="auto"/>
              <w:bottom w:val="single" w:sz="4" w:space="0" w:color="auto"/>
              <w:right w:val="single" w:sz="4" w:space="0" w:color="auto"/>
            </w:tcBorders>
          </w:tcPr>
          <w:p w:rsidR="00FD4166" w:rsidRPr="00E2444A" w:rsidRDefault="00B10B6D" w:rsidP="00E02E04">
            <w:pPr>
              <w:jc w:val="center"/>
              <w:rPr>
                <w:rFonts w:cs="Arial"/>
                <w:color w:val="000000"/>
                <w:szCs w:val="22"/>
                <w:lang w:val="id-ID"/>
              </w:rPr>
            </w:pPr>
            <w:r w:rsidRPr="00E2444A">
              <w:rPr>
                <w:rFonts w:cs="Arial"/>
                <w:color w:val="000000"/>
                <w:szCs w:val="22"/>
                <w:lang w:val="id-ID"/>
              </w:rPr>
              <w:t>3</w:t>
            </w:r>
            <w:r w:rsidR="00FD4166" w:rsidRPr="00E2444A">
              <w:rPr>
                <w:rFonts w:cs="Arial"/>
                <w:color w:val="000000"/>
                <w:szCs w:val="22"/>
                <w:lang w:val="id-ID"/>
              </w:rPr>
              <w:t>.</w:t>
            </w:r>
          </w:p>
        </w:tc>
        <w:tc>
          <w:tcPr>
            <w:tcW w:w="2068" w:type="dxa"/>
            <w:tcBorders>
              <w:top w:val="single" w:sz="4" w:space="0" w:color="auto"/>
              <w:left w:val="single" w:sz="4" w:space="0" w:color="auto"/>
              <w:bottom w:val="single" w:sz="4" w:space="0" w:color="auto"/>
              <w:right w:val="single" w:sz="4" w:space="0" w:color="auto"/>
            </w:tcBorders>
          </w:tcPr>
          <w:p w:rsidR="00FD4166" w:rsidRPr="00E2444A" w:rsidRDefault="00FD4166" w:rsidP="00E02E04">
            <w:pPr>
              <w:jc w:val="left"/>
              <w:rPr>
                <w:rFonts w:cs="Arial"/>
                <w:color w:val="000000"/>
                <w:szCs w:val="22"/>
                <w:lang w:val="id-ID"/>
              </w:rPr>
            </w:pPr>
            <w:r w:rsidRPr="00E2444A">
              <w:rPr>
                <w:rFonts w:cs="Arial"/>
                <w:color w:val="000000"/>
                <w:szCs w:val="22"/>
                <w:lang w:val="id-ID"/>
              </w:rPr>
              <w:t>Prof. Dr. Ir. Didik Sulistyanto</w:t>
            </w:r>
          </w:p>
        </w:tc>
        <w:tc>
          <w:tcPr>
            <w:tcW w:w="4627" w:type="dxa"/>
            <w:tcBorders>
              <w:top w:val="single" w:sz="4" w:space="0" w:color="auto"/>
              <w:left w:val="single" w:sz="4" w:space="0" w:color="auto"/>
              <w:bottom w:val="single" w:sz="4" w:space="0" w:color="auto"/>
              <w:right w:val="single" w:sz="4" w:space="0" w:color="auto"/>
            </w:tcBorders>
          </w:tcPr>
          <w:p w:rsidR="00FD4166" w:rsidRPr="00E2444A" w:rsidRDefault="00FD4166" w:rsidP="00E02E04">
            <w:pPr>
              <w:ind w:right="-108"/>
              <w:jc w:val="left"/>
              <w:rPr>
                <w:rFonts w:cs="Arial"/>
                <w:color w:val="000000"/>
                <w:szCs w:val="22"/>
                <w:lang w:val="id-ID"/>
              </w:rPr>
            </w:pPr>
            <w:r w:rsidRPr="00E2444A">
              <w:rPr>
                <w:rFonts w:cs="Arial"/>
                <w:color w:val="000000"/>
                <w:szCs w:val="22"/>
                <w:lang w:val="id-ID"/>
              </w:rPr>
              <w:t>Workshop, Penyusunan Proposal Bantuan Fasilitasi Kerjasama Internasional (BFKSI)</w:t>
            </w:r>
          </w:p>
        </w:tc>
        <w:tc>
          <w:tcPr>
            <w:tcW w:w="1543" w:type="dxa"/>
            <w:tcBorders>
              <w:top w:val="single" w:sz="4" w:space="0" w:color="auto"/>
              <w:left w:val="single" w:sz="4" w:space="0" w:color="auto"/>
              <w:bottom w:val="single" w:sz="4" w:space="0" w:color="auto"/>
              <w:right w:val="single" w:sz="4" w:space="0" w:color="auto"/>
            </w:tcBorders>
          </w:tcPr>
          <w:p w:rsidR="00FD4166" w:rsidRPr="00E2444A" w:rsidRDefault="00FD4166" w:rsidP="00E02E04">
            <w:pPr>
              <w:jc w:val="left"/>
              <w:rPr>
                <w:rFonts w:cs="Arial"/>
                <w:color w:val="000000"/>
                <w:szCs w:val="22"/>
                <w:lang w:val="id-ID"/>
              </w:rPr>
            </w:pPr>
            <w:r w:rsidRPr="00E2444A">
              <w:rPr>
                <w:rFonts w:cs="Arial"/>
                <w:color w:val="000000"/>
                <w:szCs w:val="22"/>
                <w:lang w:val="id-ID"/>
              </w:rPr>
              <w:t>20 Peb 2014</w:t>
            </w:r>
          </w:p>
        </w:tc>
      </w:tr>
      <w:tr w:rsidR="00FD4166" w:rsidRPr="00A01BA1" w:rsidTr="00E2444A">
        <w:trPr>
          <w:cantSplit/>
        </w:trPr>
        <w:tc>
          <w:tcPr>
            <w:tcW w:w="6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D4166" w:rsidRPr="00E2444A" w:rsidRDefault="00B10B6D" w:rsidP="00E02E04">
            <w:pPr>
              <w:jc w:val="center"/>
              <w:rPr>
                <w:rFonts w:cs="Arial"/>
                <w:color w:val="000000"/>
                <w:szCs w:val="22"/>
                <w:lang w:val="id-ID"/>
              </w:rPr>
            </w:pPr>
            <w:r w:rsidRPr="00E2444A">
              <w:rPr>
                <w:rFonts w:cs="Arial"/>
                <w:color w:val="000000"/>
                <w:szCs w:val="22"/>
                <w:lang w:val="id-ID"/>
              </w:rPr>
              <w:t>4</w:t>
            </w:r>
            <w:r w:rsidR="00FD4166" w:rsidRPr="00E2444A">
              <w:rPr>
                <w:rFonts w:cs="Arial"/>
                <w:color w:val="000000"/>
                <w:szCs w:val="22"/>
                <w:lang w:val="id-ID"/>
              </w:rPr>
              <w:t>.</w:t>
            </w:r>
          </w:p>
        </w:tc>
        <w:tc>
          <w:tcPr>
            <w:tcW w:w="20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D4166" w:rsidRPr="00E2444A" w:rsidRDefault="00FD4166" w:rsidP="00E02E04">
            <w:pPr>
              <w:jc w:val="left"/>
              <w:rPr>
                <w:rFonts w:cs="Arial"/>
                <w:color w:val="000000"/>
                <w:szCs w:val="22"/>
                <w:lang w:val="id-ID"/>
              </w:rPr>
            </w:pPr>
            <w:r w:rsidRPr="00E2444A">
              <w:rPr>
                <w:rFonts w:cs="Arial"/>
                <w:color w:val="000000"/>
                <w:szCs w:val="22"/>
                <w:lang w:val="id-ID"/>
              </w:rPr>
              <w:t>Jendral TNI (purn) Joko Suyanto</w:t>
            </w:r>
          </w:p>
        </w:tc>
        <w:tc>
          <w:tcPr>
            <w:tcW w:w="46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D4166" w:rsidRPr="00E2444A" w:rsidRDefault="00FD4166" w:rsidP="00E02E04">
            <w:pPr>
              <w:ind w:right="-108"/>
              <w:jc w:val="left"/>
              <w:rPr>
                <w:rFonts w:cs="Arial"/>
                <w:color w:val="000000"/>
                <w:szCs w:val="22"/>
                <w:lang w:val="id-ID"/>
              </w:rPr>
            </w:pPr>
            <w:r w:rsidRPr="00E2444A">
              <w:rPr>
                <w:rFonts w:cs="Arial"/>
                <w:color w:val="000000"/>
                <w:szCs w:val="22"/>
                <w:lang w:val="id-ID"/>
              </w:rPr>
              <w:t>Kuliah tamu, Peran Stabilitas Keamanan Dalam Pembangunan Ekonomi</w:t>
            </w:r>
          </w:p>
        </w:tc>
        <w:tc>
          <w:tcPr>
            <w:tcW w:w="1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D4166" w:rsidRPr="00E2444A" w:rsidRDefault="00FD4166" w:rsidP="00E02E04">
            <w:pPr>
              <w:jc w:val="left"/>
              <w:rPr>
                <w:rFonts w:cs="Arial"/>
                <w:color w:val="000000"/>
                <w:szCs w:val="22"/>
                <w:lang w:val="id-ID"/>
              </w:rPr>
            </w:pPr>
            <w:r w:rsidRPr="00E2444A">
              <w:rPr>
                <w:rFonts w:cs="Arial"/>
                <w:color w:val="000000"/>
                <w:szCs w:val="22"/>
                <w:lang w:val="id-ID"/>
              </w:rPr>
              <w:t>12 Mei 2014</w:t>
            </w:r>
          </w:p>
        </w:tc>
      </w:tr>
      <w:tr w:rsidR="00FD4166" w:rsidRPr="00A01BA1" w:rsidTr="001B4F75">
        <w:trPr>
          <w:cantSplit/>
        </w:trPr>
        <w:tc>
          <w:tcPr>
            <w:tcW w:w="630" w:type="dxa"/>
            <w:tcBorders>
              <w:top w:val="single" w:sz="4" w:space="0" w:color="auto"/>
              <w:left w:val="single" w:sz="4" w:space="0" w:color="auto"/>
              <w:bottom w:val="single" w:sz="4" w:space="0" w:color="auto"/>
              <w:right w:val="single" w:sz="4" w:space="0" w:color="auto"/>
            </w:tcBorders>
          </w:tcPr>
          <w:p w:rsidR="00FD4166" w:rsidRPr="00E2444A" w:rsidRDefault="00B10B6D" w:rsidP="00E02E04">
            <w:pPr>
              <w:jc w:val="center"/>
              <w:rPr>
                <w:rFonts w:cs="Arial"/>
                <w:color w:val="000000"/>
                <w:szCs w:val="22"/>
                <w:lang w:val="id-ID"/>
              </w:rPr>
            </w:pPr>
            <w:r w:rsidRPr="00E2444A">
              <w:rPr>
                <w:rFonts w:cs="Arial"/>
                <w:color w:val="000000"/>
                <w:szCs w:val="22"/>
                <w:lang w:val="id-ID"/>
              </w:rPr>
              <w:t>5</w:t>
            </w:r>
            <w:r w:rsidR="00FD4166" w:rsidRPr="00E2444A">
              <w:rPr>
                <w:rFonts w:cs="Arial"/>
                <w:color w:val="000000"/>
                <w:szCs w:val="22"/>
                <w:lang w:val="id-ID"/>
              </w:rPr>
              <w:t>.</w:t>
            </w:r>
          </w:p>
        </w:tc>
        <w:tc>
          <w:tcPr>
            <w:tcW w:w="2068" w:type="dxa"/>
            <w:tcBorders>
              <w:top w:val="single" w:sz="4" w:space="0" w:color="auto"/>
              <w:left w:val="single" w:sz="4" w:space="0" w:color="auto"/>
              <w:bottom w:val="single" w:sz="4" w:space="0" w:color="auto"/>
              <w:right w:val="single" w:sz="4" w:space="0" w:color="auto"/>
            </w:tcBorders>
          </w:tcPr>
          <w:p w:rsidR="00FD4166" w:rsidRPr="00E2444A" w:rsidRDefault="00FD4166" w:rsidP="00E02E04">
            <w:pPr>
              <w:jc w:val="left"/>
              <w:rPr>
                <w:rFonts w:eastAsia="Calibri" w:cs="Arial"/>
                <w:szCs w:val="22"/>
                <w:lang w:val="id-ID"/>
              </w:rPr>
            </w:pPr>
            <w:r w:rsidRPr="00E2444A">
              <w:rPr>
                <w:rFonts w:eastAsia="Calibri" w:cs="Arial"/>
                <w:szCs w:val="22"/>
              </w:rPr>
              <w:t>Son Kuswandi, Dr.Eng</w:t>
            </w:r>
          </w:p>
          <w:p w:rsidR="00FD4166" w:rsidRPr="00E2444A" w:rsidRDefault="00FD4166" w:rsidP="00E02E04">
            <w:pPr>
              <w:jc w:val="left"/>
              <w:rPr>
                <w:rFonts w:eastAsia="Calibri" w:cs="Arial"/>
                <w:szCs w:val="22"/>
                <w:lang w:val="id-ID"/>
              </w:rPr>
            </w:pPr>
            <w:r w:rsidRPr="00E2444A">
              <w:rPr>
                <w:rFonts w:eastAsia="Calibri" w:cs="Arial"/>
                <w:szCs w:val="22"/>
              </w:rPr>
              <w:t>Dr. Gautam Kumar Jha</w:t>
            </w:r>
          </w:p>
          <w:p w:rsidR="00FD4166" w:rsidRPr="00E2444A" w:rsidRDefault="00FD4166" w:rsidP="00E02E04">
            <w:pPr>
              <w:jc w:val="left"/>
              <w:rPr>
                <w:rFonts w:cs="Arial"/>
                <w:color w:val="000000"/>
                <w:szCs w:val="22"/>
                <w:lang w:val="id-ID"/>
              </w:rPr>
            </w:pPr>
            <w:r w:rsidRPr="00E2444A">
              <w:rPr>
                <w:rFonts w:eastAsia="Calibri" w:cs="Arial"/>
                <w:szCs w:val="22"/>
              </w:rPr>
              <w:t>Sari Damayanti Sitompul, S.Kom</w:t>
            </w:r>
          </w:p>
        </w:tc>
        <w:tc>
          <w:tcPr>
            <w:tcW w:w="4627" w:type="dxa"/>
            <w:tcBorders>
              <w:top w:val="single" w:sz="4" w:space="0" w:color="auto"/>
              <w:left w:val="single" w:sz="4" w:space="0" w:color="auto"/>
              <w:bottom w:val="single" w:sz="4" w:space="0" w:color="auto"/>
              <w:right w:val="single" w:sz="4" w:space="0" w:color="auto"/>
            </w:tcBorders>
          </w:tcPr>
          <w:p w:rsidR="00FD4166" w:rsidRPr="00E2444A" w:rsidRDefault="00FD4166" w:rsidP="00E02E04">
            <w:pPr>
              <w:ind w:right="-108"/>
              <w:jc w:val="left"/>
              <w:rPr>
                <w:rFonts w:cs="Arial"/>
                <w:color w:val="000000"/>
                <w:szCs w:val="22"/>
                <w:lang w:val="sv-SE"/>
              </w:rPr>
            </w:pPr>
            <w:r w:rsidRPr="00E2444A">
              <w:rPr>
                <w:rFonts w:cs="Arial"/>
                <w:color w:val="000000"/>
                <w:szCs w:val="22"/>
                <w:lang w:val="id-ID"/>
              </w:rPr>
              <w:t>Seminar,</w:t>
            </w:r>
            <w:r w:rsidRPr="00E2444A">
              <w:rPr>
                <w:rFonts w:eastAsia="Calibri" w:cs="Arial"/>
                <w:szCs w:val="22"/>
              </w:rPr>
              <w:t xml:space="preserve"> Opportunities to study abroad</w:t>
            </w:r>
          </w:p>
        </w:tc>
        <w:tc>
          <w:tcPr>
            <w:tcW w:w="1543" w:type="dxa"/>
            <w:tcBorders>
              <w:top w:val="single" w:sz="4" w:space="0" w:color="auto"/>
              <w:left w:val="single" w:sz="4" w:space="0" w:color="auto"/>
              <w:bottom w:val="single" w:sz="4" w:space="0" w:color="auto"/>
              <w:right w:val="single" w:sz="4" w:space="0" w:color="auto"/>
            </w:tcBorders>
          </w:tcPr>
          <w:p w:rsidR="00FD4166" w:rsidRPr="00E2444A" w:rsidRDefault="00FD4166" w:rsidP="00E02E04">
            <w:pPr>
              <w:jc w:val="left"/>
              <w:rPr>
                <w:rFonts w:cs="Arial"/>
                <w:color w:val="000000"/>
                <w:szCs w:val="22"/>
              </w:rPr>
            </w:pPr>
            <w:r w:rsidRPr="00E2444A">
              <w:rPr>
                <w:rFonts w:eastAsia="Calibri" w:cs="Arial"/>
                <w:szCs w:val="22"/>
              </w:rPr>
              <w:t>31 Mei 2014</w:t>
            </w:r>
          </w:p>
        </w:tc>
      </w:tr>
      <w:tr w:rsidR="00FD4166" w:rsidRPr="00A01BA1" w:rsidTr="00E2444A">
        <w:trPr>
          <w:cantSplit/>
        </w:trPr>
        <w:tc>
          <w:tcPr>
            <w:tcW w:w="6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D4166" w:rsidRPr="00E2444A" w:rsidRDefault="00B10B6D" w:rsidP="00E02E04">
            <w:pPr>
              <w:jc w:val="center"/>
              <w:rPr>
                <w:rFonts w:cs="Arial"/>
                <w:color w:val="000000"/>
                <w:szCs w:val="22"/>
                <w:lang w:val="id-ID"/>
              </w:rPr>
            </w:pPr>
            <w:r w:rsidRPr="00E2444A">
              <w:rPr>
                <w:rFonts w:cs="Arial"/>
                <w:color w:val="000000"/>
                <w:szCs w:val="22"/>
                <w:lang w:val="id-ID"/>
              </w:rPr>
              <w:t>6</w:t>
            </w:r>
            <w:r w:rsidR="00FD4166" w:rsidRPr="00E2444A">
              <w:rPr>
                <w:rFonts w:cs="Arial"/>
                <w:color w:val="000000"/>
                <w:szCs w:val="22"/>
                <w:lang w:val="id-ID"/>
              </w:rPr>
              <w:t>.</w:t>
            </w:r>
          </w:p>
        </w:tc>
        <w:tc>
          <w:tcPr>
            <w:tcW w:w="20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D4166" w:rsidRPr="00E2444A" w:rsidRDefault="00FD4166" w:rsidP="00E02E04">
            <w:pPr>
              <w:jc w:val="left"/>
              <w:rPr>
                <w:rFonts w:cs="Arial"/>
                <w:color w:val="000000"/>
                <w:szCs w:val="22"/>
                <w:lang w:val="id-ID"/>
              </w:rPr>
            </w:pPr>
            <w:r w:rsidRPr="00E2444A">
              <w:rPr>
                <w:rFonts w:cs="Arial"/>
                <w:color w:val="000000"/>
                <w:szCs w:val="22"/>
                <w:lang w:val="id-ID"/>
              </w:rPr>
              <w:t>Dr. dr. Agus Ali Fawzi</w:t>
            </w:r>
          </w:p>
        </w:tc>
        <w:tc>
          <w:tcPr>
            <w:tcW w:w="46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D4166" w:rsidRPr="00E2444A" w:rsidRDefault="00FD4166" w:rsidP="00E02E04">
            <w:pPr>
              <w:ind w:right="-108"/>
              <w:jc w:val="left"/>
              <w:rPr>
                <w:rFonts w:cs="Arial"/>
                <w:color w:val="000000"/>
                <w:szCs w:val="22"/>
                <w:lang w:val="id-ID"/>
              </w:rPr>
            </w:pPr>
            <w:r w:rsidRPr="00E2444A">
              <w:rPr>
                <w:rFonts w:cs="Arial"/>
                <w:color w:val="000000"/>
                <w:szCs w:val="22"/>
                <w:lang w:val="id-ID"/>
              </w:rPr>
              <w:t>Sarasehan, Dalam rangka dies natalis XXXII Ubhara Surabaya kita tingkatkan kinerga dalam rangka menciptakan Ubhara yang Unggul</w:t>
            </w:r>
          </w:p>
        </w:tc>
        <w:tc>
          <w:tcPr>
            <w:tcW w:w="1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D4166" w:rsidRPr="00E2444A" w:rsidRDefault="00FD4166" w:rsidP="00E02E04">
            <w:pPr>
              <w:jc w:val="left"/>
              <w:rPr>
                <w:rFonts w:cs="Arial"/>
                <w:color w:val="000000"/>
                <w:szCs w:val="22"/>
                <w:lang w:val="id-ID"/>
              </w:rPr>
            </w:pPr>
            <w:r w:rsidRPr="00E2444A">
              <w:rPr>
                <w:rFonts w:cs="Arial"/>
                <w:color w:val="000000"/>
                <w:szCs w:val="22"/>
                <w:lang w:val="id-ID"/>
              </w:rPr>
              <w:t>1 Juli 2014</w:t>
            </w:r>
          </w:p>
        </w:tc>
      </w:tr>
      <w:tr w:rsidR="00FD4166" w:rsidRPr="00A01BA1" w:rsidTr="001B4F75">
        <w:trPr>
          <w:cantSplit/>
        </w:trPr>
        <w:tc>
          <w:tcPr>
            <w:tcW w:w="630" w:type="dxa"/>
            <w:tcBorders>
              <w:top w:val="single" w:sz="4" w:space="0" w:color="auto"/>
              <w:left w:val="single" w:sz="4" w:space="0" w:color="auto"/>
              <w:bottom w:val="single" w:sz="4" w:space="0" w:color="auto"/>
              <w:right w:val="single" w:sz="4" w:space="0" w:color="auto"/>
            </w:tcBorders>
          </w:tcPr>
          <w:p w:rsidR="00FD4166" w:rsidRPr="00E2444A" w:rsidRDefault="00B10B6D" w:rsidP="00E02E04">
            <w:pPr>
              <w:jc w:val="center"/>
              <w:rPr>
                <w:rFonts w:cs="Arial"/>
                <w:color w:val="000000"/>
                <w:szCs w:val="22"/>
                <w:lang w:val="id-ID"/>
              </w:rPr>
            </w:pPr>
            <w:r w:rsidRPr="00E2444A">
              <w:rPr>
                <w:rFonts w:cs="Arial"/>
                <w:color w:val="000000"/>
                <w:szCs w:val="22"/>
                <w:lang w:val="id-ID"/>
              </w:rPr>
              <w:t>7</w:t>
            </w:r>
            <w:r w:rsidR="00FD4166" w:rsidRPr="00E2444A">
              <w:rPr>
                <w:rFonts w:cs="Arial"/>
                <w:color w:val="000000"/>
                <w:szCs w:val="22"/>
                <w:lang w:val="id-ID"/>
              </w:rPr>
              <w:t>.</w:t>
            </w:r>
          </w:p>
        </w:tc>
        <w:tc>
          <w:tcPr>
            <w:tcW w:w="2068" w:type="dxa"/>
            <w:tcBorders>
              <w:top w:val="single" w:sz="4" w:space="0" w:color="auto"/>
              <w:left w:val="single" w:sz="4" w:space="0" w:color="auto"/>
              <w:bottom w:val="single" w:sz="4" w:space="0" w:color="auto"/>
              <w:right w:val="single" w:sz="4" w:space="0" w:color="auto"/>
            </w:tcBorders>
          </w:tcPr>
          <w:p w:rsidR="00FD4166" w:rsidRPr="00E2444A" w:rsidRDefault="00FD4166" w:rsidP="00E02E04">
            <w:pPr>
              <w:ind w:right="-108"/>
              <w:jc w:val="left"/>
              <w:rPr>
                <w:rFonts w:cs="Arial"/>
                <w:color w:val="000000"/>
                <w:szCs w:val="22"/>
                <w:lang w:val="id-ID"/>
              </w:rPr>
            </w:pPr>
            <w:r w:rsidRPr="00E2444A">
              <w:rPr>
                <w:rFonts w:cs="Arial"/>
                <w:color w:val="000000"/>
                <w:szCs w:val="22"/>
                <w:lang w:val="id-ID"/>
              </w:rPr>
              <w:t>DR. Saubar Isman, SHM</w:t>
            </w:r>
          </w:p>
          <w:p w:rsidR="00FD4166" w:rsidRPr="00E2444A" w:rsidRDefault="00FD4166" w:rsidP="00E02E04">
            <w:pPr>
              <w:jc w:val="left"/>
              <w:rPr>
                <w:rFonts w:cs="Arial"/>
                <w:color w:val="000000"/>
                <w:szCs w:val="22"/>
                <w:lang w:val="id-ID"/>
              </w:rPr>
            </w:pPr>
            <w:r w:rsidRPr="00E2444A">
              <w:rPr>
                <w:rFonts w:cs="Arial"/>
                <w:color w:val="000000"/>
                <w:szCs w:val="22"/>
                <w:lang w:val="id-ID"/>
              </w:rPr>
              <w:t>DR. Otto Bambang Wahyudi, M.Si.</w:t>
            </w:r>
          </w:p>
        </w:tc>
        <w:tc>
          <w:tcPr>
            <w:tcW w:w="4627" w:type="dxa"/>
            <w:tcBorders>
              <w:top w:val="single" w:sz="4" w:space="0" w:color="auto"/>
              <w:left w:val="single" w:sz="4" w:space="0" w:color="auto"/>
              <w:bottom w:val="single" w:sz="4" w:space="0" w:color="auto"/>
              <w:right w:val="single" w:sz="4" w:space="0" w:color="auto"/>
            </w:tcBorders>
          </w:tcPr>
          <w:p w:rsidR="00FD4166" w:rsidRPr="00E2444A" w:rsidRDefault="00FD4166" w:rsidP="00E02E04">
            <w:pPr>
              <w:ind w:right="-108"/>
              <w:jc w:val="left"/>
              <w:rPr>
                <w:rFonts w:cs="Arial"/>
                <w:color w:val="000000"/>
                <w:szCs w:val="22"/>
                <w:lang w:val="id-ID"/>
              </w:rPr>
            </w:pPr>
            <w:r w:rsidRPr="00E2444A">
              <w:rPr>
                <w:rFonts w:cs="Arial"/>
                <w:color w:val="000000"/>
                <w:szCs w:val="22"/>
                <w:lang w:val="id-ID"/>
              </w:rPr>
              <w:t>Seminar, Menyelamatkan generasi bangsa dari HIV AIDS menuju Indonesia sehat</w:t>
            </w:r>
          </w:p>
        </w:tc>
        <w:tc>
          <w:tcPr>
            <w:tcW w:w="1543" w:type="dxa"/>
            <w:tcBorders>
              <w:top w:val="single" w:sz="4" w:space="0" w:color="auto"/>
              <w:left w:val="single" w:sz="4" w:space="0" w:color="auto"/>
              <w:bottom w:val="single" w:sz="4" w:space="0" w:color="auto"/>
              <w:right w:val="single" w:sz="4" w:space="0" w:color="auto"/>
            </w:tcBorders>
          </w:tcPr>
          <w:p w:rsidR="00FD4166" w:rsidRPr="00E2444A" w:rsidRDefault="00FD4166" w:rsidP="00E02E04">
            <w:pPr>
              <w:jc w:val="left"/>
              <w:rPr>
                <w:rFonts w:cs="Arial"/>
                <w:color w:val="000000"/>
                <w:szCs w:val="22"/>
                <w:lang w:val="id-ID"/>
              </w:rPr>
            </w:pPr>
            <w:r w:rsidRPr="00E2444A">
              <w:rPr>
                <w:rFonts w:cs="Arial"/>
                <w:color w:val="000000"/>
                <w:szCs w:val="22"/>
                <w:lang w:val="id-ID"/>
              </w:rPr>
              <w:t>14 Okt 2014</w:t>
            </w:r>
          </w:p>
        </w:tc>
      </w:tr>
      <w:tr w:rsidR="00C211EF" w:rsidRPr="00A01BA1" w:rsidTr="00E2444A">
        <w:trPr>
          <w:cantSplit/>
        </w:trPr>
        <w:tc>
          <w:tcPr>
            <w:tcW w:w="6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211EF" w:rsidRPr="00E2444A" w:rsidRDefault="00B10B6D" w:rsidP="00E02E04">
            <w:pPr>
              <w:jc w:val="center"/>
              <w:rPr>
                <w:rFonts w:cs="Arial"/>
                <w:color w:val="000000"/>
                <w:szCs w:val="22"/>
              </w:rPr>
            </w:pPr>
            <w:r w:rsidRPr="00E2444A">
              <w:rPr>
                <w:rFonts w:cs="Arial"/>
                <w:color w:val="000000"/>
                <w:szCs w:val="22"/>
              </w:rPr>
              <w:t>8</w:t>
            </w:r>
            <w:r w:rsidR="008E57E1" w:rsidRPr="00E2444A">
              <w:rPr>
                <w:rFonts w:cs="Arial"/>
                <w:color w:val="000000"/>
                <w:szCs w:val="22"/>
              </w:rPr>
              <w:t>.</w:t>
            </w:r>
          </w:p>
        </w:tc>
        <w:tc>
          <w:tcPr>
            <w:tcW w:w="20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211EF" w:rsidRPr="00E2444A" w:rsidRDefault="00C211EF" w:rsidP="00E02E04">
            <w:pPr>
              <w:ind w:right="-108"/>
              <w:jc w:val="left"/>
              <w:rPr>
                <w:rFonts w:cs="Arial"/>
                <w:color w:val="000000"/>
                <w:szCs w:val="22"/>
              </w:rPr>
            </w:pPr>
            <w:r w:rsidRPr="00E2444A">
              <w:rPr>
                <w:rFonts w:cs="Arial"/>
                <w:color w:val="000000"/>
                <w:szCs w:val="22"/>
              </w:rPr>
              <w:t>Prof. DR. Zainuddin Maliki, M.Si.</w:t>
            </w:r>
          </w:p>
        </w:tc>
        <w:tc>
          <w:tcPr>
            <w:tcW w:w="46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211EF" w:rsidRPr="00E2444A" w:rsidRDefault="00723C39" w:rsidP="00E02E04">
            <w:pPr>
              <w:ind w:right="-108"/>
              <w:jc w:val="left"/>
              <w:rPr>
                <w:rFonts w:cs="Arial"/>
                <w:color w:val="000000"/>
                <w:szCs w:val="22"/>
              </w:rPr>
            </w:pPr>
            <w:r w:rsidRPr="00E2444A">
              <w:rPr>
                <w:rFonts w:cs="Arial"/>
                <w:color w:val="000000"/>
                <w:szCs w:val="22"/>
              </w:rPr>
              <w:t>Pelatihan Pekerti Angkatan 44 Kopertis VII Wilayah Jawa TImur</w:t>
            </w:r>
          </w:p>
        </w:tc>
        <w:tc>
          <w:tcPr>
            <w:tcW w:w="1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211EF" w:rsidRPr="00E2444A" w:rsidRDefault="00723C39" w:rsidP="00E02E04">
            <w:pPr>
              <w:jc w:val="left"/>
              <w:rPr>
                <w:rFonts w:cs="Arial"/>
                <w:color w:val="000000"/>
                <w:szCs w:val="22"/>
              </w:rPr>
            </w:pPr>
            <w:r w:rsidRPr="00E2444A">
              <w:rPr>
                <w:rFonts w:cs="Arial"/>
                <w:color w:val="000000"/>
                <w:szCs w:val="22"/>
              </w:rPr>
              <w:t>25-29 Juli 2016</w:t>
            </w:r>
          </w:p>
        </w:tc>
      </w:tr>
      <w:tr w:rsidR="00C211EF" w:rsidRPr="00A01BA1" w:rsidTr="001B4F75">
        <w:trPr>
          <w:cantSplit/>
        </w:trPr>
        <w:tc>
          <w:tcPr>
            <w:tcW w:w="630" w:type="dxa"/>
            <w:tcBorders>
              <w:top w:val="single" w:sz="4" w:space="0" w:color="auto"/>
              <w:left w:val="single" w:sz="4" w:space="0" w:color="auto"/>
              <w:bottom w:val="single" w:sz="4" w:space="0" w:color="auto"/>
              <w:right w:val="single" w:sz="4" w:space="0" w:color="auto"/>
            </w:tcBorders>
          </w:tcPr>
          <w:p w:rsidR="00C211EF" w:rsidRPr="00E2444A" w:rsidRDefault="00B10B6D" w:rsidP="00E02E04">
            <w:pPr>
              <w:jc w:val="center"/>
              <w:rPr>
                <w:rFonts w:cs="Arial"/>
                <w:color w:val="000000"/>
                <w:szCs w:val="22"/>
              </w:rPr>
            </w:pPr>
            <w:r w:rsidRPr="00E2444A">
              <w:rPr>
                <w:rFonts w:cs="Arial"/>
                <w:color w:val="000000"/>
                <w:szCs w:val="22"/>
              </w:rPr>
              <w:t>9</w:t>
            </w:r>
            <w:r w:rsidR="008E57E1" w:rsidRPr="00E2444A">
              <w:rPr>
                <w:rFonts w:cs="Arial"/>
                <w:color w:val="000000"/>
                <w:szCs w:val="22"/>
              </w:rPr>
              <w:t>.</w:t>
            </w:r>
          </w:p>
        </w:tc>
        <w:tc>
          <w:tcPr>
            <w:tcW w:w="2068" w:type="dxa"/>
            <w:tcBorders>
              <w:top w:val="single" w:sz="4" w:space="0" w:color="auto"/>
              <w:left w:val="single" w:sz="4" w:space="0" w:color="auto"/>
              <w:bottom w:val="single" w:sz="4" w:space="0" w:color="auto"/>
              <w:right w:val="single" w:sz="4" w:space="0" w:color="auto"/>
            </w:tcBorders>
          </w:tcPr>
          <w:p w:rsidR="00C211EF" w:rsidRPr="00E2444A" w:rsidRDefault="00723C39" w:rsidP="00E02E04">
            <w:pPr>
              <w:ind w:right="-108"/>
              <w:jc w:val="left"/>
              <w:rPr>
                <w:rFonts w:cs="Arial"/>
                <w:color w:val="000000"/>
                <w:szCs w:val="22"/>
              </w:rPr>
            </w:pPr>
            <w:r w:rsidRPr="00E2444A">
              <w:rPr>
                <w:rFonts w:cs="Arial"/>
                <w:color w:val="000000"/>
                <w:szCs w:val="22"/>
              </w:rPr>
              <w:t>Prof. DR. Tatik Suryani Psi, M.M.</w:t>
            </w:r>
          </w:p>
        </w:tc>
        <w:tc>
          <w:tcPr>
            <w:tcW w:w="4627" w:type="dxa"/>
            <w:tcBorders>
              <w:top w:val="single" w:sz="4" w:space="0" w:color="auto"/>
              <w:left w:val="single" w:sz="4" w:space="0" w:color="auto"/>
              <w:bottom w:val="single" w:sz="4" w:space="0" w:color="auto"/>
              <w:right w:val="single" w:sz="4" w:space="0" w:color="auto"/>
            </w:tcBorders>
          </w:tcPr>
          <w:p w:rsidR="00C211EF" w:rsidRPr="00E2444A" w:rsidRDefault="00723C39" w:rsidP="00E02E04">
            <w:pPr>
              <w:ind w:right="-108"/>
              <w:jc w:val="left"/>
              <w:rPr>
                <w:rFonts w:cs="Arial"/>
                <w:color w:val="000000"/>
                <w:szCs w:val="22"/>
                <w:lang w:val="id-ID"/>
              </w:rPr>
            </w:pPr>
            <w:r w:rsidRPr="00E2444A">
              <w:rPr>
                <w:rFonts w:cs="Arial"/>
                <w:color w:val="000000"/>
                <w:szCs w:val="22"/>
              </w:rPr>
              <w:t>Pelatihan Pekerti Angkatan 44 Kopertis VII Wilayah Jawa TImur</w:t>
            </w:r>
          </w:p>
        </w:tc>
        <w:tc>
          <w:tcPr>
            <w:tcW w:w="1543" w:type="dxa"/>
            <w:tcBorders>
              <w:top w:val="single" w:sz="4" w:space="0" w:color="auto"/>
              <w:left w:val="single" w:sz="4" w:space="0" w:color="auto"/>
              <w:bottom w:val="single" w:sz="4" w:space="0" w:color="auto"/>
              <w:right w:val="single" w:sz="4" w:space="0" w:color="auto"/>
            </w:tcBorders>
          </w:tcPr>
          <w:p w:rsidR="00C211EF" w:rsidRPr="00E2444A" w:rsidRDefault="00723C39" w:rsidP="00E02E04">
            <w:pPr>
              <w:jc w:val="left"/>
              <w:rPr>
                <w:rFonts w:cs="Arial"/>
                <w:color w:val="000000"/>
                <w:szCs w:val="22"/>
                <w:lang w:val="id-ID"/>
              </w:rPr>
            </w:pPr>
            <w:r w:rsidRPr="00E2444A">
              <w:rPr>
                <w:rFonts w:cs="Arial"/>
                <w:color w:val="000000"/>
                <w:szCs w:val="22"/>
              </w:rPr>
              <w:t>25-29 Juli 2016</w:t>
            </w:r>
          </w:p>
        </w:tc>
      </w:tr>
      <w:tr w:rsidR="00C211EF" w:rsidRPr="00A01BA1" w:rsidTr="00E2444A">
        <w:trPr>
          <w:cantSplit/>
        </w:trPr>
        <w:tc>
          <w:tcPr>
            <w:tcW w:w="6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211EF" w:rsidRPr="00E2444A" w:rsidRDefault="00B10B6D" w:rsidP="00E02E04">
            <w:pPr>
              <w:jc w:val="center"/>
              <w:rPr>
                <w:rFonts w:cs="Arial"/>
                <w:color w:val="000000"/>
                <w:szCs w:val="22"/>
              </w:rPr>
            </w:pPr>
            <w:r w:rsidRPr="00E2444A">
              <w:rPr>
                <w:rFonts w:cs="Arial"/>
                <w:color w:val="000000"/>
                <w:szCs w:val="22"/>
              </w:rPr>
              <w:lastRenderedPageBreak/>
              <w:t>10</w:t>
            </w:r>
            <w:r w:rsidR="008E57E1" w:rsidRPr="00E2444A">
              <w:rPr>
                <w:rFonts w:cs="Arial"/>
                <w:color w:val="000000"/>
                <w:szCs w:val="22"/>
              </w:rPr>
              <w:t>.</w:t>
            </w:r>
          </w:p>
        </w:tc>
        <w:tc>
          <w:tcPr>
            <w:tcW w:w="20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211EF" w:rsidRPr="00E2444A" w:rsidRDefault="00723C39" w:rsidP="00E02E04">
            <w:pPr>
              <w:ind w:right="-108"/>
              <w:jc w:val="left"/>
              <w:rPr>
                <w:rFonts w:cs="Arial"/>
                <w:color w:val="000000"/>
                <w:szCs w:val="22"/>
              </w:rPr>
            </w:pPr>
            <w:r w:rsidRPr="00E2444A">
              <w:rPr>
                <w:rFonts w:cs="Arial"/>
                <w:color w:val="000000"/>
                <w:szCs w:val="22"/>
              </w:rPr>
              <w:t>DR. Hj. Endang Mastuti Rahayu</w:t>
            </w:r>
          </w:p>
        </w:tc>
        <w:tc>
          <w:tcPr>
            <w:tcW w:w="46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211EF" w:rsidRPr="00E2444A" w:rsidRDefault="00723C39" w:rsidP="00E02E04">
            <w:pPr>
              <w:ind w:right="-108"/>
              <w:jc w:val="left"/>
              <w:rPr>
                <w:rFonts w:cs="Arial"/>
                <w:color w:val="000000"/>
                <w:szCs w:val="22"/>
                <w:lang w:val="id-ID"/>
              </w:rPr>
            </w:pPr>
            <w:r w:rsidRPr="00E2444A">
              <w:rPr>
                <w:rFonts w:cs="Arial"/>
                <w:color w:val="000000"/>
                <w:szCs w:val="22"/>
              </w:rPr>
              <w:t>Pelatihan Pekerti Angkatan 44 Kopertis VII Wilayah Jawa TImur</w:t>
            </w:r>
          </w:p>
        </w:tc>
        <w:tc>
          <w:tcPr>
            <w:tcW w:w="1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211EF" w:rsidRPr="00E2444A" w:rsidRDefault="00723C39" w:rsidP="00E02E04">
            <w:pPr>
              <w:jc w:val="left"/>
              <w:rPr>
                <w:rFonts w:cs="Arial"/>
                <w:color w:val="000000"/>
                <w:szCs w:val="22"/>
                <w:lang w:val="id-ID"/>
              </w:rPr>
            </w:pPr>
            <w:r w:rsidRPr="00E2444A">
              <w:rPr>
                <w:rFonts w:cs="Arial"/>
                <w:color w:val="000000"/>
                <w:szCs w:val="22"/>
              </w:rPr>
              <w:t>25-29 Juli 2016</w:t>
            </w:r>
          </w:p>
        </w:tc>
      </w:tr>
      <w:tr w:rsidR="00C211EF" w:rsidRPr="00A01BA1" w:rsidTr="001B4F75">
        <w:trPr>
          <w:cantSplit/>
        </w:trPr>
        <w:tc>
          <w:tcPr>
            <w:tcW w:w="630" w:type="dxa"/>
            <w:tcBorders>
              <w:top w:val="single" w:sz="4" w:space="0" w:color="auto"/>
              <w:left w:val="single" w:sz="4" w:space="0" w:color="auto"/>
              <w:bottom w:val="single" w:sz="4" w:space="0" w:color="auto"/>
              <w:right w:val="single" w:sz="4" w:space="0" w:color="auto"/>
            </w:tcBorders>
          </w:tcPr>
          <w:p w:rsidR="00C211EF" w:rsidRPr="00E2444A" w:rsidRDefault="00B10B6D" w:rsidP="00E02E04">
            <w:pPr>
              <w:jc w:val="center"/>
              <w:rPr>
                <w:rFonts w:cs="Arial"/>
                <w:color w:val="000000"/>
                <w:szCs w:val="22"/>
              </w:rPr>
            </w:pPr>
            <w:r w:rsidRPr="00E2444A">
              <w:rPr>
                <w:rFonts w:cs="Arial"/>
                <w:color w:val="000000"/>
                <w:szCs w:val="22"/>
              </w:rPr>
              <w:t>11</w:t>
            </w:r>
            <w:r w:rsidR="008E57E1" w:rsidRPr="00E2444A">
              <w:rPr>
                <w:rFonts w:cs="Arial"/>
                <w:color w:val="000000"/>
                <w:szCs w:val="22"/>
              </w:rPr>
              <w:t>.</w:t>
            </w:r>
          </w:p>
        </w:tc>
        <w:tc>
          <w:tcPr>
            <w:tcW w:w="2068" w:type="dxa"/>
            <w:tcBorders>
              <w:top w:val="single" w:sz="4" w:space="0" w:color="auto"/>
              <w:left w:val="single" w:sz="4" w:space="0" w:color="auto"/>
              <w:bottom w:val="single" w:sz="4" w:space="0" w:color="auto"/>
              <w:right w:val="single" w:sz="4" w:space="0" w:color="auto"/>
            </w:tcBorders>
          </w:tcPr>
          <w:p w:rsidR="00C211EF" w:rsidRPr="00E2444A" w:rsidRDefault="00723C39" w:rsidP="00E02E04">
            <w:pPr>
              <w:ind w:right="-108"/>
              <w:jc w:val="left"/>
              <w:rPr>
                <w:rFonts w:cs="Arial"/>
                <w:color w:val="000000"/>
                <w:szCs w:val="22"/>
              </w:rPr>
            </w:pPr>
            <w:r w:rsidRPr="00E2444A">
              <w:rPr>
                <w:rFonts w:cs="Arial"/>
                <w:color w:val="000000"/>
                <w:szCs w:val="22"/>
              </w:rPr>
              <w:t>DR. Sri Trisnaningsih, S.E., M.Si.</w:t>
            </w:r>
          </w:p>
        </w:tc>
        <w:tc>
          <w:tcPr>
            <w:tcW w:w="4627" w:type="dxa"/>
            <w:tcBorders>
              <w:top w:val="single" w:sz="4" w:space="0" w:color="auto"/>
              <w:left w:val="single" w:sz="4" w:space="0" w:color="auto"/>
              <w:bottom w:val="single" w:sz="4" w:space="0" w:color="auto"/>
              <w:right w:val="single" w:sz="4" w:space="0" w:color="auto"/>
            </w:tcBorders>
          </w:tcPr>
          <w:p w:rsidR="00C211EF" w:rsidRPr="00E2444A" w:rsidRDefault="00723C39" w:rsidP="00E02E04">
            <w:pPr>
              <w:ind w:right="-108"/>
              <w:jc w:val="left"/>
              <w:rPr>
                <w:rFonts w:cs="Arial"/>
                <w:color w:val="000000"/>
                <w:szCs w:val="22"/>
                <w:lang w:val="id-ID"/>
              </w:rPr>
            </w:pPr>
            <w:r w:rsidRPr="00E2444A">
              <w:rPr>
                <w:rFonts w:cs="Arial"/>
                <w:color w:val="000000"/>
                <w:szCs w:val="22"/>
              </w:rPr>
              <w:t>Pelatihan Pekerti Angkatan 44 Kopertis VII Wilayah Jawa TImur</w:t>
            </w:r>
          </w:p>
        </w:tc>
        <w:tc>
          <w:tcPr>
            <w:tcW w:w="1543" w:type="dxa"/>
            <w:tcBorders>
              <w:top w:val="single" w:sz="4" w:space="0" w:color="auto"/>
              <w:left w:val="single" w:sz="4" w:space="0" w:color="auto"/>
              <w:bottom w:val="single" w:sz="4" w:space="0" w:color="auto"/>
              <w:right w:val="single" w:sz="4" w:space="0" w:color="auto"/>
            </w:tcBorders>
          </w:tcPr>
          <w:p w:rsidR="00C211EF" w:rsidRPr="00E2444A" w:rsidRDefault="00723C39" w:rsidP="00E02E04">
            <w:pPr>
              <w:jc w:val="left"/>
              <w:rPr>
                <w:rFonts w:cs="Arial"/>
                <w:color w:val="000000"/>
                <w:szCs w:val="22"/>
                <w:lang w:val="id-ID"/>
              </w:rPr>
            </w:pPr>
            <w:r w:rsidRPr="00E2444A">
              <w:rPr>
                <w:rFonts w:cs="Arial"/>
                <w:color w:val="000000"/>
                <w:szCs w:val="22"/>
              </w:rPr>
              <w:t>25-29 Juli 2016</w:t>
            </w:r>
          </w:p>
        </w:tc>
      </w:tr>
    </w:tbl>
    <w:p w:rsidR="00FD4166" w:rsidRDefault="00FD4166" w:rsidP="00FD4166">
      <w:pPr>
        <w:tabs>
          <w:tab w:val="left" w:pos="709"/>
        </w:tabs>
        <w:ind w:left="709" w:hanging="736"/>
        <w:rPr>
          <w:color w:val="000000"/>
          <w:sz w:val="24"/>
          <w:szCs w:val="24"/>
        </w:rPr>
      </w:pPr>
    </w:p>
    <w:p w:rsidR="00A01BA1" w:rsidRPr="00A01BA1" w:rsidRDefault="00A01BA1" w:rsidP="00FD4166">
      <w:pPr>
        <w:tabs>
          <w:tab w:val="left" w:pos="709"/>
        </w:tabs>
        <w:ind w:left="709" w:hanging="736"/>
        <w:rPr>
          <w:color w:val="000000"/>
          <w:sz w:val="24"/>
          <w:szCs w:val="24"/>
        </w:rPr>
      </w:pPr>
    </w:p>
    <w:p w:rsidR="00FD4166" w:rsidRPr="00561245" w:rsidRDefault="00FD4166" w:rsidP="00FD4166">
      <w:pPr>
        <w:tabs>
          <w:tab w:val="left" w:pos="709"/>
        </w:tabs>
        <w:ind w:left="709" w:hanging="736"/>
        <w:rPr>
          <w:b/>
          <w:color w:val="000000"/>
          <w:sz w:val="24"/>
          <w:szCs w:val="24"/>
        </w:rPr>
      </w:pPr>
      <w:r w:rsidRPr="00561245">
        <w:rPr>
          <w:b/>
          <w:color w:val="000000"/>
          <w:sz w:val="24"/>
          <w:szCs w:val="24"/>
        </w:rPr>
        <w:t xml:space="preserve">4.5.2  </w:t>
      </w:r>
      <w:r w:rsidRPr="00561245">
        <w:rPr>
          <w:b/>
          <w:color w:val="000000"/>
          <w:sz w:val="24"/>
          <w:szCs w:val="24"/>
        </w:rPr>
        <w:tab/>
        <w:t>Peningkatan kemampuan dosen tetap melalui program tugas belajar dalam bidang yang sesuai dengan bidang PS</w:t>
      </w:r>
    </w:p>
    <w:tbl>
      <w:tblPr>
        <w:tblW w:w="8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833"/>
        <w:gridCol w:w="1227"/>
        <w:gridCol w:w="1349"/>
        <w:gridCol w:w="1385"/>
        <w:gridCol w:w="1406"/>
        <w:gridCol w:w="1143"/>
      </w:tblGrid>
      <w:tr w:rsidR="002B6DF9" w:rsidRPr="00AB2199" w:rsidTr="001B4F75">
        <w:trPr>
          <w:trHeight w:val="20"/>
        </w:trPr>
        <w:tc>
          <w:tcPr>
            <w:tcW w:w="540" w:type="dxa"/>
            <w:tcBorders>
              <w:top w:val="single" w:sz="4" w:space="0" w:color="auto"/>
              <w:left w:val="single" w:sz="4" w:space="0" w:color="auto"/>
              <w:bottom w:val="double" w:sz="4" w:space="0" w:color="auto"/>
              <w:right w:val="single" w:sz="4" w:space="0" w:color="auto"/>
            </w:tcBorders>
            <w:shd w:val="pct20" w:color="auto" w:fill="auto"/>
            <w:vAlign w:val="center"/>
          </w:tcPr>
          <w:p w:rsidR="002B6DF9" w:rsidRPr="00AB2199" w:rsidRDefault="002B6DF9" w:rsidP="002B6DF9">
            <w:pPr>
              <w:jc w:val="center"/>
              <w:rPr>
                <w:rFonts w:cs="Arial"/>
                <w:b/>
                <w:bCs/>
                <w:sz w:val="20"/>
              </w:rPr>
            </w:pPr>
            <w:r w:rsidRPr="00AB2199">
              <w:rPr>
                <w:rFonts w:cs="Arial"/>
                <w:b/>
                <w:bCs/>
                <w:sz w:val="20"/>
              </w:rPr>
              <w:t>No.</w:t>
            </w:r>
          </w:p>
        </w:tc>
        <w:tc>
          <w:tcPr>
            <w:tcW w:w="1833" w:type="dxa"/>
            <w:tcBorders>
              <w:top w:val="single" w:sz="4" w:space="0" w:color="auto"/>
              <w:left w:val="single" w:sz="4" w:space="0" w:color="auto"/>
              <w:bottom w:val="double" w:sz="4" w:space="0" w:color="auto"/>
              <w:right w:val="single" w:sz="4" w:space="0" w:color="auto"/>
            </w:tcBorders>
            <w:shd w:val="pct20" w:color="auto" w:fill="auto"/>
            <w:vAlign w:val="center"/>
          </w:tcPr>
          <w:p w:rsidR="002B6DF9" w:rsidRPr="00AB2199" w:rsidRDefault="002B6DF9" w:rsidP="002B6DF9">
            <w:pPr>
              <w:jc w:val="center"/>
              <w:rPr>
                <w:rFonts w:cs="Arial"/>
                <w:b/>
                <w:bCs/>
                <w:sz w:val="20"/>
              </w:rPr>
            </w:pPr>
            <w:r w:rsidRPr="00AB2199">
              <w:rPr>
                <w:rFonts w:cs="Arial"/>
                <w:b/>
                <w:bCs/>
                <w:sz w:val="20"/>
              </w:rPr>
              <w:t>Nama Dosen</w:t>
            </w:r>
          </w:p>
        </w:tc>
        <w:tc>
          <w:tcPr>
            <w:tcW w:w="1227" w:type="dxa"/>
            <w:tcBorders>
              <w:top w:val="single" w:sz="4" w:space="0" w:color="auto"/>
              <w:left w:val="single" w:sz="4" w:space="0" w:color="auto"/>
              <w:bottom w:val="double" w:sz="4" w:space="0" w:color="auto"/>
              <w:right w:val="single" w:sz="4" w:space="0" w:color="auto"/>
            </w:tcBorders>
            <w:shd w:val="pct20" w:color="auto" w:fill="auto"/>
            <w:vAlign w:val="center"/>
          </w:tcPr>
          <w:p w:rsidR="002B6DF9" w:rsidRPr="00AB2199" w:rsidRDefault="002B6DF9" w:rsidP="002B6DF9">
            <w:pPr>
              <w:jc w:val="center"/>
              <w:rPr>
                <w:rFonts w:cs="Arial"/>
                <w:b/>
                <w:bCs/>
                <w:sz w:val="20"/>
              </w:rPr>
            </w:pPr>
            <w:r w:rsidRPr="00AB2199">
              <w:rPr>
                <w:rFonts w:cs="Arial"/>
                <w:b/>
                <w:bCs/>
                <w:sz w:val="20"/>
              </w:rPr>
              <w:t>Jenjang Pendidikan Lanjut</w:t>
            </w:r>
          </w:p>
        </w:tc>
        <w:tc>
          <w:tcPr>
            <w:tcW w:w="1349" w:type="dxa"/>
            <w:tcBorders>
              <w:top w:val="single" w:sz="4" w:space="0" w:color="auto"/>
              <w:left w:val="single" w:sz="4" w:space="0" w:color="auto"/>
              <w:bottom w:val="double" w:sz="4" w:space="0" w:color="auto"/>
              <w:right w:val="single" w:sz="4" w:space="0" w:color="auto"/>
            </w:tcBorders>
            <w:shd w:val="pct20" w:color="auto" w:fill="auto"/>
            <w:vAlign w:val="center"/>
          </w:tcPr>
          <w:p w:rsidR="002B6DF9" w:rsidRPr="00AB2199" w:rsidRDefault="002B6DF9" w:rsidP="002B6DF9">
            <w:pPr>
              <w:jc w:val="center"/>
              <w:rPr>
                <w:rFonts w:cs="Arial"/>
                <w:b/>
                <w:bCs/>
                <w:sz w:val="20"/>
              </w:rPr>
            </w:pPr>
            <w:r w:rsidRPr="00AB2199">
              <w:rPr>
                <w:rFonts w:cs="Arial"/>
                <w:b/>
                <w:bCs/>
                <w:sz w:val="20"/>
              </w:rPr>
              <w:t>Bidang Studi</w:t>
            </w:r>
          </w:p>
        </w:tc>
        <w:tc>
          <w:tcPr>
            <w:tcW w:w="1385" w:type="dxa"/>
            <w:tcBorders>
              <w:top w:val="single" w:sz="4" w:space="0" w:color="auto"/>
              <w:left w:val="single" w:sz="4" w:space="0" w:color="auto"/>
              <w:bottom w:val="double" w:sz="4" w:space="0" w:color="auto"/>
              <w:right w:val="single" w:sz="4" w:space="0" w:color="auto"/>
            </w:tcBorders>
            <w:shd w:val="pct20" w:color="auto" w:fill="auto"/>
            <w:vAlign w:val="center"/>
          </w:tcPr>
          <w:p w:rsidR="002B6DF9" w:rsidRPr="00AB2199" w:rsidRDefault="002B6DF9" w:rsidP="002B6DF9">
            <w:pPr>
              <w:jc w:val="center"/>
              <w:rPr>
                <w:rFonts w:cs="Arial"/>
                <w:b/>
                <w:bCs/>
                <w:sz w:val="20"/>
              </w:rPr>
            </w:pPr>
            <w:r w:rsidRPr="00AB2199">
              <w:rPr>
                <w:rFonts w:cs="Arial"/>
                <w:b/>
                <w:bCs/>
                <w:sz w:val="20"/>
              </w:rPr>
              <w:t>Perguruan Tinggi</w:t>
            </w:r>
          </w:p>
        </w:tc>
        <w:tc>
          <w:tcPr>
            <w:tcW w:w="1406" w:type="dxa"/>
            <w:tcBorders>
              <w:top w:val="single" w:sz="4" w:space="0" w:color="auto"/>
              <w:left w:val="single" w:sz="4" w:space="0" w:color="auto"/>
              <w:bottom w:val="double" w:sz="4" w:space="0" w:color="auto"/>
              <w:right w:val="single" w:sz="4" w:space="0" w:color="auto"/>
            </w:tcBorders>
            <w:shd w:val="pct20" w:color="auto" w:fill="auto"/>
            <w:vAlign w:val="center"/>
          </w:tcPr>
          <w:p w:rsidR="00AB2199" w:rsidRDefault="002B6DF9" w:rsidP="002B6DF9">
            <w:pPr>
              <w:jc w:val="center"/>
              <w:rPr>
                <w:rFonts w:cs="Arial"/>
                <w:b/>
                <w:bCs/>
                <w:sz w:val="20"/>
              </w:rPr>
            </w:pPr>
            <w:r w:rsidRPr="00AB2199">
              <w:rPr>
                <w:rFonts w:cs="Arial"/>
                <w:b/>
                <w:bCs/>
                <w:sz w:val="20"/>
              </w:rPr>
              <w:t>Negara/</w:t>
            </w:r>
          </w:p>
          <w:p w:rsidR="002B6DF9" w:rsidRPr="00AB2199" w:rsidRDefault="002B6DF9" w:rsidP="002B6DF9">
            <w:pPr>
              <w:jc w:val="center"/>
              <w:rPr>
                <w:rFonts w:cs="Arial"/>
                <w:b/>
                <w:bCs/>
                <w:sz w:val="20"/>
              </w:rPr>
            </w:pPr>
            <w:r w:rsidRPr="00AB2199">
              <w:rPr>
                <w:rFonts w:cs="Arial"/>
                <w:b/>
                <w:bCs/>
                <w:sz w:val="20"/>
              </w:rPr>
              <w:t>publik</w:t>
            </w:r>
          </w:p>
        </w:tc>
        <w:tc>
          <w:tcPr>
            <w:tcW w:w="1143" w:type="dxa"/>
            <w:tcBorders>
              <w:top w:val="single" w:sz="4" w:space="0" w:color="auto"/>
              <w:left w:val="single" w:sz="4" w:space="0" w:color="auto"/>
              <w:bottom w:val="double" w:sz="4" w:space="0" w:color="auto"/>
              <w:right w:val="single" w:sz="4" w:space="0" w:color="auto"/>
            </w:tcBorders>
            <w:shd w:val="pct20" w:color="auto" w:fill="auto"/>
            <w:vAlign w:val="center"/>
          </w:tcPr>
          <w:p w:rsidR="002B6DF9" w:rsidRPr="00AB2199" w:rsidRDefault="002B6DF9" w:rsidP="002B6DF9">
            <w:pPr>
              <w:jc w:val="center"/>
              <w:rPr>
                <w:rFonts w:cs="Arial"/>
                <w:b/>
                <w:bCs/>
                <w:sz w:val="20"/>
              </w:rPr>
            </w:pPr>
            <w:r w:rsidRPr="00AB2199">
              <w:rPr>
                <w:rFonts w:cs="Arial"/>
                <w:b/>
                <w:bCs/>
                <w:sz w:val="20"/>
              </w:rPr>
              <w:t>Tahun Mulai Studi</w:t>
            </w:r>
          </w:p>
        </w:tc>
      </w:tr>
      <w:tr w:rsidR="002B6DF9" w:rsidRPr="00AB2199" w:rsidTr="001B4F75">
        <w:tc>
          <w:tcPr>
            <w:tcW w:w="540"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2B6DF9" w:rsidRPr="00AB2199" w:rsidRDefault="002B6DF9" w:rsidP="002B6DF9">
            <w:pPr>
              <w:jc w:val="center"/>
              <w:rPr>
                <w:rFonts w:cs="Arial"/>
                <w:b/>
                <w:bCs/>
                <w:sz w:val="16"/>
                <w:szCs w:val="16"/>
              </w:rPr>
            </w:pPr>
            <w:r w:rsidRPr="00AB2199">
              <w:rPr>
                <w:rFonts w:cs="Arial"/>
                <w:b/>
                <w:bCs/>
                <w:sz w:val="16"/>
                <w:szCs w:val="16"/>
              </w:rPr>
              <w:t>(1)</w:t>
            </w:r>
          </w:p>
        </w:tc>
        <w:tc>
          <w:tcPr>
            <w:tcW w:w="1833"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2B6DF9" w:rsidRPr="00AB2199" w:rsidRDefault="002B6DF9" w:rsidP="002B6DF9">
            <w:pPr>
              <w:jc w:val="center"/>
              <w:rPr>
                <w:rFonts w:cs="Arial"/>
                <w:b/>
                <w:bCs/>
                <w:sz w:val="16"/>
                <w:szCs w:val="16"/>
              </w:rPr>
            </w:pPr>
            <w:r w:rsidRPr="00AB2199">
              <w:rPr>
                <w:rFonts w:cs="Arial"/>
                <w:b/>
                <w:bCs/>
                <w:sz w:val="16"/>
                <w:szCs w:val="16"/>
              </w:rPr>
              <w:t>(2)</w:t>
            </w:r>
          </w:p>
        </w:tc>
        <w:tc>
          <w:tcPr>
            <w:tcW w:w="1227"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2B6DF9" w:rsidRPr="00AB2199" w:rsidRDefault="002B6DF9" w:rsidP="002B6DF9">
            <w:pPr>
              <w:jc w:val="center"/>
              <w:rPr>
                <w:rFonts w:cs="Arial"/>
                <w:b/>
                <w:bCs/>
                <w:sz w:val="16"/>
                <w:szCs w:val="16"/>
              </w:rPr>
            </w:pPr>
            <w:r w:rsidRPr="00AB2199">
              <w:rPr>
                <w:rFonts w:cs="Arial"/>
                <w:b/>
                <w:bCs/>
                <w:sz w:val="16"/>
                <w:szCs w:val="16"/>
              </w:rPr>
              <w:t>(3)</w:t>
            </w:r>
          </w:p>
        </w:tc>
        <w:tc>
          <w:tcPr>
            <w:tcW w:w="1349"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2B6DF9" w:rsidRPr="00AB2199" w:rsidRDefault="002B6DF9" w:rsidP="002B6DF9">
            <w:pPr>
              <w:jc w:val="center"/>
              <w:rPr>
                <w:rFonts w:cs="Arial"/>
                <w:b/>
                <w:bCs/>
                <w:sz w:val="16"/>
                <w:szCs w:val="16"/>
              </w:rPr>
            </w:pPr>
            <w:r w:rsidRPr="00AB2199">
              <w:rPr>
                <w:rFonts w:cs="Arial"/>
                <w:b/>
                <w:bCs/>
                <w:sz w:val="16"/>
                <w:szCs w:val="16"/>
              </w:rPr>
              <w:t>(4)</w:t>
            </w:r>
          </w:p>
        </w:tc>
        <w:tc>
          <w:tcPr>
            <w:tcW w:w="1385"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2B6DF9" w:rsidRPr="00AB2199" w:rsidRDefault="002B6DF9" w:rsidP="002B6DF9">
            <w:pPr>
              <w:jc w:val="center"/>
              <w:rPr>
                <w:rFonts w:cs="Arial"/>
                <w:b/>
                <w:bCs/>
                <w:sz w:val="16"/>
                <w:szCs w:val="16"/>
              </w:rPr>
            </w:pPr>
            <w:r w:rsidRPr="00AB2199">
              <w:rPr>
                <w:rFonts w:cs="Arial"/>
                <w:b/>
                <w:bCs/>
                <w:sz w:val="16"/>
                <w:szCs w:val="16"/>
              </w:rPr>
              <w:t>(5)</w:t>
            </w:r>
          </w:p>
        </w:tc>
        <w:tc>
          <w:tcPr>
            <w:tcW w:w="1406"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2B6DF9" w:rsidRPr="00AB2199" w:rsidRDefault="002B6DF9" w:rsidP="002B6DF9">
            <w:pPr>
              <w:jc w:val="center"/>
              <w:rPr>
                <w:rFonts w:cs="Arial"/>
                <w:b/>
                <w:bCs/>
                <w:sz w:val="16"/>
                <w:szCs w:val="16"/>
              </w:rPr>
            </w:pPr>
            <w:r w:rsidRPr="00AB2199">
              <w:rPr>
                <w:rFonts w:cs="Arial"/>
                <w:b/>
                <w:bCs/>
                <w:sz w:val="16"/>
                <w:szCs w:val="16"/>
              </w:rPr>
              <w:t>(6)</w:t>
            </w:r>
          </w:p>
        </w:tc>
        <w:tc>
          <w:tcPr>
            <w:tcW w:w="1143"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2B6DF9" w:rsidRPr="00AB2199" w:rsidRDefault="002B6DF9" w:rsidP="002B6DF9">
            <w:pPr>
              <w:jc w:val="center"/>
              <w:rPr>
                <w:rFonts w:cs="Arial"/>
                <w:b/>
                <w:bCs/>
                <w:sz w:val="16"/>
                <w:szCs w:val="16"/>
              </w:rPr>
            </w:pPr>
            <w:r w:rsidRPr="00AB2199">
              <w:rPr>
                <w:rFonts w:cs="Arial"/>
                <w:b/>
                <w:bCs/>
                <w:sz w:val="16"/>
                <w:szCs w:val="16"/>
              </w:rPr>
              <w:t>(7)</w:t>
            </w:r>
          </w:p>
        </w:tc>
      </w:tr>
      <w:tr w:rsidR="002B6DF9" w:rsidRPr="00AB2199" w:rsidTr="001B4F75">
        <w:trPr>
          <w:trHeight w:val="20"/>
        </w:trPr>
        <w:tc>
          <w:tcPr>
            <w:tcW w:w="540" w:type="dxa"/>
            <w:tcBorders>
              <w:top w:val="single" w:sz="4" w:space="0" w:color="auto"/>
              <w:left w:val="single" w:sz="4" w:space="0" w:color="auto"/>
              <w:bottom w:val="single" w:sz="4" w:space="0" w:color="auto"/>
              <w:right w:val="single" w:sz="4" w:space="0" w:color="auto"/>
            </w:tcBorders>
          </w:tcPr>
          <w:p w:rsidR="002B6DF9" w:rsidRPr="00E2444A" w:rsidRDefault="002B6DF9" w:rsidP="002B6DF9">
            <w:pPr>
              <w:jc w:val="center"/>
              <w:rPr>
                <w:rFonts w:cs="Arial"/>
                <w:szCs w:val="22"/>
              </w:rPr>
            </w:pPr>
            <w:r w:rsidRPr="00E2444A">
              <w:rPr>
                <w:rFonts w:cs="Arial"/>
                <w:szCs w:val="22"/>
              </w:rPr>
              <w:t>1</w:t>
            </w:r>
          </w:p>
        </w:tc>
        <w:tc>
          <w:tcPr>
            <w:tcW w:w="1833" w:type="dxa"/>
            <w:tcBorders>
              <w:top w:val="single" w:sz="4" w:space="0" w:color="auto"/>
              <w:left w:val="single" w:sz="4" w:space="0" w:color="auto"/>
              <w:bottom w:val="single" w:sz="4" w:space="0" w:color="auto"/>
              <w:right w:val="single" w:sz="4" w:space="0" w:color="auto"/>
            </w:tcBorders>
          </w:tcPr>
          <w:p w:rsidR="002B6DF9" w:rsidRPr="00E2444A" w:rsidRDefault="002B6DF9" w:rsidP="008E57E1">
            <w:pPr>
              <w:jc w:val="left"/>
              <w:rPr>
                <w:rFonts w:cs="Arial"/>
                <w:szCs w:val="22"/>
              </w:rPr>
            </w:pPr>
            <w:r w:rsidRPr="00E2444A">
              <w:rPr>
                <w:rFonts w:cs="Arial"/>
                <w:szCs w:val="22"/>
                <w:lang w:val="id-ID"/>
              </w:rPr>
              <w:t>RR Ani Dijah Rahajoe</w:t>
            </w:r>
          </w:p>
        </w:tc>
        <w:tc>
          <w:tcPr>
            <w:tcW w:w="1227" w:type="dxa"/>
            <w:tcBorders>
              <w:top w:val="single" w:sz="4" w:space="0" w:color="auto"/>
              <w:left w:val="single" w:sz="4" w:space="0" w:color="auto"/>
              <w:bottom w:val="single" w:sz="4" w:space="0" w:color="auto"/>
              <w:right w:val="single" w:sz="4" w:space="0" w:color="auto"/>
            </w:tcBorders>
          </w:tcPr>
          <w:p w:rsidR="002B6DF9" w:rsidRPr="00E2444A" w:rsidRDefault="002B6DF9" w:rsidP="002B6DF9">
            <w:pPr>
              <w:jc w:val="center"/>
              <w:rPr>
                <w:rFonts w:cs="Arial"/>
                <w:szCs w:val="22"/>
              </w:rPr>
            </w:pPr>
            <w:r w:rsidRPr="00E2444A">
              <w:rPr>
                <w:rFonts w:cs="Arial"/>
                <w:szCs w:val="22"/>
                <w:lang w:val="it-IT"/>
              </w:rPr>
              <w:t>S</w:t>
            </w:r>
            <w:r w:rsidRPr="00E2444A">
              <w:rPr>
                <w:rFonts w:cs="Arial"/>
                <w:szCs w:val="22"/>
              </w:rPr>
              <w:t>3</w:t>
            </w:r>
          </w:p>
        </w:tc>
        <w:tc>
          <w:tcPr>
            <w:tcW w:w="1349" w:type="dxa"/>
            <w:tcBorders>
              <w:top w:val="single" w:sz="4" w:space="0" w:color="auto"/>
              <w:left w:val="single" w:sz="4" w:space="0" w:color="auto"/>
              <w:bottom w:val="single" w:sz="4" w:space="0" w:color="auto"/>
              <w:right w:val="single" w:sz="4" w:space="0" w:color="auto"/>
            </w:tcBorders>
          </w:tcPr>
          <w:p w:rsidR="002B6DF9" w:rsidRPr="00E2444A" w:rsidRDefault="002B6DF9" w:rsidP="002B6DF9">
            <w:pPr>
              <w:rPr>
                <w:rFonts w:cs="Arial"/>
                <w:szCs w:val="22"/>
              </w:rPr>
            </w:pPr>
            <w:r w:rsidRPr="00E2444A">
              <w:rPr>
                <w:rFonts w:cs="Arial"/>
                <w:szCs w:val="22"/>
                <w:lang w:val="id-ID"/>
              </w:rPr>
              <w:t>Ilmu Komputer</w:t>
            </w:r>
            <w:r w:rsidRPr="00E2444A">
              <w:rPr>
                <w:rFonts w:cs="Arial"/>
                <w:szCs w:val="22"/>
              </w:rPr>
              <w:t xml:space="preserve"> &amp; Elektronika</w:t>
            </w:r>
          </w:p>
          <w:p w:rsidR="002B6DF9" w:rsidRPr="00E2444A" w:rsidRDefault="002B6DF9" w:rsidP="002B6DF9">
            <w:pPr>
              <w:rPr>
                <w:rFonts w:cs="Arial"/>
                <w:szCs w:val="22"/>
                <w:lang w:val="it-IT"/>
              </w:rPr>
            </w:pPr>
          </w:p>
        </w:tc>
        <w:tc>
          <w:tcPr>
            <w:tcW w:w="1385" w:type="dxa"/>
            <w:tcBorders>
              <w:top w:val="single" w:sz="4" w:space="0" w:color="auto"/>
              <w:left w:val="single" w:sz="4" w:space="0" w:color="auto"/>
              <w:bottom w:val="single" w:sz="4" w:space="0" w:color="auto"/>
              <w:right w:val="single" w:sz="4" w:space="0" w:color="auto"/>
            </w:tcBorders>
          </w:tcPr>
          <w:p w:rsidR="002B6DF9" w:rsidRPr="00E2444A" w:rsidRDefault="002B6DF9" w:rsidP="002B6DF9">
            <w:pPr>
              <w:rPr>
                <w:rFonts w:cs="Arial"/>
                <w:szCs w:val="22"/>
              </w:rPr>
            </w:pPr>
            <w:r w:rsidRPr="00E2444A">
              <w:rPr>
                <w:rFonts w:cs="Arial"/>
                <w:szCs w:val="22"/>
                <w:lang w:val="id-ID"/>
              </w:rPr>
              <w:t>UGM</w:t>
            </w:r>
            <w:r w:rsidRPr="00E2444A">
              <w:rPr>
                <w:rFonts w:cs="Arial"/>
                <w:szCs w:val="22"/>
                <w:lang w:val="it-IT"/>
              </w:rPr>
              <w:t xml:space="preserve"> </w:t>
            </w:r>
            <w:r w:rsidR="008E57E1" w:rsidRPr="00E2444A">
              <w:rPr>
                <w:rFonts w:cs="Arial"/>
                <w:szCs w:val="22"/>
                <w:lang w:val="id-ID"/>
              </w:rPr>
              <w:t>Y</w:t>
            </w:r>
            <w:r w:rsidRPr="00E2444A">
              <w:rPr>
                <w:rFonts w:cs="Arial"/>
                <w:szCs w:val="22"/>
                <w:lang w:val="id-ID"/>
              </w:rPr>
              <w:t>ogyakarta</w:t>
            </w:r>
            <w:r w:rsidRPr="00E2444A">
              <w:rPr>
                <w:rFonts w:cs="Arial"/>
                <w:szCs w:val="22"/>
                <w:lang w:val="it-IT"/>
              </w:rPr>
              <w:t xml:space="preserve">, dengan </w:t>
            </w:r>
            <w:r w:rsidRPr="00E2444A">
              <w:rPr>
                <w:rFonts w:cs="Arial"/>
                <w:szCs w:val="22"/>
              </w:rPr>
              <w:t>BPPDN</w:t>
            </w:r>
          </w:p>
          <w:p w:rsidR="002B6DF9" w:rsidRPr="00E2444A" w:rsidRDefault="002B6DF9" w:rsidP="002B6DF9">
            <w:pPr>
              <w:rPr>
                <w:rFonts w:cs="Arial"/>
                <w:szCs w:val="22"/>
                <w:lang w:val="id-ID"/>
              </w:rPr>
            </w:pPr>
          </w:p>
        </w:tc>
        <w:tc>
          <w:tcPr>
            <w:tcW w:w="1406" w:type="dxa"/>
            <w:tcBorders>
              <w:top w:val="single" w:sz="4" w:space="0" w:color="auto"/>
              <w:left w:val="single" w:sz="4" w:space="0" w:color="auto"/>
              <w:bottom w:val="single" w:sz="4" w:space="0" w:color="auto"/>
              <w:right w:val="single" w:sz="4" w:space="0" w:color="auto"/>
            </w:tcBorders>
          </w:tcPr>
          <w:p w:rsidR="002B6DF9" w:rsidRPr="00E2444A" w:rsidRDefault="002B6DF9" w:rsidP="002B6DF9">
            <w:pPr>
              <w:jc w:val="center"/>
              <w:rPr>
                <w:rFonts w:cs="Arial"/>
                <w:szCs w:val="22"/>
                <w:lang w:val="it-IT"/>
              </w:rPr>
            </w:pPr>
            <w:r w:rsidRPr="00E2444A">
              <w:rPr>
                <w:rFonts w:cs="Arial"/>
                <w:szCs w:val="22"/>
                <w:lang w:val="it-IT"/>
              </w:rPr>
              <w:t>Indonesia</w:t>
            </w:r>
          </w:p>
        </w:tc>
        <w:tc>
          <w:tcPr>
            <w:tcW w:w="1143" w:type="dxa"/>
            <w:tcBorders>
              <w:top w:val="single" w:sz="4" w:space="0" w:color="auto"/>
              <w:left w:val="single" w:sz="4" w:space="0" w:color="auto"/>
              <w:bottom w:val="single" w:sz="4" w:space="0" w:color="auto"/>
              <w:right w:val="single" w:sz="4" w:space="0" w:color="auto"/>
            </w:tcBorders>
          </w:tcPr>
          <w:p w:rsidR="002B6DF9" w:rsidRPr="00E2444A" w:rsidRDefault="002B6DF9" w:rsidP="002B6DF9">
            <w:pPr>
              <w:jc w:val="center"/>
              <w:rPr>
                <w:rFonts w:cs="Arial"/>
                <w:szCs w:val="22"/>
                <w:lang w:val="id-ID"/>
              </w:rPr>
            </w:pPr>
            <w:r w:rsidRPr="00E2444A">
              <w:rPr>
                <w:rFonts w:cs="Arial"/>
                <w:szCs w:val="22"/>
                <w:lang w:val="it-IT"/>
              </w:rPr>
              <w:t>2013</w:t>
            </w:r>
          </w:p>
        </w:tc>
      </w:tr>
      <w:tr w:rsidR="002B6DF9" w:rsidRPr="00AB2199" w:rsidTr="00E2444A">
        <w:trPr>
          <w:trHeight w:val="20"/>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B6DF9" w:rsidRPr="00E2444A" w:rsidRDefault="00A90964" w:rsidP="002B6DF9">
            <w:pPr>
              <w:jc w:val="center"/>
              <w:rPr>
                <w:rFonts w:cs="Arial"/>
                <w:szCs w:val="22"/>
                <w:lang w:val="id-ID"/>
              </w:rPr>
            </w:pPr>
            <w:r w:rsidRPr="00E2444A">
              <w:rPr>
                <w:rFonts w:cs="Arial"/>
                <w:szCs w:val="22"/>
              </w:rPr>
              <w:t>2</w:t>
            </w:r>
            <w:r w:rsidR="002B6DF9" w:rsidRPr="00E2444A">
              <w:rPr>
                <w:rFonts w:cs="Arial"/>
                <w:szCs w:val="22"/>
                <w:lang w:val="id-ID"/>
              </w:rPr>
              <w:t>.</w:t>
            </w:r>
          </w:p>
        </w:tc>
        <w:tc>
          <w:tcPr>
            <w:tcW w:w="183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B6DF9" w:rsidRPr="00E2444A" w:rsidRDefault="002B6DF9" w:rsidP="008E57E1">
            <w:pPr>
              <w:jc w:val="left"/>
              <w:rPr>
                <w:rFonts w:cs="Arial"/>
                <w:szCs w:val="22"/>
                <w:lang w:val="id-ID"/>
              </w:rPr>
            </w:pPr>
            <w:r w:rsidRPr="00E2444A">
              <w:rPr>
                <w:rFonts w:cs="Arial"/>
                <w:szCs w:val="22"/>
                <w:lang w:val="id-ID"/>
              </w:rPr>
              <w:t>Rudy Cahyadi Hario Pribadi</w:t>
            </w:r>
          </w:p>
        </w:tc>
        <w:tc>
          <w:tcPr>
            <w:tcW w:w="12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B6DF9" w:rsidRPr="00E2444A" w:rsidRDefault="002B6DF9" w:rsidP="002B6DF9">
            <w:pPr>
              <w:jc w:val="center"/>
              <w:rPr>
                <w:rFonts w:cs="Arial"/>
                <w:szCs w:val="22"/>
                <w:lang w:val="id-ID"/>
              </w:rPr>
            </w:pPr>
            <w:r w:rsidRPr="00E2444A">
              <w:rPr>
                <w:rFonts w:cs="Arial"/>
                <w:szCs w:val="22"/>
                <w:lang w:val="id-ID"/>
              </w:rPr>
              <w:t>S3</w:t>
            </w:r>
          </w:p>
        </w:tc>
        <w:tc>
          <w:tcPr>
            <w:tcW w:w="13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B6DF9" w:rsidRPr="00E2444A" w:rsidRDefault="002B6DF9" w:rsidP="002B6DF9">
            <w:pPr>
              <w:rPr>
                <w:rFonts w:cs="Arial"/>
                <w:szCs w:val="22"/>
                <w:lang w:val="id-ID"/>
              </w:rPr>
            </w:pPr>
            <w:r w:rsidRPr="00E2444A">
              <w:rPr>
                <w:rFonts w:cs="Arial"/>
                <w:szCs w:val="22"/>
                <w:lang w:val="id-ID"/>
              </w:rPr>
              <w:t xml:space="preserve">Computer Science </w:t>
            </w:r>
          </w:p>
        </w:tc>
        <w:tc>
          <w:tcPr>
            <w:tcW w:w="13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B6DF9" w:rsidRPr="00E2444A" w:rsidRDefault="002B6DF9" w:rsidP="002B6DF9">
            <w:pPr>
              <w:rPr>
                <w:rFonts w:cs="Arial"/>
                <w:szCs w:val="22"/>
                <w:lang w:val="id-ID"/>
              </w:rPr>
            </w:pPr>
            <w:r w:rsidRPr="00E2444A">
              <w:rPr>
                <w:rFonts w:cs="Arial"/>
                <w:szCs w:val="22"/>
                <w:lang w:val="id-ID"/>
              </w:rPr>
              <w:t>NTUST, dengan Beasiswa NTUST</w:t>
            </w:r>
          </w:p>
        </w:tc>
        <w:tc>
          <w:tcPr>
            <w:tcW w:w="140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B6DF9" w:rsidRPr="00E2444A" w:rsidRDefault="002B6DF9" w:rsidP="002B6DF9">
            <w:pPr>
              <w:jc w:val="center"/>
              <w:rPr>
                <w:rFonts w:cs="Arial"/>
                <w:szCs w:val="22"/>
                <w:lang w:val="id-ID"/>
              </w:rPr>
            </w:pPr>
            <w:r w:rsidRPr="00E2444A">
              <w:rPr>
                <w:rFonts w:cs="Arial"/>
                <w:szCs w:val="22"/>
                <w:lang w:val="id-ID"/>
              </w:rPr>
              <w:t>Taiwan</w:t>
            </w:r>
          </w:p>
        </w:tc>
        <w:tc>
          <w:tcPr>
            <w:tcW w:w="11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B6DF9" w:rsidRPr="00E2444A" w:rsidRDefault="002B6DF9" w:rsidP="002B6DF9">
            <w:pPr>
              <w:jc w:val="center"/>
              <w:rPr>
                <w:rFonts w:cs="Arial"/>
                <w:szCs w:val="22"/>
                <w:lang w:val="id-ID"/>
              </w:rPr>
            </w:pPr>
            <w:r w:rsidRPr="00E2444A">
              <w:rPr>
                <w:rFonts w:cs="Arial"/>
                <w:szCs w:val="22"/>
                <w:lang w:val="id-ID"/>
              </w:rPr>
              <w:t>2011</w:t>
            </w:r>
          </w:p>
        </w:tc>
      </w:tr>
    </w:tbl>
    <w:p w:rsidR="00FD4166" w:rsidRDefault="00FD4166" w:rsidP="00FD4166">
      <w:pPr>
        <w:tabs>
          <w:tab w:val="left" w:pos="709"/>
        </w:tabs>
        <w:ind w:left="709" w:hanging="750"/>
        <w:rPr>
          <w:color w:val="000000"/>
          <w:sz w:val="24"/>
          <w:szCs w:val="24"/>
          <w:lang w:val="id-ID"/>
        </w:rPr>
      </w:pPr>
    </w:p>
    <w:p w:rsidR="00FD4166" w:rsidRDefault="00FD4166" w:rsidP="00FD4166">
      <w:pPr>
        <w:tabs>
          <w:tab w:val="left" w:pos="709"/>
        </w:tabs>
        <w:ind w:left="709" w:hanging="750"/>
        <w:rPr>
          <w:b/>
          <w:color w:val="000000"/>
          <w:sz w:val="24"/>
          <w:szCs w:val="24"/>
        </w:rPr>
      </w:pPr>
      <w:r w:rsidRPr="00561245">
        <w:rPr>
          <w:b/>
          <w:color w:val="000000"/>
          <w:sz w:val="24"/>
          <w:szCs w:val="24"/>
        </w:rPr>
        <w:t xml:space="preserve">4.5.3. </w:t>
      </w:r>
      <w:r w:rsidRPr="00561245">
        <w:rPr>
          <w:b/>
          <w:color w:val="000000"/>
          <w:sz w:val="24"/>
          <w:szCs w:val="24"/>
        </w:rPr>
        <w:tab/>
        <w:t xml:space="preserve">Kegiatan dosen tetap yang bidang keahliannya sesuai dengan PS dalam seminar ilmiah/ lokakarya/ penataran/ </w:t>
      </w:r>
      <w:r w:rsidRPr="00561245">
        <w:rPr>
          <w:b/>
          <w:i/>
          <w:iCs/>
          <w:color w:val="000000"/>
          <w:sz w:val="24"/>
          <w:szCs w:val="24"/>
        </w:rPr>
        <w:t>workshop</w:t>
      </w:r>
      <w:r w:rsidRPr="00561245">
        <w:rPr>
          <w:b/>
          <w:color w:val="000000"/>
          <w:sz w:val="24"/>
          <w:szCs w:val="24"/>
        </w:rPr>
        <w:t>/ pagelaran/ pameran/ peragaan yang tidak hanya melibatkan dosen PT sendiri</w:t>
      </w:r>
      <w:r w:rsidR="00FD265F">
        <w:rPr>
          <w:b/>
          <w:color w:val="000000"/>
          <w:sz w:val="24"/>
          <w:szCs w:val="24"/>
        </w:rPr>
        <w:t>.</w:t>
      </w:r>
    </w:p>
    <w:p w:rsidR="00FD265F" w:rsidRPr="00561245" w:rsidRDefault="00FD265F" w:rsidP="00FD265F">
      <w:pPr>
        <w:tabs>
          <w:tab w:val="left" w:pos="709"/>
        </w:tabs>
        <w:rPr>
          <w:b/>
          <w:color w:val="000000"/>
          <w:sz w:val="24"/>
          <w:szCs w:val="24"/>
        </w:rPr>
      </w:pPr>
    </w:p>
    <w:tbl>
      <w:tblPr>
        <w:tblW w:w="88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58"/>
        <w:gridCol w:w="2132"/>
        <w:gridCol w:w="1350"/>
        <w:gridCol w:w="1276"/>
        <w:gridCol w:w="949"/>
        <w:gridCol w:w="1024"/>
      </w:tblGrid>
      <w:tr w:rsidR="002B6DF9" w:rsidRPr="00AB2199" w:rsidTr="001B4F75">
        <w:trPr>
          <w:cantSplit/>
        </w:trPr>
        <w:tc>
          <w:tcPr>
            <w:tcW w:w="540" w:type="dxa"/>
            <w:vMerge w:val="restart"/>
            <w:tcBorders>
              <w:top w:val="single" w:sz="4" w:space="0" w:color="auto"/>
              <w:left w:val="single" w:sz="4" w:space="0" w:color="auto"/>
              <w:bottom w:val="single" w:sz="4" w:space="0" w:color="auto"/>
              <w:right w:val="single" w:sz="4" w:space="0" w:color="auto"/>
            </w:tcBorders>
            <w:shd w:val="pct20" w:color="auto" w:fill="auto"/>
            <w:vAlign w:val="center"/>
          </w:tcPr>
          <w:p w:rsidR="002B6DF9" w:rsidRPr="00AB2199" w:rsidRDefault="002B6DF9" w:rsidP="002B6DF9">
            <w:pPr>
              <w:jc w:val="center"/>
              <w:rPr>
                <w:rFonts w:cs="Arial"/>
                <w:b/>
                <w:bCs/>
                <w:sz w:val="20"/>
              </w:rPr>
            </w:pPr>
            <w:r w:rsidRPr="00AB2199">
              <w:rPr>
                <w:rFonts w:cs="Arial"/>
                <w:b/>
                <w:bCs/>
                <w:sz w:val="20"/>
              </w:rPr>
              <w:t>No.</w:t>
            </w:r>
          </w:p>
        </w:tc>
        <w:tc>
          <w:tcPr>
            <w:tcW w:w="1558" w:type="dxa"/>
            <w:vMerge w:val="restart"/>
            <w:tcBorders>
              <w:top w:val="single" w:sz="4" w:space="0" w:color="auto"/>
              <w:left w:val="single" w:sz="4" w:space="0" w:color="auto"/>
              <w:bottom w:val="single" w:sz="4" w:space="0" w:color="auto"/>
              <w:right w:val="single" w:sz="4" w:space="0" w:color="auto"/>
            </w:tcBorders>
            <w:shd w:val="pct20" w:color="auto" w:fill="auto"/>
            <w:vAlign w:val="center"/>
          </w:tcPr>
          <w:p w:rsidR="002B6DF9" w:rsidRPr="00AB2199" w:rsidRDefault="002B6DF9" w:rsidP="002B6DF9">
            <w:pPr>
              <w:jc w:val="center"/>
              <w:rPr>
                <w:rFonts w:cs="Arial"/>
                <w:b/>
                <w:bCs/>
                <w:sz w:val="20"/>
              </w:rPr>
            </w:pPr>
            <w:r w:rsidRPr="00AB2199">
              <w:rPr>
                <w:rFonts w:cs="Arial"/>
                <w:b/>
                <w:bCs/>
                <w:sz w:val="20"/>
              </w:rPr>
              <w:t>Nama Dosen</w:t>
            </w:r>
          </w:p>
        </w:tc>
        <w:tc>
          <w:tcPr>
            <w:tcW w:w="2132" w:type="dxa"/>
            <w:vMerge w:val="restart"/>
            <w:tcBorders>
              <w:top w:val="single" w:sz="4" w:space="0" w:color="auto"/>
              <w:left w:val="single" w:sz="4" w:space="0" w:color="auto"/>
              <w:bottom w:val="single" w:sz="4" w:space="0" w:color="auto"/>
              <w:right w:val="single" w:sz="4" w:space="0" w:color="auto"/>
            </w:tcBorders>
            <w:shd w:val="pct20" w:color="auto" w:fill="auto"/>
            <w:vAlign w:val="center"/>
          </w:tcPr>
          <w:p w:rsidR="002B6DF9" w:rsidRPr="00AB2199" w:rsidRDefault="002B6DF9" w:rsidP="002B6DF9">
            <w:pPr>
              <w:jc w:val="center"/>
              <w:rPr>
                <w:rFonts w:cs="Arial"/>
                <w:b/>
                <w:bCs/>
                <w:sz w:val="20"/>
              </w:rPr>
            </w:pPr>
            <w:r w:rsidRPr="00AB2199">
              <w:rPr>
                <w:rFonts w:cs="Arial"/>
                <w:b/>
                <w:bCs/>
                <w:sz w:val="20"/>
              </w:rPr>
              <w:t>Jenis Kegiatan*</w:t>
            </w:r>
          </w:p>
        </w:tc>
        <w:tc>
          <w:tcPr>
            <w:tcW w:w="1350" w:type="dxa"/>
            <w:vMerge w:val="restart"/>
            <w:tcBorders>
              <w:top w:val="single" w:sz="4" w:space="0" w:color="auto"/>
              <w:left w:val="single" w:sz="4" w:space="0" w:color="auto"/>
              <w:bottom w:val="single" w:sz="4" w:space="0" w:color="auto"/>
              <w:right w:val="single" w:sz="4" w:space="0" w:color="auto"/>
            </w:tcBorders>
            <w:shd w:val="pct20" w:color="auto" w:fill="auto"/>
            <w:vAlign w:val="center"/>
          </w:tcPr>
          <w:p w:rsidR="002B6DF9" w:rsidRPr="00AB2199" w:rsidRDefault="002B6DF9" w:rsidP="002B6DF9">
            <w:pPr>
              <w:jc w:val="center"/>
              <w:rPr>
                <w:rFonts w:cs="Arial"/>
                <w:b/>
                <w:bCs/>
                <w:sz w:val="20"/>
              </w:rPr>
            </w:pPr>
            <w:r w:rsidRPr="00AB2199">
              <w:rPr>
                <w:rFonts w:cs="Arial"/>
                <w:b/>
                <w:bCs/>
                <w:sz w:val="20"/>
              </w:rPr>
              <w:t>Tempat</w:t>
            </w:r>
          </w:p>
        </w:tc>
        <w:tc>
          <w:tcPr>
            <w:tcW w:w="1276" w:type="dxa"/>
            <w:vMerge w:val="restart"/>
            <w:tcBorders>
              <w:top w:val="single" w:sz="4" w:space="0" w:color="auto"/>
              <w:left w:val="single" w:sz="4" w:space="0" w:color="auto"/>
              <w:bottom w:val="single" w:sz="4" w:space="0" w:color="auto"/>
              <w:right w:val="single" w:sz="4" w:space="0" w:color="auto"/>
            </w:tcBorders>
            <w:shd w:val="pct20" w:color="auto" w:fill="auto"/>
            <w:vAlign w:val="center"/>
          </w:tcPr>
          <w:p w:rsidR="002B6DF9" w:rsidRPr="00AB2199" w:rsidRDefault="002B6DF9" w:rsidP="002B6DF9">
            <w:pPr>
              <w:jc w:val="center"/>
              <w:rPr>
                <w:rFonts w:cs="Arial"/>
                <w:b/>
                <w:bCs/>
                <w:sz w:val="20"/>
              </w:rPr>
            </w:pPr>
            <w:r w:rsidRPr="00AB2199">
              <w:rPr>
                <w:rFonts w:cs="Arial"/>
                <w:b/>
                <w:bCs/>
                <w:sz w:val="20"/>
              </w:rPr>
              <w:t>Waktu</w:t>
            </w:r>
          </w:p>
        </w:tc>
        <w:tc>
          <w:tcPr>
            <w:tcW w:w="1973" w:type="dxa"/>
            <w:gridSpan w:val="2"/>
            <w:tcBorders>
              <w:top w:val="single" w:sz="4" w:space="0" w:color="auto"/>
              <w:left w:val="single" w:sz="4" w:space="0" w:color="auto"/>
              <w:bottom w:val="single" w:sz="4" w:space="0" w:color="auto"/>
              <w:right w:val="single" w:sz="4" w:space="0" w:color="auto"/>
            </w:tcBorders>
            <w:shd w:val="pct20" w:color="auto" w:fill="auto"/>
            <w:vAlign w:val="center"/>
          </w:tcPr>
          <w:p w:rsidR="002B6DF9" w:rsidRPr="00AB2199" w:rsidRDefault="002B6DF9" w:rsidP="002B6DF9">
            <w:pPr>
              <w:jc w:val="center"/>
              <w:rPr>
                <w:rFonts w:cs="Arial"/>
                <w:b/>
                <w:bCs/>
                <w:sz w:val="20"/>
              </w:rPr>
            </w:pPr>
            <w:r w:rsidRPr="00AB2199">
              <w:rPr>
                <w:rFonts w:cs="Arial"/>
                <w:b/>
                <w:bCs/>
                <w:sz w:val="20"/>
              </w:rPr>
              <w:t>Sebagai</w:t>
            </w:r>
          </w:p>
        </w:tc>
      </w:tr>
      <w:tr w:rsidR="002B6DF9" w:rsidRPr="00AB2199" w:rsidTr="001B4F75">
        <w:trPr>
          <w:cantSplit/>
        </w:trPr>
        <w:tc>
          <w:tcPr>
            <w:tcW w:w="540" w:type="dxa"/>
            <w:vMerge/>
            <w:tcBorders>
              <w:top w:val="single" w:sz="4" w:space="0" w:color="auto"/>
              <w:left w:val="single" w:sz="4" w:space="0" w:color="auto"/>
              <w:bottom w:val="double" w:sz="4" w:space="0" w:color="auto"/>
              <w:right w:val="single" w:sz="4" w:space="0" w:color="auto"/>
            </w:tcBorders>
          </w:tcPr>
          <w:p w:rsidR="002B6DF9" w:rsidRPr="00AB2199" w:rsidRDefault="002B6DF9" w:rsidP="002B6DF9">
            <w:pPr>
              <w:jc w:val="center"/>
              <w:rPr>
                <w:rFonts w:cs="Arial"/>
                <w:b/>
                <w:bCs/>
                <w:sz w:val="20"/>
              </w:rPr>
            </w:pPr>
          </w:p>
        </w:tc>
        <w:tc>
          <w:tcPr>
            <w:tcW w:w="1558" w:type="dxa"/>
            <w:vMerge/>
            <w:tcBorders>
              <w:top w:val="single" w:sz="4" w:space="0" w:color="auto"/>
              <w:left w:val="single" w:sz="4" w:space="0" w:color="auto"/>
              <w:bottom w:val="double" w:sz="4" w:space="0" w:color="auto"/>
              <w:right w:val="single" w:sz="4" w:space="0" w:color="auto"/>
            </w:tcBorders>
            <w:vAlign w:val="center"/>
          </w:tcPr>
          <w:p w:rsidR="002B6DF9" w:rsidRPr="00AB2199" w:rsidRDefault="002B6DF9" w:rsidP="002B6DF9">
            <w:pPr>
              <w:jc w:val="center"/>
              <w:rPr>
                <w:rFonts w:cs="Arial"/>
                <w:b/>
                <w:bCs/>
                <w:sz w:val="20"/>
              </w:rPr>
            </w:pPr>
          </w:p>
        </w:tc>
        <w:tc>
          <w:tcPr>
            <w:tcW w:w="2132" w:type="dxa"/>
            <w:vMerge/>
            <w:tcBorders>
              <w:top w:val="single" w:sz="4" w:space="0" w:color="auto"/>
              <w:left w:val="single" w:sz="4" w:space="0" w:color="auto"/>
              <w:bottom w:val="double" w:sz="4" w:space="0" w:color="auto"/>
              <w:right w:val="single" w:sz="4" w:space="0" w:color="auto"/>
            </w:tcBorders>
            <w:vAlign w:val="center"/>
          </w:tcPr>
          <w:p w:rsidR="002B6DF9" w:rsidRPr="00AB2199" w:rsidRDefault="002B6DF9" w:rsidP="002B6DF9">
            <w:pPr>
              <w:jc w:val="center"/>
              <w:rPr>
                <w:rFonts w:cs="Arial"/>
                <w:b/>
                <w:bCs/>
                <w:sz w:val="20"/>
              </w:rPr>
            </w:pPr>
          </w:p>
        </w:tc>
        <w:tc>
          <w:tcPr>
            <w:tcW w:w="1350" w:type="dxa"/>
            <w:vMerge/>
            <w:tcBorders>
              <w:top w:val="single" w:sz="4" w:space="0" w:color="auto"/>
              <w:left w:val="single" w:sz="4" w:space="0" w:color="auto"/>
              <w:bottom w:val="double" w:sz="4" w:space="0" w:color="auto"/>
              <w:right w:val="single" w:sz="4" w:space="0" w:color="auto"/>
            </w:tcBorders>
            <w:vAlign w:val="center"/>
          </w:tcPr>
          <w:p w:rsidR="002B6DF9" w:rsidRPr="00AB2199" w:rsidRDefault="002B6DF9" w:rsidP="002B6DF9">
            <w:pPr>
              <w:jc w:val="center"/>
              <w:rPr>
                <w:rFonts w:cs="Arial"/>
                <w:b/>
                <w:bCs/>
                <w:sz w:val="20"/>
              </w:rPr>
            </w:pPr>
          </w:p>
        </w:tc>
        <w:tc>
          <w:tcPr>
            <w:tcW w:w="1276" w:type="dxa"/>
            <w:vMerge/>
            <w:tcBorders>
              <w:top w:val="single" w:sz="4" w:space="0" w:color="auto"/>
              <w:left w:val="single" w:sz="4" w:space="0" w:color="auto"/>
              <w:bottom w:val="double" w:sz="4" w:space="0" w:color="auto"/>
              <w:right w:val="single" w:sz="4" w:space="0" w:color="auto"/>
            </w:tcBorders>
            <w:vAlign w:val="center"/>
          </w:tcPr>
          <w:p w:rsidR="002B6DF9" w:rsidRPr="00AB2199" w:rsidRDefault="002B6DF9" w:rsidP="002B6DF9">
            <w:pPr>
              <w:jc w:val="center"/>
              <w:rPr>
                <w:rFonts w:cs="Arial"/>
                <w:b/>
                <w:bCs/>
                <w:sz w:val="20"/>
              </w:rPr>
            </w:pPr>
          </w:p>
        </w:tc>
        <w:tc>
          <w:tcPr>
            <w:tcW w:w="949" w:type="dxa"/>
            <w:tcBorders>
              <w:top w:val="single" w:sz="4" w:space="0" w:color="auto"/>
              <w:left w:val="single" w:sz="4" w:space="0" w:color="auto"/>
              <w:bottom w:val="double" w:sz="4" w:space="0" w:color="auto"/>
              <w:right w:val="single" w:sz="4" w:space="0" w:color="auto"/>
            </w:tcBorders>
            <w:shd w:val="pct20" w:color="auto" w:fill="auto"/>
            <w:vAlign w:val="center"/>
          </w:tcPr>
          <w:p w:rsidR="002B6DF9" w:rsidRPr="00AB2199" w:rsidRDefault="002B6DF9" w:rsidP="002B6DF9">
            <w:pPr>
              <w:jc w:val="center"/>
              <w:rPr>
                <w:rFonts w:cs="Arial"/>
                <w:b/>
                <w:bCs/>
                <w:sz w:val="20"/>
              </w:rPr>
            </w:pPr>
            <w:r w:rsidRPr="00AB2199">
              <w:rPr>
                <w:rFonts w:cs="Arial"/>
                <w:b/>
                <w:bCs/>
                <w:sz w:val="20"/>
              </w:rPr>
              <w:t>Penyaji</w:t>
            </w:r>
          </w:p>
        </w:tc>
        <w:tc>
          <w:tcPr>
            <w:tcW w:w="1024" w:type="dxa"/>
            <w:tcBorders>
              <w:top w:val="single" w:sz="4" w:space="0" w:color="auto"/>
              <w:left w:val="single" w:sz="4" w:space="0" w:color="auto"/>
              <w:bottom w:val="double" w:sz="4" w:space="0" w:color="auto"/>
              <w:right w:val="single" w:sz="4" w:space="0" w:color="auto"/>
            </w:tcBorders>
            <w:shd w:val="pct20" w:color="auto" w:fill="auto"/>
            <w:vAlign w:val="center"/>
          </w:tcPr>
          <w:p w:rsidR="002B6DF9" w:rsidRPr="00AB2199" w:rsidRDefault="002B6DF9" w:rsidP="002B6DF9">
            <w:pPr>
              <w:jc w:val="center"/>
              <w:rPr>
                <w:rFonts w:cs="Arial"/>
                <w:b/>
                <w:bCs/>
                <w:sz w:val="20"/>
              </w:rPr>
            </w:pPr>
            <w:r w:rsidRPr="00AB2199">
              <w:rPr>
                <w:rFonts w:cs="Arial"/>
                <w:b/>
                <w:bCs/>
                <w:sz w:val="20"/>
              </w:rPr>
              <w:t>Peserta</w:t>
            </w:r>
          </w:p>
        </w:tc>
      </w:tr>
      <w:tr w:rsidR="00AB2199" w:rsidRPr="00AB2199" w:rsidTr="001B4F75">
        <w:trPr>
          <w:cantSplit/>
        </w:trPr>
        <w:tc>
          <w:tcPr>
            <w:tcW w:w="540"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AB2199" w:rsidRPr="00AB2199" w:rsidRDefault="00AB2199" w:rsidP="00033AC5">
            <w:pPr>
              <w:jc w:val="center"/>
              <w:rPr>
                <w:rFonts w:cs="Arial"/>
                <w:b/>
                <w:bCs/>
                <w:sz w:val="16"/>
                <w:szCs w:val="16"/>
              </w:rPr>
            </w:pPr>
            <w:r w:rsidRPr="00AB2199">
              <w:rPr>
                <w:rFonts w:cs="Arial"/>
                <w:b/>
                <w:bCs/>
                <w:sz w:val="16"/>
                <w:szCs w:val="16"/>
              </w:rPr>
              <w:t>(1)</w:t>
            </w:r>
          </w:p>
        </w:tc>
        <w:tc>
          <w:tcPr>
            <w:tcW w:w="1558"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AB2199" w:rsidRPr="00AB2199" w:rsidRDefault="00AB2199" w:rsidP="00033AC5">
            <w:pPr>
              <w:jc w:val="center"/>
              <w:rPr>
                <w:rFonts w:cs="Arial"/>
                <w:b/>
                <w:bCs/>
                <w:sz w:val="16"/>
                <w:szCs w:val="16"/>
              </w:rPr>
            </w:pPr>
            <w:r w:rsidRPr="00AB2199">
              <w:rPr>
                <w:rFonts w:cs="Arial"/>
                <w:b/>
                <w:bCs/>
                <w:sz w:val="16"/>
                <w:szCs w:val="16"/>
              </w:rPr>
              <w:t>(2)</w:t>
            </w:r>
          </w:p>
        </w:tc>
        <w:tc>
          <w:tcPr>
            <w:tcW w:w="2132"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AB2199" w:rsidRPr="00AB2199" w:rsidRDefault="00AB2199" w:rsidP="00033AC5">
            <w:pPr>
              <w:jc w:val="center"/>
              <w:rPr>
                <w:rFonts w:cs="Arial"/>
                <w:b/>
                <w:bCs/>
                <w:sz w:val="16"/>
                <w:szCs w:val="16"/>
              </w:rPr>
            </w:pPr>
            <w:r w:rsidRPr="00AB2199">
              <w:rPr>
                <w:rFonts w:cs="Arial"/>
                <w:b/>
                <w:bCs/>
                <w:sz w:val="16"/>
                <w:szCs w:val="16"/>
              </w:rPr>
              <w:t>(3)</w:t>
            </w:r>
          </w:p>
        </w:tc>
        <w:tc>
          <w:tcPr>
            <w:tcW w:w="1350"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AB2199" w:rsidRPr="00AB2199" w:rsidRDefault="00AB2199" w:rsidP="00033AC5">
            <w:pPr>
              <w:jc w:val="center"/>
              <w:rPr>
                <w:rFonts w:cs="Arial"/>
                <w:b/>
                <w:bCs/>
                <w:sz w:val="16"/>
                <w:szCs w:val="16"/>
              </w:rPr>
            </w:pPr>
            <w:r w:rsidRPr="00AB2199">
              <w:rPr>
                <w:rFonts w:cs="Arial"/>
                <w:b/>
                <w:bCs/>
                <w:sz w:val="16"/>
                <w:szCs w:val="16"/>
              </w:rPr>
              <w:t>(4)</w:t>
            </w:r>
          </w:p>
        </w:tc>
        <w:tc>
          <w:tcPr>
            <w:tcW w:w="1276"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AB2199" w:rsidRPr="00AB2199" w:rsidRDefault="00AB2199" w:rsidP="00033AC5">
            <w:pPr>
              <w:jc w:val="center"/>
              <w:rPr>
                <w:rFonts w:cs="Arial"/>
                <w:b/>
                <w:bCs/>
                <w:sz w:val="16"/>
                <w:szCs w:val="16"/>
              </w:rPr>
            </w:pPr>
            <w:r w:rsidRPr="00AB2199">
              <w:rPr>
                <w:rFonts w:cs="Arial"/>
                <w:b/>
                <w:bCs/>
                <w:sz w:val="16"/>
                <w:szCs w:val="16"/>
              </w:rPr>
              <w:t>(5)</w:t>
            </w:r>
          </w:p>
        </w:tc>
        <w:tc>
          <w:tcPr>
            <w:tcW w:w="949"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AB2199" w:rsidRPr="00AB2199" w:rsidRDefault="00AB2199" w:rsidP="00033AC5">
            <w:pPr>
              <w:jc w:val="center"/>
              <w:rPr>
                <w:rFonts w:cs="Arial"/>
                <w:b/>
                <w:bCs/>
                <w:sz w:val="16"/>
                <w:szCs w:val="16"/>
              </w:rPr>
            </w:pPr>
            <w:r w:rsidRPr="00AB2199">
              <w:rPr>
                <w:rFonts w:cs="Arial"/>
                <w:b/>
                <w:bCs/>
                <w:sz w:val="16"/>
                <w:szCs w:val="16"/>
              </w:rPr>
              <w:t>(6)</w:t>
            </w:r>
          </w:p>
        </w:tc>
        <w:tc>
          <w:tcPr>
            <w:tcW w:w="1024" w:type="dxa"/>
            <w:tcBorders>
              <w:top w:val="double" w:sz="4" w:space="0" w:color="auto"/>
              <w:left w:val="single" w:sz="4" w:space="0" w:color="auto"/>
              <w:bottom w:val="single" w:sz="4" w:space="0" w:color="auto"/>
              <w:right w:val="single" w:sz="4" w:space="0" w:color="auto"/>
            </w:tcBorders>
            <w:shd w:val="clear" w:color="auto" w:fill="F2DBDB" w:themeFill="accent2" w:themeFillTint="33"/>
          </w:tcPr>
          <w:p w:rsidR="00AB2199" w:rsidRPr="00AB2199" w:rsidRDefault="00AB2199" w:rsidP="002B6DF9">
            <w:pPr>
              <w:jc w:val="center"/>
              <w:rPr>
                <w:rFonts w:cs="Arial"/>
                <w:b/>
                <w:bCs/>
                <w:sz w:val="16"/>
                <w:szCs w:val="16"/>
              </w:rPr>
            </w:pPr>
            <w:r w:rsidRPr="00AB2199">
              <w:rPr>
                <w:rFonts w:cs="Arial"/>
                <w:b/>
                <w:bCs/>
                <w:sz w:val="16"/>
                <w:szCs w:val="16"/>
              </w:rPr>
              <w:t>(7)</w:t>
            </w:r>
          </w:p>
        </w:tc>
      </w:tr>
      <w:tr w:rsidR="00AB2199" w:rsidRPr="00AB2199" w:rsidTr="00E2444A">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center"/>
              <w:rPr>
                <w:rFonts w:cs="Arial"/>
                <w:bCs/>
                <w:szCs w:val="22"/>
              </w:rPr>
            </w:pPr>
            <w:r w:rsidRPr="00E2444A">
              <w:rPr>
                <w:rFonts w:cs="Arial"/>
                <w:bCs/>
                <w:szCs w:val="22"/>
              </w:rPr>
              <w:t>1.</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bCs/>
                <w:szCs w:val="22"/>
              </w:rPr>
            </w:pPr>
            <w:r w:rsidRPr="00E2444A">
              <w:rPr>
                <w:rFonts w:cs="Arial"/>
                <w:szCs w:val="22"/>
                <w:lang w:val="id-ID"/>
              </w:rPr>
              <w:t>RR Ani Dijah Rahajoe</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szCs w:val="22"/>
                <w:lang w:val="id-ID"/>
              </w:rPr>
            </w:pPr>
            <w:r w:rsidRPr="00E2444A">
              <w:rPr>
                <w:rFonts w:cs="Arial"/>
                <w:color w:val="000000"/>
                <w:szCs w:val="22"/>
              </w:rPr>
              <w:t>Seminar Nasional Teknologi Informasi dan Aplikasinya,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szCs w:val="22"/>
                <w:lang w:val="es-ES"/>
              </w:rPr>
            </w:pPr>
            <w:r w:rsidRPr="00E2444A">
              <w:rPr>
                <w:rFonts w:cs="Arial"/>
                <w:szCs w:val="22"/>
                <w:lang w:val="es-ES"/>
              </w:rPr>
              <w:t>Polinema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szCs w:val="22"/>
                <w:lang w:val="es-ES"/>
              </w:rPr>
            </w:pPr>
            <w:r w:rsidRPr="00E2444A">
              <w:rPr>
                <w:rFonts w:cs="Arial"/>
                <w:color w:val="000000"/>
                <w:szCs w:val="22"/>
              </w:rPr>
              <w:t>5 Juni 2014</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333354">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1</w:t>
            </w:r>
            <w:r w:rsidRPr="00AB2199">
              <w:rPr>
                <w:rFonts w:cs="Arial"/>
                <w:bCs/>
                <w:sz w:val="20"/>
                <w:vertAlign w:val="superscript"/>
              </w:rPr>
              <w:t>)</w:t>
            </w:r>
          </w:p>
        </w:tc>
      </w:tr>
      <w:tr w:rsidR="00AB2199" w:rsidRPr="00AB2199" w:rsidTr="00E2444A">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center"/>
              <w:rPr>
                <w:rFonts w:cs="Arial"/>
                <w:bCs/>
                <w:szCs w:val="22"/>
              </w:rPr>
            </w:pPr>
            <w:r w:rsidRPr="00E2444A">
              <w:rPr>
                <w:rFonts w:cs="Arial"/>
                <w:bCs/>
                <w:szCs w:val="22"/>
              </w:rPr>
              <w:t>2.</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bCs/>
                <w:szCs w:val="22"/>
              </w:rPr>
            </w:pPr>
            <w:r w:rsidRPr="00E2444A">
              <w:rPr>
                <w:rFonts w:cs="Arial"/>
                <w:szCs w:val="22"/>
                <w:lang w:val="id-ID"/>
              </w:rPr>
              <w:t>RR Ani Dijah Rahajoe</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szCs w:val="22"/>
                <w:lang w:val="id-ID"/>
              </w:rPr>
            </w:pPr>
            <w:r w:rsidRPr="00E2444A">
              <w:rPr>
                <w:rFonts w:cs="Arial"/>
                <w:color w:val="000000"/>
                <w:szCs w:val="22"/>
              </w:rPr>
              <w:t>Seminar Nasional Teknik Elektro dan Pendidikan Teknik Elektro (STE 2013),</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szCs w:val="22"/>
                <w:lang w:val="es-ES"/>
              </w:rPr>
            </w:pPr>
            <w:r w:rsidRPr="00E2444A">
              <w:rPr>
                <w:rFonts w:cs="Arial"/>
                <w:color w:val="000000"/>
                <w:szCs w:val="22"/>
              </w:rPr>
              <w:t>Universitas Negeri Surabaya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szCs w:val="22"/>
                <w:lang w:val="es-ES"/>
              </w:rPr>
            </w:pPr>
            <w:r w:rsidRPr="00E2444A">
              <w:rPr>
                <w:rFonts w:cs="Arial"/>
                <w:szCs w:val="22"/>
                <w:lang w:val="es-ES"/>
              </w:rPr>
              <w:t>2013</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2</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333354">
            <w:pPr>
              <w:jc w:val="center"/>
              <w:rPr>
                <w:rFonts w:cs="Arial"/>
                <w:bCs/>
                <w:szCs w:val="22"/>
              </w:rPr>
            </w:pPr>
            <w:r w:rsidRPr="00E2444A">
              <w:rPr>
                <w:rFonts w:cs="Arial"/>
                <w:bCs/>
                <w:szCs w:val="22"/>
              </w:rPr>
              <w:t>3.</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333354">
            <w:pPr>
              <w:jc w:val="left"/>
              <w:rPr>
                <w:rFonts w:cs="Arial"/>
                <w:bCs/>
                <w:szCs w:val="22"/>
                <w:lang w:val="id-ID"/>
              </w:rPr>
            </w:pPr>
            <w:r w:rsidRPr="00E2444A">
              <w:rPr>
                <w:rFonts w:cs="Arial"/>
                <w:bCs/>
                <w:szCs w:val="22"/>
                <w:lang w:val="id-ID"/>
              </w:rPr>
              <w:t>Rudy Cahyadi Hario Pribadi</w:t>
            </w:r>
          </w:p>
        </w:tc>
        <w:tc>
          <w:tcPr>
            <w:tcW w:w="2132" w:type="dxa"/>
            <w:tcBorders>
              <w:top w:val="single" w:sz="4" w:space="0" w:color="auto"/>
              <w:left w:val="single" w:sz="4" w:space="0" w:color="auto"/>
              <w:bottom w:val="single" w:sz="4" w:space="0" w:color="auto"/>
              <w:right w:val="single" w:sz="4" w:space="0" w:color="auto"/>
            </w:tcBorders>
          </w:tcPr>
          <w:p w:rsidR="00AB2199" w:rsidRPr="00E2444A" w:rsidRDefault="00AB2199" w:rsidP="00333354">
            <w:pPr>
              <w:jc w:val="left"/>
              <w:rPr>
                <w:rFonts w:cs="Arial"/>
                <w:szCs w:val="22"/>
                <w:lang w:val="sv-SE"/>
              </w:rPr>
            </w:pPr>
            <w:r w:rsidRPr="00E2444A">
              <w:rPr>
                <w:rFonts w:cs="Arial"/>
                <w:color w:val="000000"/>
                <w:szCs w:val="22"/>
              </w:rPr>
              <w:t>Seminar Nasional Teknologi Informasi dan Aplikasinya,</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333354">
            <w:pPr>
              <w:jc w:val="left"/>
              <w:rPr>
                <w:rFonts w:cs="Arial"/>
                <w:szCs w:val="22"/>
                <w:lang w:val="es-ES"/>
              </w:rPr>
            </w:pPr>
            <w:r w:rsidRPr="00E2444A">
              <w:rPr>
                <w:rFonts w:cs="Arial"/>
                <w:szCs w:val="22"/>
                <w:lang w:val="es-ES"/>
              </w:rPr>
              <w:t>Polinema</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333354">
            <w:pPr>
              <w:jc w:val="left"/>
              <w:rPr>
                <w:rFonts w:cs="Arial"/>
                <w:szCs w:val="22"/>
                <w:lang w:val="es-ES"/>
              </w:rPr>
            </w:pPr>
            <w:r w:rsidRPr="00E2444A">
              <w:rPr>
                <w:rFonts w:cs="Arial"/>
                <w:color w:val="000000"/>
                <w:szCs w:val="22"/>
              </w:rPr>
              <w:t>5 Juni 2014</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333354">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3</w:t>
            </w:r>
            <w:r w:rsidRPr="00AB2199">
              <w:rPr>
                <w:rFonts w:cs="Arial"/>
                <w:bCs/>
                <w:sz w:val="20"/>
                <w:vertAlign w:val="superscript"/>
              </w:rPr>
              <w:t>)</w:t>
            </w:r>
          </w:p>
        </w:tc>
      </w:tr>
      <w:tr w:rsidR="00AB2199" w:rsidRPr="00AB2199" w:rsidTr="00E2444A">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center"/>
              <w:rPr>
                <w:rFonts w:cs="Arial"/>
                <w:bCs/>
                <w:szCs w:val="22"/>
              </w:rPr>
            </w:pPr>
            <w:r w:rsidRPr="00E2444A">
              <w:rPr>
                <w:rFonts w:cs="Arial"/>
                <w:bCs/>
                <w:szCs w:val="22"/>
              </w:rPr>
              <w:t>4.</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id-ID"/>
              </w:rPr>
            </w:pPr>
            <w:r w:rsidRPr="00E2444A">
              <w:rPr>
                <w:rFonts w:cs="Arial"/>
                <w:szCs w:val="22"/>
                <w:lang w:val="id-ID"/>
              </w:rPr>
              <w:t>Syariful Alim</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sv-SE"/>
              </w:rPr>
            </w:pPr>
            <w:r w:rsidRPr="00E2444A">
              <w:rPr>
                <w:rFonts w:cs="Arial"/>
                <w:color w:val="000000"/>
                <w:szCs w:val="22"/>
              </w:rPr>
              <w:t xml:space="preserve">Seminar Nasional Teknologi Informasi dan Aplikasinya, </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es-ES"/>
              </w:rPr>
            </w:pPr>
            <w:r w:rsidRPr="00E2444A">
              <w:rPr>
                <w:rFonts w:cs="Arial"/>
                <w:szCs w:val="22"/>
                <w:lang w:val="es-ES"/>
              </w:rPr>
              <w:t>Polinema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es-ES"/>
              </w:rPr>
            </w:pPr>
            <w:r w:rsidRPr="00E2444A">
              <w:rPr>
                <w:rFonts w:cs="Arial"/>
                <w:color w:val="000000"/>
                <w:szCs w:val="22"/>
              </w:rPr>
              <w:t>5 Juni 2014</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(1)</w:t>
            </w: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9C39C4">
            <w:pPr>
              <w:jc w:val="center"/>
              <w:rPr>
                <w:rFonts w:cs="Arial"/>
                <w:sz w:val="20"/>
                <w:lang w:val="it-IT"/>
              </w:rPr>
            </w:pPr>
          </w:p>
        </w:tc>
      </w:tr>
      <w:tr w:rsidR="00AB2199" w:rsidRPr="00AB2199" w:rsidTr="00E2444A">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center"/>
              <w:rPr>
                <w:rFonts w:cs="Arial"/>
                <w:bCs/>
                <w:szCs w:val="22"/>
              </w:rPr>
            </w:pPr>
            <w:r w:rsidRPr="00E2444A">
              <w:rPr>
                <w:rFonts w:cs="Arial"/>
                <w:bCs/>
                <w:szCs w:val="22"/>
              </w:rPr>
              <w:t>5.</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id-ID"/>
              </w:rPr>
            </w:pPr>
            <w:r w:rsidRPr="00E2444A">
              <w:rPr>
                <w:rFonts w:cs="Arial"/>
                <w:szCs w:val="22"/>
                <w:lang w:val="id-ID"/>
              </w:rPr>
              <w:t>Syariful Alim</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color w:val="000000"/>
                <w:szCs w:val="22"/>
              </w:rPr>
            </w:pPr>
            <w:r w:rsidRPr="00E2444A">
              <w:rPr>
                <w:rFonts w:cs="Arial"/>
                <w:color w:val="000000"/>
                <w:szCs w:val="22"/>
                <w:lang w:val="id-ID"/>
              </w:rPr>
              <w:t>Seminar Nasional FTSP-ITN 2015</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es-ES"/>
              </w:rPr>
            </w:pPr>
            <w:r w:rsidRPr="00E2444A">
              <w:rPr>
                <w:rFonts w:cs="Arial"/>
                <w:szCs w:val="22"/>
                <w:lang w:val="es-ES"/>
              </w:rPr>
              <w:t>ITN, Malang</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color w:val="000000"/>
                <w:szCs w:val="22"/>
              </w:rPr>
            </w:pPr>
            <w:r w:rsidRPr="00E2444A">
              <w:rPr>
                <w:rFonts w:cs="Arial"/>
                <w:color w:val="000000"/>
                <w:szCs w:val="22"/>
              </w:rPr>
              <w:t>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(2)</w:t>
            </w: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9C39C4">
            <w:pPr>
              <w:jc w:val="center"/>
              <w:rPr>
                <w:rFonts w:cs="Arial"/>
                <w:sz w:val="20"/>
                <w:lang w:val="it-IT"/>
              </w:rPr>
            </w:pPr>
          </w:p>
        </w:tc>
      </w:tr>
      <w:tr w:rsidR="00AB2199" w:rsidRPr="00AB2199" w:rsidTr="00E2444A">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center"/>
              <w:rPr>
                <w:rFonts w:cs="Arial"/>
                <w:bCs/>
                <w:szCs w:val="22"/>
              </w:rPr>
            </w:pPr>
            <w:r w:rsidRPr="00E2444A">
              <w:rPr>
                <w:rFonts w:cs="Arial"/>
                <w:bCs/>
                <w:szCs w:val="22"/>
              </w:rPr>
              <w:lastRenderedPageBreak/>
              <w:t>6.</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szCs w:val="22"/>
                <w:lang w:val="id-ID"/>
              </w:rPr>
            </w:pPr>
            <w:r w:rsidRPr="00E2444A">
              <w:rPr>
                <w:rFonts w:cs="Arial"/>
                <w:szCs w:val="22"/>
                <w:lang w:val="id-ID"/>
              </w:rPr>
              <w:t>Syariful Alim</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color w:val="000000"/>
                <w:szCs w:val="22"/>
                <w:lang w:val="id-ID"/>
              </w:rPr>
            </w:pPr>
            <w:r w:rsidRPr="00E2444A">
              <w:rPr>
                <w:rFonts w:cs="Arial"/>
                <w:color w:val="000000"/>
                <w:szCs w:val="22"/>
              </w:rPr>
              <w:t>Seminar Nasional Teknik Elektro dan Pendidikan Teknik Elektro (STE 2013),</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szCs w:val="22"/>
                <w:lang w:val="es-ES"/>
              </w:rPr>
            </w:pPr>
            <w:r w:rsidRPr="00E2444A">
              <w:rPr>
                <w:rFonts w:cs="Arial"/>
                <w:color w:val="000000"/>
                <w:szCs w:val="22"/>
              </w:rPr>
              <w:t>Universitas Negeri Surabaya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szCs w:val="22"/>
                <w:lang w:val="es-ES"/>
              </w:rPr>
            </w:pPr>
            <w:r w:rsidRPr="00E2444A">
              <w:rPr>
                <w:rFonts w:cs="Arial"/>
                <w:szCs w:val="22"/>
                <w:lang w:val="es-ES"/>
              </w:rPr>
              <w:t>2013</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4</w:t>
            </w:r>
            <w:r w:rsidRPr="00AB2199">
              <w:rPr>
                <w:rFonts w:cs="Arial"/>
                <w:bCs/>
                <w:sz w:val="20"/>
                <w:vertAlign w:val="superscript"/>
              </w:rPr>
              <w:t>)</w:t>
            </w:r>
          </w:p>
        </w:tc>
      </w:tr>
      <w:tr w:rsidR="00AB2199" w:rsidRPr="00AB2199" w:rsidTr="00E2444A">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7.</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id-ID"/>
              </w:rPr>
            </w:pPr>
            <w:r w:rsidRPr="00E2444A">
              <w:rPr>
                <w:rFonts w:cs="Arial"/>
                <w:szCs w:val="22"/>
                <w:lang w:val="id-ID"/>
              </w:rPr>
              <w:t>Syariful Alim</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lang w:val="id-ID"/>
              </w:rPr>
            </w:pPr>
            <w:r w:rsidRPr="00E2444A">
              <w:rPr>
                <w:rFonts w:cs="Arial"/>
                <w:color w:val="000000"/>
                <w:szCs w:val="22"/>
              </w:rPr>
              <w:t>Seminar Nasional Teknologi dan Informatika,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Universitas Muria Kudus,</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5</w:t>
            </w:r>
            <w:r w:rsidRPr="00AB2199">
              <w:rPr>
                <w:rFonts w:cs="Arial"/>
                <w:bCs/>
                <w:sz w:val="20"/>
                <w:vertAlign w:val="superscript"/>
              </w:rPr>
              <w:t>)</w:t>
            </w:r>
          </w:p>
        </w:tc>
      </w:tr>
      <w:tr w:rsidR="00AB2199" w:rsidRPr="00AB2199" w:rsidTr="00E2444A">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8.</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id-ID"/>
              </w:rPr>
            </w:pPr>
            <w:r w:rsidRPr="00E2444A">
              <w:rPr>
                <w:rFonts w:cs="Arial"/>
                <w:szCs w:val="22"/>
                <w:lang w:val="id-ID"/>
              </w:rPr>
              <w:t>Syariful Alim</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lang w:val="id-ID"/>
              </w:rPr>
            </w:pPr>
            <w:r w:rsidRPr="00E2444A">
              <w:rPr>
                <w:rFonts w:cs="Arial"/>
                <w:color w:val="000000"/>
                <w:szCs w:val="22"/>
              </w:rPr>
              <w:t>Seminar nasional Teknologi (SENATEK),</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ITN Malang,</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17 Januari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6</w:t>
            </w:r>
            <w:r w:rsidRPr="00AB2199">
              <w:rPr>
                <w:rFonts w:cs="Arial"/>
                <w:bCs/>
                <w:sz w:val="20"/>
                <w:vertAlign w:val="superscript"/>
              </w:rPr>
              <w:t>)</w:t>
            </w:r>
          </w:p>
        </w:tc>
      </w:tr>
      <w:tr w:rsidR="00AB2199" w:rsidRPr="00AB2199" w:rsidTr="00E2444A">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9.</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id-ID"/>
              </w:rPr>
            </w:pPr>
            <w:r w:rsidRPr="00E2444A">
              <w:rPr>
                <w:rFonts w:cs="Arial"/>
                <w:szCs w:val="22"/>
                <w:lang w:val="id-ID"/>
              </w:rPr>
              <w:t>Syariful Alim</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lang w:val="id-ID"/>
              </w:rPr>
            </w:pPr>
            <w:r w:rsidRPr="00E2444A">
              <w:rPr>
                <w:rFonts w:cs="Arial"/>
                <w:color w:val="000000"/>
                <w:szCs w:val="22"/>
              </w:rPr>
              <w:t>Seminar Nasional Teknologi Informasi dan Multimedia (SNASTIA),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UBAYA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24 Oktober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7</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center"/>
              <w:rPr>
                <w:rFonts w:cs="Arial"/>
                <w:bCs/>
                <w:szCs w:val="22"/>
              </w:rPr>
            </w:pPr>
            <w:r w:rsidRPr="00E2444A">
              <w:rPr>
                <w:rFonts w:cs="Arial"/>
                <w:bCs/>
                <w:szCs w:val="22"/>
              </w:rPr>
              <w:t>10.</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id-ID"/>
              </w:rPr>
            </w:pPr>
            <w:r w:rsidRPr="00E2444A">
              <w:rPr>
                <w:rFonts w:cs="Arial"/>
                <w:szCs w:val="22"/>
                <w:lang w:val="id-ID"/>
              </w:rPr>
              <w:t>Rifki Fahrial Zainal</w:t>
            </w:r>
          </w:p>
        </w:tc>
        <w:tc>
          <w:tcPr>
            <w:tcW w:w="2132"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rPr>
            </w:pPr>
            <w:r w:rsidRPr="00E2444A">
              <w:rPr>
                <w:rFonts w:cs="Arial"/>
                <w:szCs w:val="22"/>
                <w:lang w:val="id-ID"/>
              </w:rPr>
              <w:t>Seminar Nasional Teknologi Informasi dan Multimedia</w:t>
            </w:r>
          </w:p>
          <w:p w:rsidR="00AB2199" w:rsidRPr="00E2444A" w:rsidRDefault="00AB2199" w:rsidP="009C39C4">
            <w:pPr>
              <w:jc w:val="left"/>
              <w:rPr>
                <w:rFonts w:cs="Arial"/>
                <w:szCs w:val="22"/>
                <w:lang w:val="sv-SE"/>
              </w:rPr>
            </w:pP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es-ES"/>
              </w:rPr>
            </w:pPr>
            <w:r w:rsidRPr="00E2444A">
              <w:rPr>
                <w:rFonts w:cs="Arial"/>
                <w:szCs w:val="22"/>
              </w:rPr>
              <w:t>STMIK AMIKOM Yogyakarta</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es-ES"/>
              </w:rPr>
            </w:pPr>
            <w:r w:rsidRPr="00E2444A">
              <w:rPr>
                <w:rFonts w:cs="Arial"/>
                <w:szCs w:val="22"/>
                <w:lang w:val="es-ES"/>
              </w:rPr>
              <w:t>2013</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(3)</w:t>
            </w: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9C39C4">
            <w:pPr>
              <w:jc w:val="center"/>
              <w:rPr>
                <w:rFonts w:cs="Arial"/>
                <w:sz w:val="20"/>
                <w:lang w:val="it-IT"/>
              </w:rPr>
            </w:pP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333354">
            <w:pPr>
              <w:jc w:val="center"/>
              <w:rPr>
                <w:rFonts w:cs="Arial"/>
                <w:bCs/>
                <w:szCs w:val="22"/>
              </w:rPr>
            </w:pPr>
            <w:r w:rsidRPr="00E2444A">
              <w:rPr>
                <w:rFonts w:cs="Arial"/>
                <w:bCs/>
                <w:szCs w:val="22"/>
              </w:rPr>
              <w:t>11.</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333354">
            <w:pPr>
              <w:jc w:val="left"/>
              <w:rPr>
                <w:rFonts w:cs="Arial"/>
                <w:szCs w:val="22"/>
                <w:lang w:val="id-ID"/>
              </w:rPr>
            </w:pPr>
            <w:r w:rsidRPr="00E2444A">
              <w:rPr>
                <w:rFonts w:cs="Arial"/>
                <w:szCs w:val="22"/>
                <w:lang w:val="id-ID"/>
              </w:rPr>
              <w:t>Rifki Fahrial Zainal</w:t>
            </w:r>
          </w:p>
        </w:tc>
        <w:tc>
          <w:tcPr>
            <w:tcW w:w="2132" w:type="dxa"/>
            <w:tcBorders>
              <w:top w:val="single" w:sz="4" w:space="0" w:color="auto"/>
              <w:left w:val="single" w:sz="4" w:space="0" w:color="auto"/>
              <w:bottom w:val="single" w:sz="4" w:space="0" w:color="auto"/>
              <w:right w:val="single" w:sz="4" w:space="0" w:color="auto"/>
            </w:tcBorders>
          </w:tcPr>
          <w:p w:rsidR="00AB2199" w:rsidRPr="00E2444A" w:rsidRDefault="00AB2199" w:rsidP="00333354">
            <w:pPr>
              <w:jc w:val="left"/>
              <w:rPr>
                <w:rFonts w:cs="Arial"/>
                <w:szCs w:val="22"/>
                <w:lang w:val="sv-SE"/>
              </w:rPr>
            </w:pPr>
            <w:r w:rsidRPr="00E2444A">
              <w:rPr>
                <w:rFonts w:cs="Arial"/>
                <w:color w:val="000000"/>
                <w:szCs w:val="22"/>
              </w:rPr>
              <w:t>Seminar Nasional Teknologi Informasi dan Aplikasinya</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333354">
            <w:pPr>
              <w:jc w:val="left"/>
              <w:rPr>
                <w:rFonts w:cs="Arial"/>
                <w:szCs w:val="22"/>
                <w:lang w:val="es-ES"/>
              </w:rPr>
            </w:pPr>
            <w:r w:rsidRPr="00E2444A">
              <w:rPr>
                <w:rFonts w:cs="Arial"/>
                <w:szCs w:val="22"/>
                <w:lang w:val="es-ES"/>
              </w:rPr>
              <w:t>Polinema</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333354">
            <w:pPr>
              <w:jc w:val="left"/>
              <w:rPr>
                <w:rFonts w:cs="Arial"/>
                <w:szCs w:val="22"/>
                <w:lang w:val="es-ES"/>
              </w:rPr>
            </w:pPr>
            <w:r w:rsidRPr="00E2444A">
              <w:rPr>
                <w:rFonts w:cs="Arial"/>
                <w:color w:val="000000"/>
                <w:szCs w:val="22"/>
              </w:rPr>
              <w:t>5 Juni 2014</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333354">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8</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12.</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id-ID"/>
              </w:rPr>
            </w:pPr>
            <w:r w:rsidRPr="00E2444A">
              <w:rPr>
                <w:rFonts w:cs="Arial"/>
                <w:szCs w:val="22"/>
                <w:lang w:val="id-ID"/>
              </w:rPr>
              <w:t>Rifki Fahrial Zainal</w:t>
            </w:r>
          </w:p>
        </w:tc>
        <w:tc>
          <w:tcPr>
            <w:tcW w:w="2132"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sv-SE"/>
              </w:rPr>
            </w:pPr>
            <w:r w:rsidRPr="00E2444A">
              <w:rPr>
                <w:rFonts w:cs="Arial"/>
                <w:color w:val="000000"/>
                <w:szCs w:val="22"/>
              </w:rPr>
              <w:t>Seminar Nasional Teknologi dan Informatika,</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Universitas Muria Kudus,</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9</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13.</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id-ID"/>
              </w:rPr>
            </w:pPr>
            <w:r w:rsidRPr="00E2444A">
              <w:rPr>
                <w:rFonts w:cs="Arial"/>
                <w:szCs w:val="22"/>
                <w:lang w:val="id-ID"/>
              </w:rPr>
              <w:t>Rifki Fahrial Zainal</w:t>
            </w:r>
          </w:p>
        </w:tc>
        <w:tc>
          <w:tcPr>
            <w:tcW w:w="2132"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sv-SE"/>
              </w:rPr>
            </w:pPr>
            <w:r w:rsidRPr="00E2444A">
              <w:rPr>
                <w:rFonts w:cs="Arial"/>
                <w:color w:val="000000"/>
                <w:szCs w:val="22"/>
              </w:rPr>
              <w:t>Seminar nasional Teknologi (SENATEK)</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ITN Malang,</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17 Januari 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10</w:t>
            </w:r>
            <w:r w:rsidRPr="00AB2199">
              <w:rPr>
                <w:rFonts w:cs="Arial"/>
                <w:bCs/>
                <w:sz w:val="20"/>
                <w:vertAlign w:val="superscript"/>
              </w:rPr>
              <w:t>)</w:t>
            </w:r>
          </w:p>
        </w:tc>
      </w:tr>
      <w:tr w:rsidR="00AB2199" w:rsidRPr="00AB2199" w:rsidTr="00E2444A">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center"/>
              <w:rPr>
                <w:rFonts w:cs="Arial"/>
                <w:bCs/>
                <w:szCs w:val="22"/>
              </w:rPr>
            </w:pPr>
            <w:r w:rsidRPr="00E2444A">
              <w:rPr>
                <w:rFonts w:cs="Arial"/>
                <w:bCs/>
                <w:szCs w:val="22"/>
              </w:rPr>
              <w:t>14.</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id-ID"/>
              </w:rPr>
            </w:pPr>
            <w:r w:rsidRPr="00E2444A">
              <w:rPr>
                <w:rFonts w:cs="Arial"/>
                <w:szCs w:val="22"/>
                <w:lang w:val="id-ID"/>
              </w:rPr>
              <w:t>Arif Arizal</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sv-SE"/>
              </w:rPr>
            </w:pPr>
            <w:r w:rsidRPr="00E2444A">
              <w:rPr>
                <w:rFonts w:cs="Arial"/>
                <w:color w:val="000000"/>
                <w:szCs w:val="22"/>
              </w:rPr>
              <w:t xml:space="preserve">Seminar Nasional Teknik Elektro dan Pendidikan Teknik Elektro (STE 2013), </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es-ES"/>
              </w:rPr>
            </w:pPr>
            <w:r w:rsidRPr="00E2444A">
              <w:rPr>
                <w:rFonts w:cs="Arial"/>
                <w:color w:val="000000"/>
                <w:szCs w:val="22"/>
              </w:rPr>
              <w:t>Universitas Negeri Surabaya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es-ES"/>
              </w:rPr>
            </w:pPr>
            <w:r w:rsidRPr="00E2444A">
              <w:rPr>
                <w:rFonts w:cs="Arial"/>
                <w:szCs w:val="22"/>
                <w:lang w:val="es-ES"/>
              </w:rPr>
              <w:t>2013</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(4)</w:t>
            </w: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9C39C4">
            <w:pPr>
              <w:jc w:val="center"/>
              <w:rPr>
                <w:rFonts w:cs="Arial"/>
                <w:sz w:val="20"/>
                <w:lang w:val="it-IT"/>
              </w:rPr>
            </w:pPr>
          </w:p>
        </w:tc>
      </w:tr>
      <w:tr w:rsidR="00AB2199" w:rsidRPr="00AB2199" w:rsidTr="00E2444A">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center"/>
              <w:rPr>
                <w:rFonts w:cs="Arial"/>
                <w:bCs/>
                <w:szCs w:val="22"/>
              </w:rPr>
            </w:pPr>
            <w:r w:rsidRPr="00E2444A">
              <w:rPr>
                <w:rFonts w:cs="Arial"/>
                <w:bCs/>
                <w:szCs w:val="22"/>
              </w:rPr>
              <w:t>15.</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id-ID"/>
              </w:rPr>
            </w:pPr>
            <w:r w:rsidRPr="00E2444A">
              <w:rPr>
                <w:rFonts w:cs="Arial"/>
                <w:szCs w:val="22"/>
                <w:lang w:val="id-ID"/>
              </w:rPr>
              <w:t>Arif Arizal</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color w:val="000000"/>
                <w:szCs w:val="22"/>
              </w:rPr>
            </w:pPr>
            <w:r w:rsidRPr="00E2444A">
              <w:rPr>
                <w:rFonts w:cs="Arial"/>
                <w:color w:val="000000"/>
                <w:szCs w:val="22"/>
              </w:rPr>
              <w:t>Workshop Penggunaan Feeder bagi Operator PD Dikti PTS Kopertis Wilayah VII</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color w:val="000000"/>
                <w:szCs w:val="22"/>
              </w:rPr>
            </w:pPr>
            <w:r w:rsidRPr="00E2444A">
              <w:rPr>
                <w:rFonts w:cs="Arial"/>
                <w:color w:val="000000"/>
                <w:szCs w:val="22"/>
              </w:rPr>
              <w:t>G Suites Hotel Surabaya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es-ES"/>
              </w:rPr>
            </w:pPr>
            <w:r w:rsidRPr="00E2444A">
              <w:rPr>
                <w:rFonts w:cs="Arial"/>
                <w:szCs w:val="22"/>
                <w:lang w:val="es-ES"/>
              </w:rPr>
              <w:t>09-11 Pebruari 2016</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11</w:t>
            </w:r>
            <w:r w:rsidRPr="00AB2199">
              <w:rPr>
                <w:rFonts w:cs="Arial"/>
                <w:bCs/>
                <w:sz w:val="20"/>
                <w:vertAlign w:val="superscript"/>
              </w:rPr>
              <w:t>)</w:t>
            </w:r>
          </w:p>
        </w:tc>
      </w:tr>
      <w:tr w:rsidR="00AB2199" w:rsidRPr="00AB2199" w:rsidTr="00E2444A">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center"/>
              <w:rPr>
                <w:rFonts w:cs="Arial"/>
                <w:bCs/>
                <w:szCs w:val="22"/>
              </w:rPr>
            </w:pPr>
            <w:r w:rsidRPr="00E2444A">
              <w:rPr>
                <w:rFonts w:cs="Arial"/>
                <w:bCs/>
                <w:szCs w:val="22"/>
              </w:rPr>
              <w:t>16.</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id-ID"/>
              </w:rPr>
            </w:pPr>
            <w:r w:rsidRPr="00E2444A">
              <w:rPr>
                <w:rFonts w:cs="Arial"/>
                <w:szCs w:val="22"/>
                <w:lang w:val="id-ID"/>
              </w:rPr>
              <w:t>Arif Arizal</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color w:val="000000"/>
                <w:szCs w:val="22"/>
              </w:rPr>
            </w:pPr>
            <w:r w:rsidRPr="00E2444A">
              <w:rPr>
                <w:rFonts w:cs="Arial"/>
                <w:szCs w:val="22"/>
                <w:lang w:val="sv-SE"/>
              </w:rPr>
              <w:t>Sosialisasi Pengisian Portofolio Sertifikasi Dosen bagi Dosen PTS di Lingkungan Kopertis Wilayah VII</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color w:val="000000"/>
                <w:szCs w:val="22"/>
              </w:rPr>
            </w:pPr>
            <w:r w:rsidRPr="00E2444A">
              <w:rPr>
                <w:rFonts w:cs="Arial"/>
                <w:szCs w:val="22"/>
                <w:lang w:val="es-ES"/>
              </w:rPr>
              <w:t>STIESIA Surabaya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es-ES"/>
              </w:rPr>
            </w:pPr>
            <w:r w:rsidRPr="00E2444A">
              <w:rPr>
                <w:rFonts w:cs="Arial"/>
                <w:szCs w:val="22"/>
                <w:lang w:val="es-ES"/>
              </w:rPr>
              <w:t>24 Oktober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12</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center"/>
              <w:rPr>
                <w:rFonts w:cs="Arial"/>
                <w:bCs/>
                <w:szCs w:val="22"/>
              </w:rPr>
            </w:pPr>
            <w:r w:rsidRPr="00E2444A">
              <w:rPr>
                <w:rFonts w:cs="Arial"/>
                <w:bCs/>
                <w:szCs w:val="22"/>
              </w:rPr>
              <w:lastRenderedPageBreak/>
              <w:t>17.</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id-ID"/>
              </w:rPr>
            </w:pPr>
            <w:r w:rsidRPr="00E2444A">
              <w:rPr>
                <w:rFonts w:cs="Arial"/>
                <w:szCs w:val="22"/>
                <w:lang w:val="id-ID"/>
              </w:rPr>
              <w:t>Arif Arizal</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sv-SE"/>
              </w:rPr>
            </w:pPr>
            <w:r w:rsidRPr="00E2444A">
              <w:rPr>
                <w:rFonts w:cs="Arial"/>
                <w:szCs w:val="22"/>
                <w:lang w:val="sv-SE"/>
              </w:rPr>
              <w:t>Seminar Nasional Teknologi Informasi dan Multimedia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es-ES"/>
              </w:rPr>
            </w:pPr>
            <w:r w:rsidRPr="00E2444A">
              <w:rPr>
                <w:rFonts w:cs="Arial"/>
                <w:szCs w:val="22"/>
                <w:lang w:val="es-ES"/>
              </w:rPr>
              <w:t>STMIK AMIKOM Yogyakarta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es-ES"/>
              </w:rPr>
            </w:pPr>
            <w:r w:rsidRPr="00E2444A">
              <w:rPr>
                <w:rFonts w:cs="Arial"/>
                <w:szCs w:val="22"/>
                <w:lang w:val="es-ES"/>
              </w:rPr>
              <w:t>6-8 Pebruari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(5)</w:t>
            </w: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9C39C4">
            <w:pPr>
              <w:jc w:val="center"/>
              <w:rPr>
                <w:rFonts w:cs="Arial"/>
                <w:sz w:val="20"/>
                <w:lang w:val="it-IT"/>
              </w:rPr>
            </w:pP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center"/>
              <w:rPr>
                <w:rFonts w:cs="Arial"/>
                <w:bCs/>
                <w:szCs w:val="22"/>
              </w:rPr>
            </w:pPr>
            <w:r w:rsidRPr="00E2444A">
              <w:rPr>
                <w:rFonts w:cs="Arial"/>
                <w:bCs/>
                <w:szCs w:val="22"/>
              </w:rPr>
              <w:t>18.</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id-ID"/>
              </w:rPr>
            </w:pPr>
            <w:r w:rsidRPr="00E2444A">
              <w:rPr>
                <w:rFonts w:cs="Arial"/>
                <w:szCs w:val="22"/>
                <w:lang w:val="id-ID"/>
              </w:rPr>
              <w:t>Arif Arizal</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sv-SE"/>
              </w:rPr>
            </w:pPr>
            <w:r w:rsidRPr="00E2444A">
              <w:rPr>
                <w:rFonts w:cs="Arial"/>
                <w:szCs w:val="22"/>
                <w:lang w:val="sv-SE"/>
              </w:rPr>
              <w:t>Seminar Nasional Teknik Elektro dan Pendidikan Elektro</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es-ES"/>
              </w:rPr>
            </w:pPr>
            <w:r w:rsidRPr="00E2444A">
              <w:rPr>
                <w:rFonts w:cs="Arial"/>
                <w:szCs w:val="22"/>
                <w:lang w:val="es-ES"/>
              </w:rPr>
              <w:t>Universitas Negeri Surabaya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es-ES"/>
              </w:rPr>
            </w:pPr>
            <w:r w:rsidRPr="00E2444A">
              <w:rPr>
                <w:rFonts w:cs="Arial"/>
                <w:szCs w:val="22"/>
                <w:lang w:val="es-ES"/>
              </w:rPr>
              <w:t>04 Desember 2013</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(6)</w:t>
            </w: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9C39C4">
            <w:pPr>
              <w:jc w:val="center"/>
              <w:rPr>
                <w:rFonts w:cs="Arial"/>
                <w:sz w:val="20"/>
                <w:lang w:val="it-IT"/>
              </w:rPr>
            </w:pP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center"/>
              <w:rPr>
                <w:rFonts w:cs="Arial"/>
                <w:bCs/>
                <w:szCs w:val="22"/>
              </w:rPr>
            </w:pPr>
            <w:r w:rsidRPr="00E2444A">
              <w:rPr>
                <w:rFonts w:cs="Arial"/>
                <w:bCs/>
                <w:szCs w:val="22"/>
              </w:rPr>
              <w:t>19.</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id-ID"/>
              </w:rPr>
            </w:pPr>
            <w:r w:rsidRPr="00E2444A">
              <w:rPr>
                <w:rFonts w:cs="Arial"/>
                <w:szCs w:val="22"/>
                <w:lang w:val="id-ID"/>
              </w:rPr>
              <w:t>Arif Arizal</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sv-SE"/>
              </w:rPr>
            </w:pPr>
            <w:r w:rsidRPr="00E2444A">
              <w:rPr>
                <w:rFonts w:cs="Arial"/>
                <w:szCs w:val="22"/>
                <w:lang w:val="sv-SE"/>
              </w:rPr>
              <w:t>Penyuluhan KKN Universitas Bhayangkara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es-ES"/>
              </w:rPr>
            </w:pPr>
            <w:r w:rsidRPr="00E2444A">
              <w:rPr>
                <w:rFonts w:cs="Arial"/>
                <w:szCs w:val="22"/>
                <w:lang w:val="es-ES"/>
              </w:rPr>
              <w:t>Kecamatan Pacet, Mojokerto</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es-ES"/>
              </w:rPr>
            </w:pPr>
            <w:r w:rsidRPr="00E2444A">
              <w:rPr>
                <w:rFonts w:cs="Arial"/>
                <w:szCs w:val="22"/>
                <w:lang w:val="es-ES"/>
              </w:rPr>
              <w:t>19 Januari – 06 Pebruari 2016</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(7)</w:t>
            </w: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9C39C4">
            <w:pPr>
              <w:jc w:val="center"/>
              <w:rPr>
                <w:rFonts w:cs="Arial"/>
                <w:sz w:val="20"/>
                <w:lang w:val="it-IT"/>
              </w:rPr>
            </w:pP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center"/>
              <w:rPr>
                <w:rFonts w:cs="Arial"/>
                <w:bCs/>
                <w:szCs w:val="22"/>
              </w:rPr>
            </w:pPr>
            <w:r w:rsidRPr="00E2444A">
              <w:rPr>
                <w:rFonts w:cs="Arial"/>
                <w:bCs/>
                <w:szCs w:val="22"/>
              </w:rPr>
              <w:t>20.</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szCs w:val="22"/>
                <w:lang w:val="id-ID"/>
              </w:rPr>
            </w:pPr>
            <w:r w:rsidRPr="00E2444A">
              <w:rPr>
                <w:rFonts w:cs="Arial"/>
                <w:szCs w:val="22"/>
                <w:lang w:val="id-ID"/>
              </w:rPr>
              <w:t>Arif Arizal</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szCs w:val="22"/>
                <w:lang w:val="sv-SE"/>
              </w:rPr>
            </w:pPr>
            <w:r w:rsidRPr="00E2444A">
              <w:rPr>
                <w:rFonts w:cs="Arial"/>
                <w:color w:val="000000"/>
                <w:szCs w:val="22"/>
              </w:rPr>
              <w:t>Seminar Nasional Teknologi Informasi dan Aplikasinya,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szCs w:val="22"/>
                <w:lang w:val="es-ES"/>
              </w:rPr>
            </w:pPr>
            <w:r w:rsidRPr="00E2444A">
              <w:rPr>
                <w:rFonts w:cs="Arial"/>
                <w:szCs w:val="22"/>
                <w:lang w:val="es-ES"/>
              </w:rPr>
              <w:t>Polinema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szCs w:val="22"/>
                <w:lang w:val="es-ES"/>
              </w:rPr>
            </w:pPr>
            <w:r w:rsidRPr="00E2444A">
              <w:rPr>
                <w:rFonts w:cs="Arial"/>
                <w:color w:val="000000"/>
                <w:szCs w:val="22"/>
              </w:rPr>
              <w:t>5 Juni 2014</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13</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center"/>
              <w:rPr>
                <w:rFonts w:cs="Arial"/>
                <w:bCs/>
                <w:szCs w:val="22"/>
              </w:rPr>
            </w:pPr>
            <w:r w:rsidRPr="00E2444A">
              <w:rPr>
                <w:rFonts w:cs="Arial"/>
                <w:bCs/>
                <w:szCs w:val="22"/>
              </w:rPr>
              <w:t>21.</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rPr>
            </w:pPr>
            <w:r w:rsidRPr="00E2444A">
              <w:rPr>
                <w:rFonts w:cs="Arial"/>
                <w:szCs w:val="22"/>
              </w:rPr>
              <w:t>Eko Prasetyo</w:t>
            </w:r>
          </w:p>
        </w:tc>
        <w:tc>
          <w:tcPr>
            <w:tcW w:w="2132"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sv-SE"/>
              </w:rPr>
            </w:pPr>
            <w:r w:rsidRPr="00E2444A">
              <w:rPr>
                <w:rFonts w:cs="Arial"/>
                <w:szCs w:val="22"/>
                <w:lang w:val="sv-SE"/>
              </w:rPr>
              <w:t>Seminar Nasional Teknologi Informasi dan Multimedia</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es-ES"/>
              </w:rPr>
            </w:pPr>
            <w:r w:rsidRPr="00E2444A">
              <w:rPr>
                <w:rFonts w:cs="Arial"/>
                <w:szCs w:val="22"/>
                <w:lang w:val="es-ES"/>
              </w:rPr>
              <w:t>STMIK AMIKOM, Yogyakarta</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es-ES"/>
              </w:rPr>
            </w:pPr>
            <w:r w:rsidRPr="00E2444A">
              <w:rPr>
                <w:rFonts w:cs="Arial"/>
                <w:szCs w:val="22"/>
                <w:lang w:val="es-ES"/>
              </w:rPr>
              <w:t>19 Januari 2013</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(8)</w:t>
            </w: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9C39C4">
            <w:pPr>
              <w:jc w:val="center"/>
              <w:rPr>
                <w:rFonts w:cs="Arial"/>
                <w:sz w:val="20"/>
                <w:lang w:val="it-IT"/>
              </w:rPr>
            </w:pP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center"/>
              <w:rPr>
                <w:rFonts w:cs="Arial"/>
                <w:bCs/>
                <w:szCs w:val="22"/>
              </w:rPr>
            </w:pPr>
            <w:r w:rsidRPr="00E2444A">
              <w:rPr>
                <w:rFonts w:cs="Arial"/>
                <w:bCs/>
                <w:szCs w:val="22"/>
              </w:rPr>
              <w:t>22.</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rPr>
            </w:pPr>
            <w:r w:rsidRPr="00E2444A">
              <w:rPr>
                <w:rFonts w:cs="Arial"/>
                <w:szCs w:val="22"/>
              </w:rPr>
              <w:t>Eko Prasetyo</w:t>
            </w:r>
          </w:p>
        </w:tc>
        <w:tc>
          <w:tcPr>
            <w:tcW w:w="2132"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sv-SE"/>
              </w:rPr>
            </w:pPr>
            <w:r w:rsidRPr="00E2444A">
              <w:rPr>
                <w:rFonts w:cs="Arial"/>
                <w:szCs w:val="22"/>
                <w:lang w:val="sv-SE"/>
              </w:rPr>
              <w:t xml:space="preserve">Seminar Nasional Teknologi Informasi dan Aplikasinya </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es-ES"/>
              </w:rPr>
            </w:pPr>
            <w:r w:rsidRPr="00E2444A">
              <w:rPr>
                <w:rFonts w:cs="Arial"/>
                <w:szCs w:val="22"/>
                <w:lang w:val="es-ES"/>
              </w:rPr>
              <w:t>Politeknik Negeri Malang</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es-ES"/>
              </w:rPr>
            </w:pPr>
            <w:r w:rsidRPr="00E2444A">
              <w:rPr>
                <w:rFonts w:cs="Arial"/>
                <w:szCs w:val="22"/>
                <w:lang w:val="es-ES"/>
              </w:rPr>
              <w:t>05 Juni 2014</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(9)</w:t>
            </w: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9C39C4">
            <w:pPr>
              <w:jc w:val="center"/>
              <w:rPr>
                <w:rFonts w:cs="Arial"/>
                <w:sz w:val="20"/>
                <w:lang w:val="it-IT"/>
              </w:rPr>
            </w:pP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center"/>
              <w:rPr>
                <w:rFonts w:cs="Arial"/>
                <w:bCs/>
                <w:szCs w:val="22"/>
              </w:rPr>
            </w:pPr>
            <w:r w:rsidRPr="00E2444A">
              <w:rPr>
                <w:rFonts w:cs="Arial"/>
                <w:bCs/>
                <w:szCs w:val="22"/>
              </w:rPr>
              <w:t>23.</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rPr>
            </w:pPr>
            <w:r w:rsidRPr="00E2444A">
              <w:rPr>
                <w:rFonts w:cs="Arial"/>
                <w:szCs w:val="22"/>
              </w:rPr>
              <w:t>Eko Prasetyo</w:t>
            </w:r>
          </w:p>
        </w:tc>
        <w:tc>
          <w:tcPr>
            <w:tcW w:w="2132"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sv-SE"/>
              </w:rPr>
            </w:pPr>
            <w:r w:rsidRPr="00E2444A">
              <w:rPr>
                <w:rFonts w:cs="Arial"/>
                <w:szCs w:val="22"/>
                <w:lang w:val="sv-SE"/>
              </w:rPr>
              <w:t>Seminar Nasional Teknologi dan Informatika (SNATIF)</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es-ES"/>
              </w:rPr>
            </w:pPr>
            <w:r w:rsidRPr="00E2444A">
              <w:rPr>
                <w:rFonts w:cs="Arial"/>
                <w:szCs w:val="22"/>
                <w:lang w:val="es-ES"/>
              </w:rPr>
              <w:t>Universitas Muria Kudus</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es-ES"/>
              </w:rPr>
            </w:pPr>
            <w:r w:rsidRPr="00E2444A">
              <w:rPr>
                <w:rFonts w:cs="Arial"/>
                <w:szCs w:val="22"/>
                <w:lang w:val="es-ES"/>
              </w:rPr>
              <w:t>23 Agustus 2014</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(10)</w:t>
            </w: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9C39C4">
            <w:pPr>
              <w:jc w:val="center"/>
              <w:rPr>
                <w:rFonts w:cs="Arial"/>
                <w:sz w:val="20"/>
                <w:lang w:val="it-IT"/>
              </w:rPr>
            </w:pP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center"/>
              <w:rPr>
                <w:rFonts w:cs="Arial"/>
                <w:bCs/>
                <w:szCs w:val="22"/>
              </w:rPr>
            </w:pPr>
            <w:r w:rsidRPr="00E2444A">
              <w:rPr>
                <w:rFonts w:cs="Arial"/>
                <w:bCs/>
                <w:szCs w:val="22"/>
              </w:rPr>
              <w:t>24.</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rPr>
            </w:pPr>
            <w:r w:rsidRPr="00E2444A">
              <w:rPr>
                <w:rFonts w:cs="Arial"/>
                <w:szCs w:val="22"/>
              </w:rPr>
              <w:t>Eko Prasetyo</w:t>
            </w:r>
          </w:p>
        </w:tc>
        <w:tc>
          <w:tcPr>
            <w:tcW w:w="2132"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sv-SE"/>
              </w:rPr>
            </w:pPr>
            <w:r w:rsidRPr="00E2444A">
              <w:rPr>
                <w:rFonts w:cs="Arial"/>
                <w:szCs w:val="22"/>
                <w:lang w:val="sv-SE"/>
              </w:rPr>
              <w:t>Seminar Nasional Teknologi dan Informatika (SNATIF)</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es-ES"/>
              </w:rPr>
            </w:pPr>
            <w:r w:rsidRPr="00E2444A">
              <w:rPr>
                <w:rFonts w:cs="Arial"/>
                <w:szCs w:val="22"/>
                <w:lang w:val="es-ES"/>
              </w:rPr>
              <w:t>Universitas Muria Kudus</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es-ES"/>
              </w:rPr>
            </w:pPr>
            <w:r w:rsidRPr="00E2444A">
              <w:rPr>
                <w:rFonts w:cs="Arial"/>
                <w:szCs w:val="22"/>
                <w:lang w:val="es-ES"/>
              </w:rPr>
              <w:t>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(11)</w:t>
            </w: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9C39C4">
            <w:pPr>
              <w:jc w:val="center"/>
              <w:rPr>
                <w:rFonts w:cs="Arial"/>
                <w:sz w:val="20"/>
                <w:lang w:val="it-IT"/>
              </w:rPr>
            </w:pP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center"/>
              <w:rPr>
                <w:rFonts w:cs="Arial"/>
                <w:bCs/>
                <w:szCs w:val="22"/>
              </w:rPr>
            </w:pPr>
            <w:r w:rsidRPr="00E2444A">
              <w:rPr>
                <w:rFonts w:cs="Arial"/>
                <w:bCs/>
                <w:szCs w:val="22"/>
              </w:rPr>
              <w:t>25.</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rPr>
            </w:pPr>
            <w:r w:rsidRPr="00E2444A">
              <w:rPr>
                <w:rFonts w:cs="Arial"/>
                <w:szCs w:val="22"/>
              </w:rPr>
              <w:t>Eko Prasetyo</w:t>
            </w:r>
          </w:p>
        </w:tc>
        <w:tc>
          <w:tcPr>
            <w:tcW w:w="2132"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sv-SE"/>
              </w:rPr>
            </w:pPr>
            <w:r w:rsidRPr="00E2444A">
              <w:rPr>
                <w:rFonts w:cs="Arial"/>
                <w:szCs w:val="22"/>
                <w:lang w:val="sv-SE"/>
              </w:rPr>
              <w:t>Workshop Jabatan Akademik Dosen Bagi Dosen PTS di Lingkungan Kopertis Wilayah VII</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es-ES"/>
              </w:rPr>
            </w:pPr>
            <w:r w:rsidRPr="00E2444A">
              <w:rPr>
                <w:rFonts w:cs="Arial"/>
                <w:szCs w:val="22"/>
                <w:lang w:val="es-ES"/>
              </w:rPr>
              <w:t>Kopertis Wilayah VII</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es-ES"/>
              </w:rPr>
            </w:pPr>
            <w:r w:rsidRPr="00E2444A">
              <w:rPr>
                <w:rFonts w:cs="Arial"/>
                <w:szCs w:val="22"/>
                <w:lang w:val="es-ES"/>
              </w:rPr>
              <w:t>05 Maret 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14</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center"/>
              <w:rPr>
                <w:rFonts w:cs="Arial"/>
                <w:bCs/>
                <w:szCs w:val="22"/>
              </w:rPr>
            </w:pPr>
            <w:r w:rsidRPr="00E2444A">
              <w:rPr>
                <w:rFonts w:cs="Arial"/>
                <w:bCs/>
                <w:szCs w:val="22"/>
              </w:rPr>
              <w:t>26.</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rPr>
            </w:pPr>
            <w:r w:rsidRPr="00E2444A">
              <w:rPr>
                <w:rFonts w:cs="Arial"/>
                <w:szCs w:val="22"/>
              </w:rPr>
              <w:t>Eko Prasetyo</w:t>
            </w:r>
          </w:p>
        </w:tc>
        <w:tc>
          <w:tcPr>
            <w:tcW w:w="2132"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sv-SE"/>
              </w:rPr>
            </w:pPr>
            <w:r w:rsidRPr="00E2444A">
              <w:rPr>
                <w:rFonts w:cs="Arial"/>
                <w:szCs w:val="22"/>
                <w:lang w:val="sv-SE"/>
              </w:rPr>
              <w:t>Sosialisasi Pengisian Portofolio Sertifikasi Dosen bagi Dosen PTS di Lingkungan Kopertis Wilayah VII</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es-ES"/>
              </w:rPr>
            </w:pPr>
            <w:r w:rsidRPr="00E2444A">
              <w:rPr>
                <w:rFonts w:cs="Arial"/>
                <w:szCs w:val="22"/>
                <w:lang w:val="es-ES"/>
              </w:rPr>
              <w:t>STIESIA Surabaya</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es-ES"/>
              </w:rPr>
            </w:pPr>
            <w:r w:rsidRPr="00E2444A">
              <w:rPr>
                <w:rFonts w:cs="Arial"/>
                <w:szCs w:val="22"/>
                <w:lang w:val="es-ES"/>
              </w:rPr>
              <w:t>23 Nopember 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15</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center"/>
              <w:rPr>
                <w:rFonts w:cs="Arial"/>
                <w:bCs/>
                <w:szCs w:val="22"/>
              </w:rPr>
            </w:pPr>
            <w:r w:rsidRPr="00E2444A">
              <w:rPr>
                <w:rFonts w:cs="Arial"/>
                <w:bCs/>
                <w:szCs w:val="22"/>
              </w:rPr>
              <w:t>27.</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rPr>
            </w:pPr>
            <w:r w:rsidRPr="00E2444A">
              <w:rPr>
                <w:rFonts w:cs="Arial"/>
                <w:szCs w:val="22"/>
              </w:rPr>
              <w:t>Eko Prasetyo</w:t>
            </w:r>
          </w:p>
        </w:tc>
        <w:tc>
          <w:tcPr>
            <w:tcW w:w="2132"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sv-SE"/>
              </w:rPr>
            </w:pPr>
            <w:r w:rsidRPr="00E2444A">
              <w:rPr>
                <w:rFonts w:cs="Arial"/>
                <w:szCs w:val="22"/>
                <w:lang w:val="sv-SE"/>
              </w:rPr>
              <w:t>Workshop Penyusunan Silabus, RPP dan Bahan Ajar Kurikulum Berbasis Laboratorium pada Prodi Teknik Informatika</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es-ES"/>
              </w:rPr>
            </w:pPr>
            <w:r w:rsidRPr="00E2444A">
              <w:rPr>
                <w:rFonts w:cs="Arial"/>
                <w:szCs w:val="22"/>
                <w:lang w:val="es-ES"/>
              </w:rPr>
              <w:t>Universitas Muhammadiyah Gresik</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left"/>
              <w:rPr>
                <w:rFonts w:cs="Arial"/>
                <w:szCs w:val="22"/>
                <w:lang w:val="es-ES"/>
              </w:rPr>
            </w:pPr>
            <w:r w:rsidRPr="00E2444A">
              <w:rPr>
                <w:rFonts w:cs="Arial"/>
                <w:szCs w:val="22"/>
                <w:lang w:val="es-ES"/>
              </w:rPr>
              <w:t>30 Nopember – 01 Desember 2013</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9C39C4">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16</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center"/>
              <w:rPr>
                <w:rFonts w:cs="Arial"/>
                <w:bCs/>
                <w:szCs w:val="22"/>
              </w:rPr>
            </w:pPr>
            <w:r w:rsidRPr="00E2444A">
              <w:rPr>
                <w:rFonts w:cs="Arial"/>
                <w:bCs/>
                <w:szCs w:val="22"/>
              </w:rPr>
              <w:lastRenderedPageBreak/>
              <w:t>28.</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rPr>
            </w:pPr>
            <w:r w:rsidRPr="00E2444A">
              <w:rPr>
                <w:rFonts w:cs="Arial"/>
                <w:szCs w:val="22"/>
              </w:rPr>
              <w:t>M. Mahaputra Hidayat</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9C39C4">
            <w:pPr>
              <w:jc w:val="left"/>
              <w:rPr>
                <w:rFonts w:cs="Arial"/>
                <w:color w:val="000000"/>
                <w:szCs w:val="22"/>
              </w:rPr>
            </w:pPr>
            <w:r w:rsidRPr="00E2444A">
              <w:rPr>
                <w:rFonts w:cs="Arial"/>
                <w:color w:val="000000"/>
                <w:szCs w:val="22"/>
              </w:rPr>
              <w:t xml:space="preserve">Seminar Nasional Teknologi dan Informatika, </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es-ES"/>
              </w:rPr>
            </w:pPr>
            <w:r w:rsidRPr="00E2444A">
              <w:rPr>
                <w:rFonts w:cs="Arial"/>
                <w:color w:val="000000"/>
                <w:szCs w:val="22"/>
              </w:rPr>
              <w:t>Universitas Muria Kudus,</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lang w:val="es-ES"/>
              </w:rPr>
            </w:pPr>
            <w:r w:rsidRPr="00E2444A">
              <w:rPr>
                <w:rFonts w:cs="Arial"/>
                <w:color w:val="000000"/>
                <w:szCs w:val="22"/>
              </w:rPr>
              <w:t>23 Agustus 2014</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(12)</w:t>
            </w: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9C39C4">
            <w:pPr>
              <w:jc w:val="center"/>
              <w:rPr>
                <w:rFonts w:cs="Arial"/>
                <w:sz w:val="20"/>
                <w:lang w:val="it-IT"/>
              </w:rPr>
            </w:pP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center"/>
              <w:rPr>
                <w:rFonts w:cs="Arial"/>
                <w:bCs/>
                <w:szCs w:val="22"/>
              </w:rPr>
            </w:pPr>
            <w:r w:rsidRPr="00E2444A">
              <w:rPr>
                <w:rFonts w:cs="Arial"/>
                <w:bCs/>
                <w:szCs w:val="22"/>
              </w:rPr>
              <w:t>29.</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rPr>
            </w:pPr>
            <w:r w:rsidRPr="00E2444A">
              <w:rPr>
                <w:rFonts w:cs="Arial"/>
                <w:szCs w:val="22"/>
              </w:rPr>
              <w:t>M. Mahaputra Hidayat</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9C39C4">
            <w:pPr>
              <w:jc w:val="left"/>
              <w:rPr>
                <w:rFonts w:cs="Arial"/>
                <w:color w:val="000000"/>
                <w:szCs w:val="22"/>
              </w:rPr>
            </w:pPr>
            <w:r w:rsidRPr="00E2444A">
              <w:rPr>
                <w:rFonts w:cs="Arial"/>
                <w:color w:val="000000"/>
                <w:szCs w:val="22"/>
              </w:rPr>
              <w:t xml:space="preserve">Seminar Nasional Teknologi dan Informatika, </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color w:val="000000"/>
                <w:szCs w:val="22"/>
              </w:rPr>
            </w:pPr>
            <w:r w:rsidRPr="00E2444A">
              <w:rPr>
                <w:rFonts w:cs="Arial"/>
                <w:color w:val="000000"/>
                <w:szCs w:val="22"/>
              </w:rPr>
              <w:t>Universitas Muria Kudus,</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color w:val="000000"/>
                <w:szCs w:val="22"/>
              </w:rPr>
            </w:pPr>
            <w:r w:rsidRPr="00E2444A">
              <w:rPr>
                <w:rFonts w:cs="Arial"/>
                <w:color w:val="000000"/>
                <w:szCs w:val="22"/>
              </w:rPr>
              <w:t>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(13)</w:t>
            </w: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9C39C4">
            <w:pPr>
              <w:jc w:val="center"/>
              <w:rPr>
                <w:rFonts w:cs="Arial"/>
                <w:sz w:val="20"/>
                <w:lang w:val="it-IT"/>
              </w:rPr>
            </w:pP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center"/>
              <w:rPr>
                <w:rFonts w:cs="Arial"/>
                <w:bCs/>
                <w:szCs w:val="22"/>
              </w:rPr>
            </w:pPr>
            <w:r w:rsidRPr="00E2444A">
              <w:rPr>
                <w:rFonts w:cs="Arial"/>
                <w:bCs/>
                <w:szCs w:val="22"/>
              </w:rPr>
              <w:t>30.</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rPr>
            </w:pPr>
            <w:r w:rsidRPr="00E2444A">
              <w:rPr>
                <w:rFonts w:cs="Arial"/>
                <w:szCs w:val="22"/>
              </w:rPr>
              <w:t>M. Mahaputra Hidayat</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9C39C4">
            <w:pPr>
              <w:jc w:val="left"/>
              <w:rPr>
                <w:rFonts w:cs="Arial"/>
                <w:color w:val="000000"/>
                <w:szCs w:val="22"/>
              </w:rPr>
            </w:pPr>
            <w:r w:rsidRPr="00E2444A">
              <w:rPr>
                <w:rFonts w:cs="Arial"/>
                <w:color w:val="000000"/>
                <w:szCs w:val="22"/>
              </w:rPr>
              <w:t>Seminar Oracle Academy dan Workshop Cara Mudah Membuat Media Pembelajaran Interaktif dengan Greenfoot</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color w:val="000000"/>
                <w:szCs w:val="22"/>
              </w:rPr>
            </w:pPr>
            <w:r w:rsidRPr="00E2444A">
              <w:rPr>
                <w:rFonts w:cs="Arial"/>
                <w:color w:val="000000"/>
                <w:szCs w:val="22"/>
              </w:rPr>
              <w:t>ITS Surabaya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color w:val="000000"/>
                <w:szCs w:val="22"/>
              </w:rPr>
            </w:pPr>
            <w:r w:rsidRPr="00E2444A">
              <w:rPr>
                <w:rFonts w:cs="Arial"/>
                <w:color w:val="000000"/>
                <w:szCs w:val="22"/>
              </w:rPr>
              <w:t>22 September 2014</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17</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center"/>
              <w:rPr>
                <w:rFonts w:cs="Arial"/>
                <w:bCs/>
                <w:szCs w:val="22"/>
              </w:rPr>
            </w:pPr>
            <w:r w:rsidRPr="00E2444A">
              <w:rPr>
                <w:rFonts w:cs="Arial"/>
                <w:bCs/>
                <w:szCs w:val="22"/>
              </w:rPr>
              <w:t>31.</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szCs w:val="22"/>
              </w:rPr>
            </w:pPr>
            <w:r w:rsidRPr="00E2444A">
              <w:rPr>
                <w:rFonts w:cs="Arial"/>
                <w:szCs w:val="22"/>
              </w:rPr>
              <w:t>M. Mahaputra Hidayat</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9C39C4">
            <w:pPr>
              <w:jc w:val="left"/>
              <w:rPr>
                <w:rFonts w:cs="Arial"/>
                <w:color w:val="000000"/>
                <w:szCs w:val="22"/>
              </w:rPr>
            </w:pPr>
            <w:r w:rsidRPr="00E2444A">
              <w:rPr>
                <w:rFonts w:cs="Arial"/>
                <w:color w:val="000000"/>
                <w:szCs w:val="22"/>
              </w:rPr>
              <w:t>Workshop Oracle Academy Java Fundamentals</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color w:val="000000"/>
                <w:szCs w:val="22"/>
              </w:rPr>
            </w:pPr>
            <w:r w:rsidRPr="00E2444A">
              <w:rPr>
                <w:rFonts w:cs="Arial"/>
                <w:color w:val="000000"/>
                <w:szCs w:val="22"/>
              </w:rPr>
              <w:t>ITS Surabaya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left"/>
              <w:rPr>
                <w:rFonts w:cs="Arial"/>
                <w:color w:val="000000"/>
                <w:szCs w:val="22"/>
              </w:rPr>
            </w:pPr>
            <w:r w:rsidRPr="00E2444A">
              <w:rPr>
                <w:rFonts w:cs="Arial"/>
                <w:color w:val="000000"/>
                <w:szCs w:val="22"/>
              </w:rPr>
              <w:t>28 Nopember 2014</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9C39C4">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18</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center"/>
              <w:rPr>
                <w:rFonts w:cs="Arial"/>
                <w:bCs/>
                <w:szCs w:val="22"/>
              </w:rPr>
            </w:pPr>
            <w:r w:rsidRPr="00E2444A">
              <w:rPr>
                <w:rFonts w:cs="Arial"/>
                <w:bCs/>
                <w:szCs w:val="22"/>
              </w:rPr>
              <w:t>32.</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szCs w:val="22"/>
              </w:rPr>
            </w:pPr>
            <w:r w:rsidRPr="00E2444A">
              <w:rPr>
                <w:rFonts w:cs="Arial"/>
                <w:szCs w:val="22"/>
              </w:rPr>
              <w:t>M. Mahaputra Hidayat</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333354">
            <w:pPr>
              <w:jc w:val="left"/>
              <w:rPr>
                <w:rFonts w:cs="Arial"/>
                <w:color w:val="000000"/>
                <w:szCs w:val="22"/>
              </w:rPr>
            </w:pPr>
            <w:r w:rsidRPr="00E2444A">
              <w:rPr>
                <w:rFonts w:cs="Arial"/>
                <w:color w:val="000000"/>
                <w:szCs w:val="22"/>
              </w:rPr>
              <w:t>Seminar Nasional Teknologi Informasi dan Aplikasinya,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szCs w:val="22"/>
                <w:lang w:val="es-ES"/>
              </w:rPr>
            </w:pPr>
            <w:r w:rsidRPr="00E2444A">
              <w:rPr>
                <w:rFonts w:cs="Arial"/>
                <w:szCs w:val="22"/>
                <w:lang w:val="es-ES"/>
              </w:rPr>
              <w:t>Polinema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szCs w:val="22"/>
                <w:lang w:val="es-ES"/>
              </w:rPr>
            </w:pPr>
            <w:r w:rsidRPr="00E2444A">
              <w:rPr>
                <w:rFonts w:cs="Arial"/>
                <w:color w:val="000000"/>
                <w:szCs w:val="22"/>
              </w:rPr>
              <w:t>5 Juni 2014</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19</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33.</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rPr>
            </w:pPr>
            <w:r w:rsidRPr="00E2444A">
              <w:rPr>
                <w:rFonts w:cs="Arial"/>
                <w:szCs w:val="22"/>
              </w:rPr>
              <w:t>M. Mahaputra Hidayat</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szCs w:val="22"/>
              </w:rPr>
            </w:pPr>
            <w:r w:rsidRPr="00E2444A">
              <w:rPr>
                <w:rFonts w:cs="Arial"/>
                <w:szCs w:val="22"/>
                <w:lang w:val="id-ID"/>
              </w:rPr>
              <w:t>Seminar Nasional Teknologi Informasi dan Multimedia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rPr>
              <w:t>STMIK AMIKOM Yogyakarta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lang w:val="es-ES"/>
              </w:rPr>
              <w:t>2013</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20</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center"/>
              <w:rPr>
                <w:rFonts w:cs="Arial"/>
                <w:bCs/>
                <w:szCs w:val="22"/>
              </w:rPr>
            </w:pPr>
            <w:r w:rsidRPr="00E2444A">
              <w:rPr>
                <w:rFonts w:cs="Arial"/>
                <w:bCs/>
                <w:szCs w:val="22"/>
              </w:rPr>
              <w:t>34.</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szCs w:val="22"/>
              </w:rPr>
            </w:pPr>
            <w:r w:rsidRPr="00E2444A">
              <w:rPr>
                <w:rFonts w:cs="Arial"/>
                <w:szCs w:val="22"/>
              </w:rPr>
              <w:t>M. Mahaputra Hidayat</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333354">
            <w:pPr>
              <w:jc w:val="left"/>
              <w:rPr>
                <w:rFonts w:cs="Arial"/>
                <w:color w:val="000000"/>
                <w:szCs w:val="22"/>
              </w:rPr>
            </w:pPr>
            <w:r w:rsidRPr="00E2444A">
              <w:rPr>
                <w:rFonts w:cs="Arial"/>
                <w:color w:val="000000"/>
                <w:szCs w:val="22"/>
              </w:rPr>
              <w:t>Seminar Pekan Teknologi Informasi</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color w:val="000000"/>
                <w:szCs w:val="22"/>
              </w:rPr>
            </w:pPr>
            <w:r w:rsidRPr="00E2444A">
              <w:rPr>
                <w:rFonts w:cs="Arial"/>
                <w:color w:val="000000"/>
                <w:szCs w:val="22"/>
              </w:rPr>
              <w:t>Universitas Muhammadiyah Gresik</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left"/>
              <w:rPr>
                <w:rFonts w:cs="Arial"/>
                <w:color w:val="000000"/>
                <w:szCs w:val="22"/>
              </w:rPr>
            </w:pPr>
            <w:r w:rsidRPr="00E2444A">
              <w:rPr>
                <w:rFonts w:cs="Arial"/>
                <w:color w:val="000000"/>
                <w:szCs w:val="22"/>
              </w:rPr>
              <w:t>17 April 2016</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333354">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21</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35.</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rPr>
            </w:pPr>
            <w:r w:rsidRPr="00E2444A">
              <w:rPr>
                <w:rFonts w:cs="Arial"/>
                <w:szCs w:val="22"/>
              </w:rPr>
              <w:t>M. Mahaputra Hidayat</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(SENATEK),</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ITN Malang,</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17 Januari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22</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36.</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rPr>
            </w:pPr>
            <w:r w:rsidRPr="00E2444A">
              <w:rPr>
                <w:rFonts w:cs="Arial"/>
                <w:szCs w:val="22"/>
              </w:rPr>
              <w:t>M. Mahaputra Hidayat</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szCs w:val="22"/>
                <w:lang w:val="sv-SE"/>
              </w:rPr>
              <w:t>Penyuluhan KKN Universitas Bhayangkara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lang w:val="es-ES"/>
              </w:rPr>
              <w:t>Kecamatan Pacet, Mojokerto</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lang w:val="es-ES"/>
              </w:rPr>
              <w:t>19 Januari – 06 Pebruari 2016</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23</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37.</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rPr>
            </w:pPr>
            <w:r w:rsidRPr="00E2444A">
              <w:rPr>
                <w:rFonts w:cs="Arial"/>
                <w:szCs w:val="22"/>
              </w:rPr>
              <w:t>M. Mahaputra Hidayat</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Informasi dan Multimedia (SNASTIA),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UBAYA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24 Oktober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24</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38.</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rPr>
            </w:pPr>
            <w:r w:rsidRPr="00E2444A">
              <w:rPr>
                <w:rFonts w:cs="Arial"/>
                <w:szCs w:val="22"/>
              </w:rPr>
              <w:t>R Dimas Adityo</w:t>
            </w:r>
          </w:p>
        </w:tc>
        <w:tc>
          <w:tcPr>
            <w:tcW w:w="2132" w:type="dxa"/>
            <w:tcBorders>
              <w:top w:val="single" w:sz="4" w:space="0" w:color="auto"/>
              <w:left w:val="single" w:sz="4" w:space="0" w:color="auto"/>
              <w:bottom w:val="single" w:sz="4" w:space="0" w:color="auto"/>
              <w:right w:val="single" w:sz="4" w:space="0" w:color="auto"/>
            </w:tcBorders>
            <w:vAlign w:val="center"/>
          </w:tcPr>
          <w:p w:rsidR="00AB2199" w:rsidRPr="00E2444A" w:rsidRDefault="00AB2199" w:rsidP="00635C59">
            <w:pPr>
              <w:jc w:val="left"/>
              <w:rPr>
                <w:rFonts w:cs="Arial"/>
                <w:color w:val="000000"/>
                <w:szCs w:val="22"/>
              </w:rPr>
            </w:pPr>
            <w:r w:rsidRPr="00E2444A">
              <w:rPr>
                <w:rFonts w:cs="Arial"/>
                <w:color w:val="000000"/>
                <w:szCs w:val="22"/>
              </w:rPr>
              <w:t xml:space="preserve">Seminar Nasional Teknologi dan Informatika, </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Universitas Muria Kudus,</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23 Agustus 2014</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(14)</w:t>
            </w: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635C59">
            <w:pPr>
              <w:jc w:val="center"/>
              <w:rPr>
                <w:rFonts w:cs="Arial"/>
                <w:sz w:val="20"/>
                <w:lang w:val="it-IT"/>
              </w:rPr>
            </w:pP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39.</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rPr>
            </w:pPr>
            <w:r w:rsidRPr="00E2444A">
              <w:rPr>
                <w:rFonts w:cs="Arial"/>
                <w:szCs w:val="22"/>
              </w:rPr>
              <w:t>R Dimas Adityo</w:t>
            </w:r>
          </w:p>
        </w:tc>
        <w:tc>
          <w:tcPr>
            <w:tcW w:w="2132" w:type="dxa"/>
            <w:tcBorders>
              <w:top w:val="single" w:sz="4" w:space="0" w:color="auto"/>
              <w:left w:val="single" w:sz="4" w:space="0" w:color="auto"/>
              <w:bottom w:val="single" w:sz="4" w:space="0" w:color="auto"/>
              <w:right w:val="single" w:sz="4" w:space="0" w:color="auto"/>
            </w:tcBorders>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dan Informatika,</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Universitas Muria Kudus,</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(15)</w:t>
            </w: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635C59">
            <w:pPr>
              <w:jc w:val="center"/>
              <w:rPr>
                <w:rFonts w:cs="Arial"/>
                <w:sz w:val="20"/>
                <w:lang w:val="it-IT"/>
              </w:rPr>
            </w:pP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40.</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rPr>
            </w:pPr>
            <w:r w:rsidRPr="00E2444A">
              <w:rPr>
                <w:rFonts w:cs="Arial"/>
                <w:szCs w:val="22"/>
              </w:rPr>
              <w:t>R Dimas Adityo</w:t>
            </w:r>
          </w:p>
        </w:tc>
        <w:tc>
          <w:tcPr>
            <w:tcW w:w="2132" w:type="dxa"/>
            <w:tcBorders>
              <w:top w:val="single" w:sz="4" w:space="0" w:color="auto"/>
              <w:left w:val="single" w:sz="4" w:space="0" w:color="auto"/>
              <w:bottom w:val="single" w:sz="4" w:space="0" w:color="auto"/>
              <w:right w:val="single" w:sz="4" w:space="0" w:color="auto"/>
            </w:tcBorders>
            <w:vAlign w:val="center"/>
          </w:tcPr>
          <w:p w:rsidR="00AB2199" w:rsidRPr="00E2444A" w:rsidRDefault="00AB2199" w:rsidP="00635C59">
            <w:pPr>
              <w:jc w:val="left"/>
              <w:rPr>
                <w:rFonts w:cs="Arial"/>
                <w:color w:val="000000"/>
                <w:szCs w:val="22"/>
              </w:rPr>
            </w:pPr>
            <w:r w:rsidRPr="00E2444A">
              <w:rPr>
                <w:rFonts w:cs="Arial"/>
                <w:color w:val="000000"/>
                <w:szCs w:val="22"/>
              </w:rPr>
              <w:t>Seminar Teknopreneur Pengenalan Kehidupan Mahasiswa Baru Fakultas Teknik</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Universitas Bhayangkara Surabaya</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26-28 Agustus 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(16)</w:t>
            </w: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635C59">
            <w:pPr>
              <w:jc w:val="center"/>
              <w:rPr>
                <w:rFonts w:cs="Arial"/>
                <w:sz w:val="20"/>
                <w:lang w:val="it-IT"/>
              </w:rPr>
            </w:pP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lastRenderedPageBreak/>
              <w:t>41.</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rPr>
            </w:pPr>
            <w:r w:rsidRPr="00E2444A">
              <w:rPr>
                <w:rFonts w:cs="Arial"/>
                <w:szCs w:val="22"/>
              </w:rPr>
              <w:t>R Dimas Adityo</w:t>
            </w:r>
          </w:p>
        </w:tc>
        <w:tc>
          <w:tcPr>
            <w:tcW w:w="2132" w:type="dxa"/>
            <w:tcBorders>
              <w:top w:val="single" w:sz="4" w:space="0" w:color="auto"/>
              <w:left w:val="single" w:sz="4" w:space="0" w:color="auto"/>
              <w:bottom w:val="single" w:sz="4" w:space="0" w:color="auto"/>
              <w:right w:val="single" w:sz="4" w:space="0" w:color="auto"/>
            </w:tcBorders>
            <w:vAlign w:val="center"/>
          </w:tcPr>
          <w:p w:rsidR="00AB2199" w:rsidRPr="00E2444A" w:rsidRDefault="00AB2199" w:rsidP="00635C59">
            <w:pPr>
              <w:jc w:val="left"/>
              <w:rPr>
                <w:rFonts w:cs="Arial"/>
                <w:color w:val="000000"/>
                <w:szCs w:val="22"/>
              </w:rPr>
            </w:pPr>
            <w:r w:rsidRPr="00E2444A">
              <w:rPr>
                <w:rFonts w:cs="Arial"/>
                <w:color w:val="000000"/>
                <w:szCs w:val="22"/>
              </w:rPr>
              <w:t>Seminar Oracle Academy dan Workshop Cara Mudah Membuat Media Pembelajaran Interaktif dengan Greenfoot</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ITS Surabaya</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22 September 2014</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25</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42.</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rPr>
            </w:pPr>
            <w:r w:rsidRPr="00E2444A">
              <w:rPr>
                <w:rFonts w:cs="Arial"/>
                <w:szCs w:val="22"/>
              </w:rPr>
              <w:t>R Dimas Adityo</w:t>
            </w:r>
          </w:p>
        </w:tc>
        <w:tc>
          <w:tcPr>
            <w:tcW w:w="2132" w:type="dxa"/>
            <w:tcBorders>
              <w:top w:val="single" w:sz="4" w:space="0" w:color="auto"/>
              <w:left w:val="single" w:sz="4" w:space="0" w:color="auto"/>
              <w:bottom w:val="single" w:sz="4" w:space="0" w:color="auto"/>
              <w:right w:val="single" w:sz="4" w:space="0" w:color="auto"/>
            </w:tcBorders>
            <w:vAlign w:val="center"/>
          </w:tcPr>
          <w:p w:rsidR="00AB2199" w:rsidRPr="00E2444A" w:rsidRDefault="00AB2199" w:rsidP="00635C59">
            <w:pPr>
              <w:jc w:val="left"/>
              <w:rPr>
                <w:rFonts w:cs="Arial"/>
                <w:color w:val="000000"/>
                <w:szCs w:val="22"/>
              </w:rPr>
            </w:pPr>
            <w:r w:rsidRPr="00E2444A">
              <w:rPr>
                <w:rFonts w:cs="Arial"/>
                <w:color w:val="000000"/>
                <w:szCs w:val="22"/>
              </w:rPr>
              <w:t>Workshop Oracle Academy Java Fundamentals</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ITS Surabaya</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28 Nopember 2014</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26</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43.</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rPr>
            </w:pPr>
            <w:r w:rsidRPr="00E2444A">
              <w:rPr>
                <w:rFonts w:cs="Arial"/>
                <w:szCs w:val="22"/>
              </w:rPr>
              <w:t>R Dimas Adityo</w:t>
            </w:r>
          </w:p>
        </w:tc>
        <w:tc>
          <w:tcPr>
            <w:tcW w:w="2132" w:type="dxa"/>
            <w:tcBorders>
              <w:top w:val="single" w:sz="4" w:space="0" w:color="auto"/>
              <w:left w:val="single" w:sz="4" w:space="0" w:color="auto"/>
              <w:bottom w:val="single" w:sz="4" w:space="0" w:color="auto"/>
              <w:right w:val="single" w:sz="4" w:space="0" w:color="auto"/>
            </w:tcBorders>
            <w:vAlign w:val="center"/>
          </w:tcPr>
          <w:p w:rsidR="00AB2199" w:rsidRPr="00E2444A" w:rsidRDefault="00AB2199" w:rsidP="00635C59">
            <w:pPr>
              <w:jc w:val="left"/>
              <w:rPr>
                <w:rFonts w:cs="Arial"/>
                <w:color w:val="000000"/>
                <w:szCs w:val="22"/>
              </w:rPr>
            </w:pPr>
            <w:r w:rsidRPr="00E2444A">
              <w:rPr>
                <w:rFonts w:cs="Arial"/>
                <w:color w:val="000000"/>
                <w:szCs w:val="22"/>
              </w:rPr>
              <w:t>Seminar Pekan Teknologi Informasi</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Universitas Muhammadiyah Gresik</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17 April 2016</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(17)</w:t>
            </w: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635C59">
            <w:pPr>
              <w:jc w:val="center"/>
              <w:rPr>
                <w:rFonts w:cs="Arial"/>
                <w:sz w:val="20"/>
                <w:lang w:val="it-IT"/>
              </w:rPr>
            </w:pP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44.</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C754D5" w:rsidRDefault="00AB2199" w:rsidP="00635C59">
            <w:pPr>
              <w:jc w:val="left"/>
              <w:rPr>
                <w:rFonts w:cs="Arial"/>
                <w:sz w:val="20"/>
              </w:rPr>
            </w:pPr>
            <w:r w:rsidRPr="00C754D5">
              <w:rPr>
                <w:rFonts w:cs="Arial"/>
                <w:sz w:val="20"/>
              </w:rPr>
              <w:t>Rani Purbaningtyas</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 xml:space="preserve">Seminar Nasional Teknologi Informasi dan Aplikasinya, </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Politeknik Negeri Malang,</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5 Juni 2014</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(18)</w:t>
            </w: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635C59">
            <w:pPr>
              <w:jc w:val="center"/>
              <w:rPr>
                <w:rFonts w:cs="Arial"/>
                <w:sz w:val="20"/>
                <w:lang w:val="it-IT"/>
              </w:rPr>
            </w:pPr>
          </w:p>
        </w:tc>
      </w:tr>
      <w:tr w:rsidR="00C754D5"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center"/>
              <w:rPr>
                <w:rFonts w:cs="Arial"/>
                <w:bCs/>
                <w:szCs w:val="22"/>
              </w:rPr>
            </w:pPr>
            <w:r w:rsidRPr="00E2444A">
              <w:rPr>
                <w:rFonts w:cs="Arial"/>
                <w:bCs/>
                <w:szCs w:val="22"/>
              </w:rPr>
              <w:t>45.</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C754D5" w:rsidRDefault="00C754D5" w:rsidP="00C754D5">
            <w:pPr>
              <w:jc w:val="left"/>
              <w:rPr>
                <w:rFonts w:cs="Arial"/>
                <w:sz w:val="20"/>
              </w:rPr>
            </w:pPr>
            <w:r w:rsidRPr="00C754D5">
              <w:rPr>
                <w:rFonts w:cs="Arial"/>
                <w:sz w:val="20"/>
              </w:rPr>
              <w:t>Rani Purbaningtyas</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754D5" w:rsidRPr="00E2444A" w:rsidRDefault="00C754D5" w:rsidP="00635C59">
            <w:pPr>
              <w:jc w:val="left"/>
              <w:rPr>
                <w:rFonts w:cs="Arial"/>
                <w:color w:val="000000"/>
                <w:szCs w:val="22"/>
              </w:rPr>
            </w:pPr>
            <w:r w:rsidRPr="00E2444A">
              <w:rPr>
                <w:rFonts w:cs="Arial"/>
                <w:color w:val="000000"/>
                <w:szCs w:val="22"/>
              </w:rPr>
              <w:t xml:space="preserve">Seminar nasional Teknologi (SENATEK), </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left"/>
              <w:rPr>
                <w:rFonts w:cs="Arial"/>
                <w:color w:val="000000"/>
                <w:szCs w:val="22"/>
              </w:rPr>
            </w:pPr>
            <w:r w:rsidRPr="00E2444A">
              <w:rPr>
                <w:rFonts w:cs="Arial"/>
                <w:color w:val="000000"/>
                <w:szCs w:val="22"/>
              </w:rPr>
              <w:t>ITN Malang,</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left"/>
              <w:rPr>
                <w:rFonts w:cs="Arial"/>
                <w:color w:val="000000"/>
                <w:szCs w:val="22"/>
              </w:rPr>
            </w:pPr>
            <w:r w:rsidRPr="00E2444A">
              <w:rPr>
                <w:rFonts w:cs="Arial"/>
                <w:color w:val="000000"/>
                <w:szCs w:val="22"/>
              </w:rPr>
              <w:t>17 Januari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033AC5">
            <w:pPr>
              <w:jc w:val="center"/>
              <w:rPr>
                <w:rFonts w:cs="Arial"/>
                <w:bCs/>
                <w:szCs w:val="22"/>
              </w:rPr>
            </w:pPr>
            <w:r w:rsidRPr="00E2444A">
              <w:rPr>
                <w:rFonts w:cs="Arial"/>
                <w:bCs/>
                <w:szCs w:val="22"/>
              </w:rPr>
              <w:t>√</w:t>
            </w:r>
            <w:r w:rsidRPr="00E2444A">
              <w:rPr>
                <w:rFonts w:cs="Arial"/>
                <w:bCs/>
                <w:szCs w:val="22"/>
                <w:vertAlign w:val="superscript"/>
              </w:rPr>
              <w:t>(19)</w:t>
            </w: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AB2199" w:rsidRDefault="00C754D5" w:rsidP="00635C59">
            <w:pPr>
              <w:jc w:val="center"/>
              <w:rPr>
                <w:rFonts w:cs="Arial"/>
                <w:sz w:val="20"/>
                <w:lang w:val="it-IT"/>
              </w:rPr>
            </w:pPr>
          </w:p>
        </w:tc>
      </w:tr>
      <w:tr w:rsidR="00C754D5"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center"/>
              <w:rPr>
                <w:rFonts w:cs="Arial"/>
                <w:bCs/>
                <w:szCs w:val="22"/>
              </w:rPr>
            </w:pPr>
            <w:r w:rsidRPr="00E2444A">
              <w:rPr>
                <w:rFonts w:cs="Arial"/>
                <w:bCs/>
                <w:szCs w:val="22"/>
              </w:rPr>
              <w:t>46.</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C754D5" w:rsidRDefault="00C754D5" w:rsidP="00C754D5">
            <w:pPr>
              <w:jc w:val="left"/>
              <w:rPr>
                <w:rFonts w:cs="Arial"/>
                <w:sz w:val="20"/>
              </w:rPr>
            </w:pPr>
            <w:r w:rsidRPr="00C754D5">
              <w:rPr>
                <w:rFonts w:cs="Arial"/>
                <w:sz w:val="20"/>
              </w:rPr>
              <w:t>Rani Purbaningtyas</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754D5" w:rsidRPr="00E2444A" w:rsidRDefault="00C754D5" w:rsidP="00635C59">
            <w:pPr>
              <w:jc w:val="left"/>
              <w:rPr>
                <w:rFonts w:cs="Arial"/>
                <w:color w:val="000000"/>
                <w:szCs w:val="22"/>
              </w:rPr>
            </w:pPr>
            <w:r w:rsidRPr="00E2444A">
              <w:rPr>
                <w:rFonts w:cs="Arial"/>
                <w:color w:val="000000"/>
                <w:szCs w:val="22"/>
              </w:rPr>
              <w:t>Seminar Nasional Komputer dan Informatika Terapan</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left"/>
              <w:rPr>
                <w:rFonts w:cs="Arial"/>
                <w:color w:val="000000"/>
                <w:szCs w:val="22"/>
              </w:rPr>
            </w:pPr>
            <w:r w:rsidRPr="00E2444A">
              <w:rPr>
                <w:rFonts w:cs="Arial"/>
                <w:color w:val="000000"/>
                <w:szCs w:val="22"/>
              </w:rPr>
              <w:t>Politeknik Negeri Jember</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left"/>
              <w:rPr>
                <w:rFonts w:cs="Arial"/>
                <w:color w:val="000000"/>
                <w:szCs w:val="22"/>
              </w:rPr>
            </w:pPr>
            <w:r w:rsidRPr="00E2444A">
              <w:rPr>
                <w:rFonts w:cs="Arial"/>
                <w:color w:val="000000"/>
                <w:szCs w:val="22"/>
              </w:rPr>
              <w:t>12-13 Desember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033AC5">
            <w:pPr>
              <w:jc w:val="center"/>
              <w:rPr>
                <w:rFonts w:cs="Arial"/>
                <w:bCs/>
                <w:szCs w:val="22"/>
              </w:rPr>
            </w:pPr>
            <w:r w:rsidRPr="00E2444A">
              <w:rPr>
                <w:rFonts w:cs="Arial"/>
                <w:bCs/>
                <w:szCs w:val="22"/>
              </w:rPr>
              <w:t>√</w:t>
            </w:r>
            <w:r w:rsidRPr="00E2444A">
              <w:rPr>
                <w:rFonts w:cs="Arial"/>
                <w:bCs/>
                <w:szCs w:val="22"/>
                <w:vertAlign w:val="superscript"/>
              </w:rPr>
              <w:t>(20)</w:t>
            </w: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AB2199" w:rsidRDefault="00C754D5" w:rsidP="00635C59">
            <w:pPr>
              <w:jc w:val="center"/>
              <w:rPr>
                <w:rFonts w:cs="Arial"/>
                <w:sz w:val="20"/>
                <w:lang w:val="it-IT"/>
              </w:rPr>
            </w:pPr>
          </w:p>
        </w:tc>
      </w:tr>
      <w:tr w:rsidR="00C754D5"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center"/>
              <w:rPr>
                <w:rFonts w:cs="Arial"/>
                <w:bCs/>
                <w:szCs w:val="22"/>
              </w:rPr>
            </w:pPr>
            <w:r w:rsidRPr="00E2444A">
              <w:rPr>
                <w:rFonts w:cs="Arial"/>
                <w:bCs/>
                <w:szCs w:val="22"/>
              </w:rPr>
              <w:t>47.</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C754D5" w:rsidRDefault="00C754D5" w:rsidP="00C754D5">
            <w:pPr>
              <w:jc w:val="left"/>
              <w:rPr>
                <w:rFonts w:cs="Arial"/>
                <w:sz w:val="20"/>
              </w:rPr>
            </w:pPr>
            <w:r w:rsidRPr="00C754D5">
              <w:rPr>
                <w:rFonts w:cs="Arial"/>
                <w:sz w:val="20"/>
              </w:rPr>
              <w:t>Rani Purbaningtyas</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754D5" w:rsidRPr="00E2444A" w:rsidRDefault="00C754D5" w:rsidP="00635C59">
            <w:pPr>
              <w:jc w:val="left"/>
              <w:rPr>
                <w:rFonts w:cs="Arial"/>
                <w:color w:val="000000"/>
                <w:szCs w:val="22"/>
              </w:rPr>
            </w:pPr>
            <w:r w:rsidRPr="00E2444A">
              <w:rPr>
                <w:rFonts w:cs="Arial"/>
                <w:szCs w:val="22"/>
                <w:lang w:val="sv-SE"/>
              </w:rPr>
              <w:t>Penyuluhan KKN Universitas Bhayangkara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left"/>
              <w:rPr>
                <w:rFonts w:cs="Arial"/>
                <w:color w:val="000000"/>
                <w:szCs w:val="22"/>
              </w:rPr>
            </w:pPr>
            <w:r w:rsidRPr="00E2444A">
              <w:rPr>
                <w:rFonts w:cs="Arial"/>
                <w:szCs w:val="22"/>
                <w:lang w:val="es-ES"/>
              </w:rPr>
              <w:t>Kecamatan Pacet, Mojokerto</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left"/>
              <w:rPr>
                <w:rFonts w:cs="Arial"/>
                <w:color w:val="000000"/>
                <w:szCs w:val="22"/>
              </w:rPr>
            </w:pPr>
            <w:r w:rsidRPr="00E2444A">
              <w:rPr>
                <w:rFonts w:cs="Arial"/>
                <w:szCs w:val="22"/>
                <w:lang w:val="es-ES"/>
              </w:rPr>
              <w:t>19 Januari – 06 Pebruari 2016</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033AC5">
            <w:pPr>
              <w:jc w:val="center"/>
              <w:rPr>
                <w:rFonts w:cs="Arial"/>
                <w:bCs/>
                <w:szCs w:val="22"/>
              </w:rPr>
            </w:pPr>
            <w:r w:rsidRPr="00E2444A">
              <w:rPr>
                <w:rFonts w:cs="Arial"/>
                <w:bCs/>
                <w:szCs w:val="22"/>
              </w:rPr>
              <w:t>√</w:t>
            </w:r>
            <w:r w:rsidRPr="00E2444A">
              <w:rPr>
                <w:rFonts w:cs="Arial"/>
                <w:bCs/>
                <w:szCs w:val="22"/>
                <w:vertAlign w:val="superscript"/>
              </w:rPr>
              <w:t>(21)</w:t>
            </w: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AB2199" w:rsidRDefault="00C754D5" w:rsidP="00635C59">
            <w:pPr>
              <w:jc w:val="center"/>
              <w:rPr>
                <w:rFonts w:cs="Arial"/>
                <w:sz w:val="20"/>
                <w:lang w:val="it-IT"/>
              </w:rPr>
            </w:pPr>
          </w:p>
        </w:tc>
      </w:tr>
      <w:tr w:rsidR="00C754D5"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center"/>
              <w:rPr>
                <w:rFonts w:cs="Arial"/>
                <w:bCs/>
                <w:szCs w:val="22"/>
              </w:rPr>
            </w:pPr>
            <w:r w:rsidRPr="00E2444A">
              <w:rPr>
                <w:rFonts w:cs="Arial"/>
                <w:bCs/>
                <w:szCs w:val="22"/>
              </w:rPr>
              <w:t>48.</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C754D5" w:rsidRDefault="00C754D5" w:rsidP="00C754D5">
            <w:pPr>
              <w:jc w:val="left"/>
              <w:rPr>
                <w:rFonts w:cs="Arial"/>
                <w:sz w:val="20"/>
              </w:rPr>
            </w:pPr>
            <w:r w:rsidRPr="00C754D5">
              <w:rPr>
                <w:rFonts w:cs="Arial"/>
                <w:sz w:val="20"/>
              </w:rPr>
              <w:t>Rani Purbaningtyas</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754D5" w:rsidRPr="00E2444A" w:rsidRDefault="00C754D5" w:rsidP="00635C59">
            <w:pPr>
              <w:jc w:val="left"/>
              <w:rPr>
                <w:rFonts w:cs="Arial"/>
                <w:szCs w:val="22"/>
                <w:lang w:val="sv-SE"/>
              </w:rPr>
            </w:pPr>
            <w:r w:rsidRPr="00E2444A">
              <w:rPr>
                <w:rFonts w:cs="Arial"/>
                <w:color w:val="000000"/>
                <w:szCs w:val="22"/>
                <w:lang w:val="id-ID"/>
              </w:rPr>
              <w:t>Seminar Nasional FTSP-ITN 2015</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left"/>
              <w:rPr>
                <w:rFonts w:cs="Arial"/>
                <w:szCs w:val="22"/>
                <w:lang w:val="es-ES"/>
              </w:rPr>
            </w:pPr>
            <w:r w:rsidRPr="00E2444A">
              <w:rPr>
                <w:rFonts w:cs="Arial"/>
                <w:szCs w:val="22"/>
                <w:lang w:val="es-ES"/>
              </w:rPr>
              <w:t>ITN, Malang</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left"/>
              <w:rPr>
                <w:rFonts w:cs="Arial"/>
                <w:color w:val="000000"/>
                <w:szCs w:val="22"/>
              </w:rPr>
            </w:pPr>
            <w:r w:rsidRPr="00E2444A">
              <w:rPr>
                <w:rFonts w:cs="Arial"/>
                <w:color w:val="000000"/>
                <w:szCs w:val="22"/>
              </w:rPr>
              <w:t>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AB2199" w:rsidRDefault="00C754D5"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27</w:t>
            </w:r>
            <w:r w:rsidRPr="00AB2199">
              <w:rPr>
                <w:rFonts w:cs="Arial"/>
                <w:bCs/>
                <w:sz w:val="20"/>
                <w:vertAlign w:val="superscript"/>
              </w:rPr>
              <w:t>)</w:t>
            </w:r>
          </w:p>
        </w:tc>
      </w:tr>
      <w:tr w:rsidR="00C754D5"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center"/>
              <w:rPr>
                <w:rFonts w:cs="Arial"/>
                <w:bCs/>
                <w:szCs w:val="22"/>
              </w:rPr>
            </w:pPr>
            <w:r w:rsidRPr="00E2444A">
              <w:rPr>
                <w:rFonts w:cs="Arial"/>
                <w:bCs/>
                <w:szCs w:val="22"/>
              </w:rPr>
              <w:t>49.</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C754D5" w:rsidRDefault="00C754D5" w:rsidP="00C754D5">
            <w:pPr>
              <w:jc w:val="left"/>
              <w:rPr>
                <w:rFonts w:cs="Arial"/>
                <w:sz w:val="20"/>
              </w:rPr>
            </w:pPr>
            <w:r w:rsidRPr="00C754D5">
              <w:rPr>
                <w:rFonts w:cs="Arial"/>
                <w:sz w:val="20"/>
              </w:rPr>
              <w:t>Rani Purbaningtyas</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754D5" w:rsidRPr="00E2444A" w:rsidRDefault="00C754D5" w:rsidP="00635C59">
            <w:pPr>
              <w:jc w:val="left"/>
              <w:rPr>
                <w:rFonts w:cs="Arial"/>
                <w:szCs w:val="22"/>
                <w:lang w:val="sv-SE"/>
              </w:rPr>
            </w:pPr>
            <w:r w:rsidRPr="00E2444A">
              <w:rPr>
                <w:rFonts w:cs="Arial"/>
                <w:szCs w:val="22"/>
                <w:lang w:val="sv-SE"/>
              </w:rPr>
              <w:t>Seminar Nasional Teknologi dan Informatika (SNATIF)</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left"/>
              <w:rPr>
                <w:rFonts w:cs="Arial"/>
                <w:szCs w:val="22"/>
                <w:lang w:val="es-ES"/>
              </w:rPr>
            </w:pPr>
            <w:r w:rsidRPr="00E2444A">
              <w:rPr>
                <w:rFonts w:cs="Arial"/>
                <w:szCs w:val="22"/>
                <w:lang w:val="es-ES"/>
              </w:rPr>
              <w:t>Universitas Muria Kudus</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left"/>
              <w:rPr>
                <w:rFonts w:cs="Arial"/>
                <w:szCs w:val="22"/>
                <w:lang w:val="es-ES"/>
              </w:rPr>
            </w:pPr>
            <w:r w:rsidRPr="00E2444A">
              <w:rPr>
                <w:rFonts w:cs="Arial"/>
                <w:szCs w:val="22"/>
                <w:lang w:val="es-ES"/>
              </w:rPr>
              <w:t>23 Agustus 2014</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AB2199" w:rsidRDefault="00C754D5"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28</w:t>
            </w:r>
            <w:r w:rsidRPr="00AB2199">
              <w:rPr>
                <w:rFonts w:cs="Arial"/>
                <w:bCs/>
                <w:sz w:val="20"/>
                <w:vertAlign w:val="superscript"/>
              </w:rPr>
              <w:t>)</w:t>
            </w:r>
          </w:p>
        </w:tc>
      </w:tr>
      <w:tr w:rsidR="00C754D5"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center"/>
              <w:rPr>
                <w:rFonts w:cs="Arial"/>
                <w:bCs/>
                <w:szCs w:val="22"/>
              </w:rPr>
            </w:pPr>
            <w:r w:rsidRPr="00E2444A">
              <w:rPr>
                <w:rFonts w:cs="Arial"/>
                <w:bCs/>
                <w:szCs w:val="22"/>
              </w:rPr>
              <w:t>50.</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C754D5" w:rsidRDefault="00C754D5" w:rsidP="00C754D5">
            <w:pPr>
              <w:jc w:val="left"/>
              <w:rPr>
                <w:rFonts w:cs="Arial"/>
                <w:sz w:val="20"/>
              </w:rPr>
            </w:pPr>
            <w:r w:rsidRPr="00C754D5">
              <w:rPr>
                <w:rFonts w:cs="Arial"/>
                <w:sz w:val="20"/>
              </w:rPr>
              <w:t>Rani Purbaningtyas</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754D5" w:rsidRPr="00E2444A" w:rsidRDefault="00C754D5" w:rsidP="00635C59">
            <w:pPr>
              <w:jc w:val="left"/>
              <w:rPr>
                <w:rFonts w:cs="Arial"/>
                <w:szCs w:val="22"/>
                <w:lang w:val="sv-SE"/>
              </w:rPr>
            </w:pPr>
            <w:r w:rsidRPr="00E2444A">
              <w:rPr>
                <w:rFonts w:cs="Arial"/>
                <w:color w:val="000000"/>
                <w:szCs w:val="22"/>
              </w:rPr>
              <w:t>Seminar Nasional Teknologi dan Informatika,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left"/>
              <w:rPr>
                <w:rFonts w:cs="Arial"/>
                <w:color w:val="000000"/>
                <w:szCs w:val="22"/>
              </w:rPr>
            </w:pPr>
            <w:r w:rsidRPr="00E2444A">
              <w:rPr>
                <w:rFonts w:cs="Arial"/>
                <w:color w:val="000000"/>
                <w:szCs w:val="22"/>
              </w:rPr>
              <w:t>Universitas Muria Kudus,</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left"/>
              <w:rPr>
                <w:rFonts w:cs="Arial"/>
                <w:color w:val="000000"/>
                <w:szCs w:val="22"/>
              </w:rPr>
            </w:pPr>
            <w:r w:rsidRPr="00E2444A">
              <w:rPr>
                <w:rFonts w:cs="Arial"/>
                <w:color w:val="000000"/>
                <w:szCs w:val="22"/>
              </w:rPr>
              <w:t>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AB2199" w:rsidRDefault="00C754D5"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29</w:t>
            </w:r>
            <w:r w:rsidRPr="00AB2199">
              <w:rPr>
                <w:rFonts w:cs="Arial"/>
                <w:bCs/>
                <w:sz w:val="20"/>
                <w:vertAlign w:val="superscript"/>
              </w:rPr>
              <w:t>)</w:t>
            </w:r>
          </w:p>
        </w:tc>
      </w:tr>
      <w:tr w:rsidR="00C754D5"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center"/>
              <w:rPr>
                <w:rFonts w:cs="Arial"/>
                <w:bCs/>
                <w:szCs w:val="22"/>
              </w:rPr>
            </w:pPr>
            <w:r w:rsidRPr="00E2444A">
              <w:rPr>
                <w:rFonts w:cs="Arial"/>
                <w:bCs/>
                <w:szCs w:val="22"/>
              </w:rPr>
              <w:t>51.</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C754D5" w:rsidRDefault="00C754D5" w:rsidP="00C754D5">
            <w:pPr>
              <w:jc w:val="left"/>
              <w:rPr>
                <w:rFonts w:cs="Arial"/>
                <w:sz w:val="20"/>
              </w:rPr>
            </w:pPr>
            <w:r w:rsidRPr="00C754D5">
              <w:rPr>
                <w:rFonts w:cs="Arial"/>
                <w:sz w:val="20"/>
              </w:rPr>
              <w:t>Rani Purbaningtyas</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754D5" w:rsidRPr="00E2444A" w:rsidRDefault="00C754D5" w:rsidP="00635C59">
            <w:pPr>
              <w:jc w:val="left"/>
              <w:rPr>
                <w:rFonts w:cs="Arial"/>
                <w:szCs w:val="22"/>
                <w:lang w:val="sv-SE"/>
              </w:rPr>
            </w:pPr>
            <w:r w:rsidRPr="00E2444A">
              <w:rPr>
                <w:rFonts w:cs="Arial"/>
                <w:color w:val="000000"/>
                <w:szCs w:val="22"/>
              </w:rPr>
              <w:t>Seminar Nasional Teknologi Informasi dan Multimedia (SNASTIA),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left"/>
              <w:rPr>
                <w:rFonts w:cs="Arial"/>
                <w:color w:val="000000"/>
                <w:szCs w:val="22"/>
              </w:rPr>
            </w:pPr>
            <w:r w:rsidRPr="00E2444A">
              <w:rPr>
                <w:rFonts w:cs="Arial"/>
                <w:color w:val="000000"/>
                <w:szCs w:val="22"/>
              </w:rPr>
              <w:t>UBAYA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left"/>
              <w:rPr>
                <w:rFonts w:cs="Arial"/>
                <w:color w:val="000000"/>
                <w:szCs w:val="22"/>
              </w:rPr>
            </w:pPr>
            <w:r w:rsidRPr="00E2444A">
              <w:rPr>
                <w:rFonts w:cs="Arial"/>
                <w:color w:val="000000"/>
                <w:szCs w:val="22"/>
              </w:rPr>
              <w:t>24 Oktober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AB2199" w:rsidRDefault="00C754D5"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30</w:t>
            </w:r>
            <w:r w:rsidRPr="00AB2199">
              <w:rPr>
                <w:rFonts w:cs="Arial"/>
                <w:bCs/>
                <w:sz w:val="20"/>
                <w:vertAlign w:val="superscript"/>
              </w:rPr>
              <w:t>)</w:t>
            </w:r>
          </w:p>
        </w:tc>
      </w:tr>
      <w:tr w:rsidR="00C754D5"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center"/>
              <w:rPr>
                <w:rFonts w:cs="Arial"/>
                <w:bCs/>
                <w:szCs w:val="22"/>
              </w:rPr>
            </w:pPr>
            <w:r w:rsidRPr="00E2444A">
              <w:rPr>
                <w:rFonts w:cs="Arial"/>
                <w:bCs/>
                <w:szCs w:val="22"/>
              </w:rPr>
              <w:t>52.</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C754D5" w:rsidRDefault="00C754D5" w:rsidP="00C754D5">
            <w:pPr>
              <w:jc w:val="left"/>
              <w:rPr>
                <w:rFonts w:cs="Arial"/>
                <w:sz w:val="20"/>
              </w:rPr>
            </w:pPr>
            <w:r w:rsidRPr="00C754D5">
              <w:rPr>
                <w:rFonts w:cs="Arial"/>
                <w:sz w:val="20"/>
              </w:rPr>
              <w:t>Rani Purbaningtyas</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754D5" w:rsidRPr="00E2444A" w:rsidRDefault="00C754D5" w:rsidP="00635C59">
            <w:pPr>
              <w:jc w:val="left"/>
              <w:rPr>
                <w:rFonts w:cs="Arial"/>
                <w:szCs w:val="22"/>
              </w:rPr>
            </w:pPr>
            <w:r w:rsidRPr="00E2444A">
              <w:rPr>
                <w:rFonts w:cs="Arial"/>
                <w:szCs w:val="22"/>
                <w:lang w:val="id-ID"/>
              </w:rPr>
              <w:t>Seminar Nasional Teknologi Informasi dan Multimedia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left"/>
              <w:rPr>
                <w:rFonts w:cs="Arial"/>
                <w:szCs w:val="22"/>
                <w:lang w:val="es-ES"/>
              </w:rPr>
            </w:pPr>
            <w:r w:rsidRPr="00E2444A">
              <w:rPr>
                <w:rFonts w:cs="Arial"/>
                <w:szCs w:val="22"/>
              </w:rPr>
              <w:t>STMIK AMIKOM Yogyakarta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left"/>
              <w:rPr>
                <w:rFonts w:cs="Arial"/>
                <w:szCs w:val="22"/>
                <w:lang w:val="es-ES"/>
              </w:rPr>
            </w:pPr>
            <w:r w:rsidRPr="00E2444A">
              <w:rPr>
                <w:rFonts w:cs="Arial"/>
                <w:szCs w:val="22"/>
                <w:lang w:val="es-ES"/>
              </w:rPr>
              <w:t>2013</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E2444A" w:rsidRDefault="00C754D5"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54D5" w:rsidRPr="00AB2199" w:rsidRDefault="00C754D5"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31</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53.</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rPr>
            </w:pPr>
            <w:r w:rsidRPr="00E2444A">
              <w:rPr>
                <w:rFonts w:cs="Arial"/>
                <w:szCs w:val="22"/>
              </w:rPr>
              <w:t>Mas Nurul Hamidah</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rPr>
              <w:t xml:space="preserve">Seminar Nasional Teknologi Informasi dan Multimedia (SNASTIA), </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UBAYA</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24 Oktober 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(22)</w:t>
            </w: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635C59">
            <w:pPr>
              <w:jc w:val="center"/>
              <w:rPr>
                <w:rFonts w:cs="Arial"/>
                <w:sz w:val="20"/>
                <w:lang w:val="it-IT"/>
              </w:rPr>
            </w:pP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lastRenderedPageBreak/>
              <w:t>54.</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rPr>
            </w:pPr>
            <w:r w:rsidRPr="00E2444A">
              <w:rPr>
                <w:rFonts w:cs="Arial"/>
                <w:szCs w:val="22"/>
              </w:rPr>
              <w:t>Mas Nurul Hamidah</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lang w:val="id-ID"/>
              </w:rPr>
              <w:t>Seminar Nasional FTSP-ITN 2015</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szCs w:val="22"/>
                <w:lang w:val="es-ES"/>
              </w:rPr>
              <w:t>ITN, Malang</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32</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55.</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rPr>
            </w:pPr>
            <w:r w:rsidRPr="00E2444A">
              <w:rPr>
                <w:rFonts w:cs="Arial"/>
                <w:szCs w:val="22"/>
              </w:rPr>
              <w:t>Mas Nurul Hamidah</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szCs w:val="22"/>
                <w:lang w:val="sv-SE"/>
              </w:rPr>
              <w:t>Seminar Nasional Teknologi dan Informatika (SNATIF)</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szCs w:val="22"/>
                <w:lang w:val="es-ES"/>
              </w:rPr>
              <w:t>Universitas Muria Kudus</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szCs w:val="22"/>
                <w:lang w:val="es-ES"/>
              </w:rPr>
              <w:t>23 Agustus 2014</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33</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56.</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rPr>
            </w:pPr>
            <w:r w:rsidRPr="00E2444A">
              <w:rPr>
                <w:rFonts w:cs="Arial"/>
                <w:szCs w:val="22"/>
              </w:rPr>
              <w:t>Mas Nurul Hamidah</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rPr>
              <w:t>Seminar Pekan Teknologi Informasi</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Universitas Muhammadiyah Gresik</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17 April 2016</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34</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57.</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rPr>
            </w:pPr>
            <w:r w:rsidRPr="00E2444A">
              <w:rPr>
                <w:rFonts w:cs="Arial"/>
                <w:szCs w:val="22"/>
              </w:rPr>
              <w:t>Mas Nurul Hamidah</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dan Informatika,</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Universitas Muria Kudus,</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35</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58.</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rPr>
            </w:pPr>
            <w:r w:rsidRPr="00E2444A">
              <w:rPr>
                <w:rFonts w:cs="Arial"/>
                <w:szCs w:val="22"/>
              </w:rPr>
              <w:t>Mas Nurul Hamidah</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(SENATEK),</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ITN Malang,</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17 Januari 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36</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59.</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rPr>
            </w:pPr>
            <w:r w:rsidRPr="00E2444A">
              <w:rPr>
                <w:rFonts w:cs="Arial"/>
                <w:szCs w:val="22"/>
                <w:lang w:val="id-ID"/>
              </w:rPr>
              <w:t>Wiwiet Herulambang</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lang w:val="id-ID"/>
              </w:rPr>
              <w:t>Seminar Nasional FTSP-ITN 2015</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lang w:val="es-ES"/>
              </w:rPr>
              <w:t>ITN, Malang</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37</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60.</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rPr>
            </w:pPr>
            <w:r w:rsidRPr="00E2444A">
              <w:rPr>
                <w:rFonts w:cs="Arial"/>
                <w:szCs w:val="22"/>
                <w:lang w:val="id-ID"/>
              </w:rPr>
              <w:t>Wiwiet Herulambang</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szCs w:val="22"/>
                <w:lang w:val="sv-SE"/>
              </w:rPr>
              <w:t>Seminar Nasional Teknologi dan Informatika (SNATIF)</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lang w:val="es-ES"/>
              </w:rPr>
              <w:t>Universitas Muria Kudus</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lang w:val="es-ES"/>
              </w:rPr>
              <w:t>23 Agustus 2014</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38</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61.</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rPr>
            </w:pPr>
            <w:r w:rsidRPr="00E2444A">
              <w:rPr>
                <w:rFonts w:cs="Arial"/>
                <w:szCs w:val="22"/>
                <w:lang w:val="id-ID"/>
              </w:rPr>
              <w:t>Wiwiet Herulambang</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Seminar Pekan Teknologi Informasi</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Universitas Muhammadiyah Gresik</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17 April 2016</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39</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62.</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rPr>
            </w:pPr>
            <w:r w:rsidRPr="00E2444A">
              <w:rPr>
                <w:rFonts w:cs="Arial"/>
                <w:szCs w:val="22"/>
                <w:lang w:val="id-ID"/>
              </w:rPr>
              <w:t>Wiwiet Herulambang</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(SENATEK),</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ITN Malang,</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17 Januari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40</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63.</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id-ID"/>
              </w:rPr>
            </w:pPr>
            <w:r w:rsidRPr="00E2444A">
              <w:rPr>
                <w:rFonts w:cs="Arial"/>
                <w:szCs w:val="22"/>
              </w:rPr>
              <w:t>Irwan Kurnia</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lang w:val="id-ID"/>
              </w:rPr>
              <w:t>Seminar Nasional FTSP-ITN 2015</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szCs w:val="22"/>
                <w:lang w:val="es-ES"/>
              </w:rPr>
              <w:t>ITN, Malang</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41</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64.</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id-ID"/>
              </w:rPr>
            </w:pPr>
            <w:r w:rsidRPr="00E2444A">
              <w:rPr>
                <w:rFonts w:cs="Arial"/>
                <w:szCs w:val="22"/>
              </w:rPr>
              <w:t>Irwan Kurnia</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szCs w:val="22"/>
                <w:lang w:val="sv-SE"/>
              </w:rPr>
              <w:t>Seminar Nasional Teknologi dan Informatika (SNATIF)</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szCs w:val="22"/>
                <w:lang w:val="es-ES"/>
              </w:rPr>
              <w:t>Universitas Muria Kudus</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szCs w:val="22"/>
                <w:lang w:val="es-ES"/>
              </w:rPr>
              <w:t>23 Agustus 2014</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42</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65.</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id-ID"/>
              </w:rPr>
            </w:pPr>
            <w:r w:rsidRPr="00E2444A">
              <w:rPr>
                <w:rFonts w:cs="Arial"/>
                <w:szCs w:val="22"/>
              </w:rPr>
              <w:t>Irwan Kurnia</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rPr>
              <w:t>Seminar Pekan Teknologi Informasi</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Universitas Muhammadiyah Gresik</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17 April 2016</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43</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66.</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id-ID"/>
              </w:rPr>
            </w:pPr>
            <w:r w:rsidRPr="00E2444A">
              <w:rPr>
                <w:rFonts w:cs="Arial"/>
                <w:szCs w:val="22"/>
              </w:rPr>
              <w:t>Irwan Kurnia</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dan Informatika,</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Universitas Muria Kudus,</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44</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67.</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id-ID"/>
              </w:rPr>
            </w:pPr>
            <w:r w:rsidRPr="00E2444A">
              <w:rPr>
                <w:rFonts w:cs="Arial"/>
                <w:szCs w:val="22"/>
              </w:rPr>
              <w:t>Irwan Kurnia</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(SENATEK),</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ITN Malang,</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17 Januari 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45</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68.</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rPr>
                <w:rFonts w:cs="Arial"/>
                <w:color w:val="000000"/>
                <w:szCs w:val="22"/>
              </w:rPr>
            </w:pPr>
            <w:r w:rsidRPr="00E2444A">
              <w:rPr>
                <w:rFonts w:cs="Arial"/>
                <w:color w:val="000000"/>
                <w:szCs w:val="22"/>
              </w:rPr>
              <w:t>Teddy Wishadi</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lang w:val="id-ID"/>
              </w:rPr>
              <w:t>Seminar Nasional FTSP-ITN 2015</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lang w:val="es-ES"/>
              </w:rPr>
              <w:t>ITN, Malang</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46</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69.</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rPr>
                <w:rFonts w:cs="Arial"/>
                <w:color w:val="000000"/>
                <w:szCs w:val="22"/>
              </w:rPr>
            </w:pPr>
            <w:r w:rsidRPr="00E2444A">
              <w:rPr>
                <w:rFonts w:cs="Arial"/>
                <w:color w:val="000000"/>
                <w:szCs w:val="22"/>
              </w:rPr>
              <w:t>Teddy Wishadi</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szCs w:val="22"/>
                <w:lang w:val="sv-SE"/>
              </w:rPr>
              <w:t>Seminar Nasional Teknologi dan Informatika (SNATIF)</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lang w:val="es-ES"/>
              </w:rPr>
              <w:t>Universitas Muria Kudus</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lang w:val="es-ES"/>
              </w:rPr>
              <w:t>23 Agustus 2014</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47</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lastRenderedPageBreak/>
              <w:t>70.</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rPr>
                <w:rFonts w:cs="Arial"/>
                <w:color w:val="000000"/>
                <w:szCs w:val="22"/>
              </w:rPr>
            </w:pPr>
            <w:r w:rsidRPr="00E2444A">
              <w:rPr>
                <w:rFonts w:cs="Arial"/>
                <w:color w:val="000000"/>
                <w:szCs w:val="22"/>
              </w:rPr>
              <w:t>Teddy Wishadi</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Seminar Pekan Teknologi Informasi</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Universitas Muhammadiyah Gresik</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17 April 2016</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48</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71.</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rPr>
                <w:rFonts w:cs="Arial"/>
                <w:color w:val="000000"/>
                <w:szCs w:val="22"/>
              </w:rPr>
            </w:pPr>
            <w:r w:rsidRPr="00E2444A">
              <w:rPr>
                <w:rFonts w:cs="Arial"/>
                <w:color w:val="000000"/>
                <w:szCs w:val="22"/>
              </w:rPr>
              <w:t>Teddy Wishadi</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dan Informatika,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Universitas Muria Kudus,</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49</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jc w:val="center"/>
              <w:rPr>
                <w:rFonts w:cs="Arial"/>
                <w:bCs/>
                <w:szCs w:val="22"/>
              </w:rPr>
            </w:pPr>
            <w:r w:rsidRPr="00E2444A">
              <w:rPr>
                <w:rFonts w:cs="Arial"/>
                <w:bCs/>
                <w:szCs w:val="22"/>
              </w:rPr>
              <w:t>72.</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rPr>
                <w:rFonts w:cs="Arial"/>
                <w:color w:val="000000"/>
                <w:szCs w:val="22"/>
              </w:rPr>
            </w:pPr>
            <w:r w:rsidRPr="00E2444A">
              <w:rPr>
                <w:rFonts w:cs="Arial"/>
                <w:color w:val="000000"/>
                <w:szCs w:val="22"/>
              </w:rPr>
              <w:t>Emanuel Suprihadi</w:t>
            </w:r>
          </w:p>
        </w:tc>
        <w:tc>
          <w:tcPr>
            <w:tcW w:w="21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B2199" w:rsidRPr="00E2444A" w:rsidRDefault="00AB2199" w:rsidP="00635C59">
            <w:pPr>
              <w:jc w:val="left"/>
              <w:rPr>
                <w:rFonts w:cs="Arial"/>
                <w:color w:val="000000"/>
                <w:szCs w:val="22"/>
              </w:rPr>
            </w:pPr>
            <w:r w:rsidRPr="00E2444A">
              <w:rPr>
                <w:rFonts w:cs="Arial"/>
                <w:color w:val="000000"/>
                <w:szCs w:val="22"/>
                <w:lang w:val="id-ID"/>
              </w:rPr>
              <w:t>Seminar Nasional FTSP-ITN 2015</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jc w:val="left"/>
              <w:rPr>
                <w:rFonts w:cs="Arial"/>
                <w:szCs w:val="22"/>
                <w:lang w:val="es-ES"/>
              </w:rPr>
            </w:pPr>
            <w:r w:rsidRPr="00E2444A">
              <w:rPr>
                <w:rFonts w:cs="Arial"/>
                <w:szCs w:val="22"/>
                <w:lang w:val="es-ES"/>
              </w:rPr>
              <w:t>ITN, Malang</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jc w:val="left"/>
              <w:rPr>
                <w:rFonts w:cs="Arial"/>
                <w:color w:val="000000"/>
                <w:szCs w:val="22"/>
              </w:rPr>
            </w:pPr>
            <w:r w:rsidRPr="00E2444A">
              <w:rPr>
                <w:rFonts w:cs="Arial"/>
                <w:color w:val="000000"/>
                <w:szCs w:val="22"/>
              </w:rPr>
              <w:t>2015</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50</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jc w:val="center"/>
              <w:rPr>
                <w:rFonts w:cs="Arial"/>
                <w:bCs/>
                <w:szCs w:val="22"/>
              </w:rPr>
            </w:pPr>
            <w:r w:rsidRPr="00E2444A">
              <w:rPr>
                <w:rFonts w:cs="Arial"/>
                <w:bCs/>
                <w:szCs w:val="22"/>
              </w:rPr>
              <w:t>73.</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rPr>
                <w:rFonts w:cs="Arial"/>
                <w:color w:val="000000"/>
                <w:szCs w:val="22"/>
              </w:rPr>
            </w:pPr>
            <w:r w:rsidRPr="00E2444A">
              <w:rPr>
                <w:rFonts w:cs="Arial"/>
                <w:color w:val="000000"/>
                <w:szCs w:val="22"/>
              </w:rPr>
              <w:t>Emanuel Suprihadi</w:t>
            </w:r>
          </w:p>
        </w:tc>
        <w:tc>
          <w:tcPr>
            <w:tcW w:w="21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B2199" w:rsidRPr="00E2444A" w:rsidRDefault="00AB2199" w:rsidP="00635C59">
            <w:pPr>
              <w:jc w:val="left"/>
              <w:rPr>
                <w:rFonts w:cs="Arial"/>
                <w:color w:val="000000"/>
                <w:szCs w:val="22"/>
              </w:rPr>
            </w:pPr>
            <w:r w:rsidRPr="00E2444A">
              <w:rPr>
                <w:rFonts w:cs="Arial"/>
                <w:color w:val="000000"/>
                <w:szCs w:val="22"/>
              </w:rPr>
              <w:t>Seminar Pekan Teknologi Informasi</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jc w:val="left"/>
              <w:rPr>
                <w:rFonts w:cs="Arial"/>
                <w:color w:val="000000"/>
                <w:szCs w:val="22"/>
              </w:rPr>
            </w:pPr>
            <w:r w:rsidRPr="00E2444A">
              <w:rPr>
                <w:rFonts w:cs="Arial"/>
                <w:color w:val="000000"/>
                <w:szCs w:val="22"/>
              </w:rPr>
              <w:t>Universitas Muhammadiyah Gresik</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jc w:val="left"/>
              <w:rPr>
                <w:rFonts w:cs="Arial"/>
                <w:color w:val="000000"/>
                <w:szCs w:val="22"/>
              </w:rPr>
            </w:pPr>
            <w:r w:rsidRPr="00E2444A">
              <w:rPr>
                <w:rFonts w:cs="Arial"/>
                <w:color w:val="000000"/>
                <w:szCs w:val="22"/>
              </w:rPr>
              <w:t>17 April 2016</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51</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jc w:val="center"/>
              <w:rPr>
                <w:rFonts w:cs="Arial"/>
                <w:bCs/>
                <w:szCs w:val="22"/>
              </w:rPr>
            </w:pPr>
            <w:r w:rsidRPr="00E2444A">
              <w:rPr>
                <w:rFonts w:cs="Arial"/>
                <w:bCs/>
                <w:szCs w:val="22"/>
              </w:rPr>
              <w:t>74.</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rPr>
                <w:rFonts w:cs="Arial"/>
                <w:color w:val="000000"/>
                <w:szCs w:val="22"/>
              </w:rPr>
            </w:pPr>
            <w:r w:rsidRPr="00E2444A">
              <w:rPr>
                <w:rFonts w:cs="Arial"/>
                <w:color w:val="000000"/>
                <w:szCs w:val="22"/>
              </w:rPr>
              <w:t>Emanuel Suprihadi</w:t>
            </w:r>
          </w:p>
        </w:tc>
        <w:tc>
          <w:tcPr>
            <w:tcW w:w="21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(SENATEK),</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jc w:val="left"/>
              <w:rPr>
                <w:rFonts w:cs="Arial"/>
                <w:color w:val="000000"/>
                <w:szCs w:val="22"/>
              </w:rPr>
            </w:pPr>
            <w:r w:rsidRPr="00E2444A">
              <w:rPr>
                <w:rFonts w:cs="Arial"/>
                <w:color w:val="000000"/>
                <w:szCs w:val="22"/>
              </w:rPr>
              <w:t>ITN Malang,</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jc w:val="left"/>
              <w:rPr>
                <w:rFonts w:cs="Arial"/>
                <w:color w:val="000000"/>
                <w:szCs w:val="22"/>
              </w:rPr>
            </w:pPr>
            <w:r w:rsidRPr="00E2444A">
              <w:rPr>
                <w:rFonts w:cs="Arial"/>
                <w:color w:val="000000"/>
                <w:szCs w:val="22"/>
              </w:rPr>
              <w:t>17 Januari 2015</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52</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jc w:val="center"/>
              <w:rPr>
                <w:rFonts w:cs="Arial"/>
                <w:bCs/>
                <w:szCs w:val="22"/>
              </w:rPr>
            </w:pPr>
            <w:r w:rsidRPr="00E2444A">
              <w:rPr>
                <w:rFonts w:cs="Arial"/>
                <w:bCs/>
                <w:szCs w:val="22"/>
              </w:rPr>
              <w:t>75.</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rPr>
                <w:rFonts w:cs="Arial"/>
                <w:color w:val="000000"/>
                <w:szCs w:val="22"/>
              </w:rPr>
            </w:pPr>
            <w:r w:rsidRPr="00E2444A">
              <w:rPr>
                <w:rFonts w:cs="Arial"/>
                <w:color w:val="000000"/>
                <w:szCs w:val="22"/>
              </w:rPr>
              <w:t>Emanuel Suprihadi</w:t>
            </w:r>
          </w:p>
        </w:tc>
        <w:tc>
          <w:tcPr>
            <w:tcW w:w="21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B2199" w:rsidRPr="00E2444A" w:rsidRDefault="00AB2199" w:rsidP="00635C59">
            <w:pPr>
              <w:jc w:val="left"/>
              <w:rPr>
                <w:rFonts w:cs="Arial"/>
                <w:color w:val="000000"/>
                <w:szCs w:val="22"/>
              </w:rPr>
            </w:pPr>
            <w:r w:rsidRPr="00E2444A">
              <w:rPr>
                <w:rFonts w:cs="Arial"/>
                <w:color w:val="000000"/>
                <w:szCs w:val="22"/>
              </w:rPr>
              <w:t>Seminar Nasional Komputer dan Informatika Terapan</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jc w:val="left"/>
              <w:rPr>
                <w:rFonts w:cs="Arial"/>
                <w:color w:val="000000"/>
                <w:szCs w:val="22"/>
              </w:rPr>
            </w:pPr>
            <w:r w:rsidRPr="00E2444A">
              <w:rPr>
                <w:rFonts w:cs="Arial"/>
                <w:color w:val="000000"/>
                <w:szCs w:val="22"/>
              </w:rPr>
              <w:t>Politeknik Negeri Jember</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jc w:val="left"/>
              <w:rPr>
                <w:rFonts w:cs="Arial"/>
                <w:color w:val="000000"/>
                <w:szCs w:val="22"/>
              </w:rPr>
            </w:pPr>
            <w:r w:rsidRPr="00E2444A">
              <w:rPr>
                <w:rFonts w:cs="Arial"/>
                <w:color w:val="000000"/>
                <w:szCs w:val="22"/>
              </w:rPr>
              <w:t>12-13 Desember 2015</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53</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76.</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ind w:right="-250"/>
              <w:jc w:val="left"/>
              <w:rPr>
                <w:rFonts w:cs="Arial"/>
                <w:color w:val="000000"/>
                <w:szCs w:val="22"/>
              </w:rPr>
            </w:pPr>
            <w:r w:rsidRPr="00E2444A">
              <w:rPr>
                <w:rFonts w:cs="Arial"/>
                <w:color w:val="000000"/>
                <w:szCs w:val="22"/>
              </w:rPr>
              <w:t>Primadi Setiawan</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szCs w:val="22"/>
              </w:rPr>
            </w:pPr>
            <w:r w:rsidRPr="00E2444A">
              <w:rPr>
                <w:rFonts w:cs="Arial"/>
                <w:szCs w:val="22"/>
                <w:lang w:val="id-ID"/>
              </w:rPr>
              <w:t>Seminar Nasional Teknologi Informasi dan Multimedia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rPr>
              <w:t>STMIK AMIKOM Yogyakarta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lang w:val="es-ES"/>
              </w:rPr>
              <w:t>2013</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54</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77.</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ind w:right="-250"/>
              <w:jc w:val="left"/>
              <w:rPr>
                <w:rFonts w:cs="Arial"/>
                <w:color w:val="000000"/>
                <w:szCs w:val="22"/>
              </w:rPr>
            </w:pPr>
            <w:r w:rsidRPr="00E2444A">
              <w:rPr>
                <w:rFonts w:cs="Arial"/>
                <w:color w:val="000000"/>
                <w:szCs w:val="22"/>
              </w:rPr>
              <w:t>Primadi Setiawan</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Seminar Pekan Teknologi Informasi</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Universitas Muhammadiyah Gresik</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17 April 2016</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55</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78.</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ind w:right="-250"/>
              <w:jc w:val="left"/>
              <w:rPr>
                <w:rFonts w:cs="Arial"/>
                <w:color w:val="000000"/>
                <w:szCs w:val="22"/>
              </w:rPr>
            </w:pPr>
            <w:r w:rsidRPr="00E2444A">
              <w:rPr>
                <w:rFonts w:cs="Arial"/>
                <w:color w:val="000000"/>
                <w:szCs w:val="22"/>
              </w:rPr>
              <w:t>Primadi Setiawan</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(SENATEK),</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ITN Malang,</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17 Januari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56</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79.</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ind w:right="-250"/>
              <w:jc w:val="left"/>
              <w:rPr>
                <w:rFonts w:cs="Arial"/>
                <w:color w:val="000000"/>
                <w:szCs w:val="22"/>
              </w:rPr>
            </w:pPr>
            <w:r w:rsidRPr="00E2444A">
              <w:rPr>
                <w:rFonts w:cs="Arial"/>
                <w:color w:val="000000"/>
                <w:szCs w:val="22"/>
              </w:rPr>
              <w:t>Primadi Setiawan</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Seminar Nasional Komputer dan Informatika Terapan</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Politeknik Negeri Jember</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12-13 Desember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57</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80.</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ind w:right="-250"/>
              <w:jc w:val="left"/>
              <w:rPr>
                <w:rFonts w:cs="Arial"/>
                <w:color w:val="000000"/>
                <w:szCs w:val="22"/>
              </w:rPr>
            </w:pPr>
            <w:r w:rsidRPr="00E2444A">
              <w:rPr>
                <w:rFonts w:cs="Arial"/>
                <w:color w:val="000000"/>
                <w:szCs w:val="22"/>
              </w:rPr>
              <w:t>Hendra Cahya Yuswanto</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szCs w:val="22"/>
              </w:rPr>
            </w:pPr>
            <w:r w:rsidRPr="00E2444A">
              <w:rPr>
                <w:rFonts w:cs="Arial"/>
                <w:szCs w:val="22"/>
                <w:lang w:val="id-ID"/>
              </w:rPr>
              <w:t>Seminar Nasional Teknologi Informasi dan Multimedia</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szCs w:val="22"/>
              </w:rPr>
              <w:t>STMIK AMIKOM Yogyakarta</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szCs w:val="22"/>
                <w:lang w:val="es-ES"/>
              </w:rPr>
              <w:t>2013</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58</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81.</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ind w:right="-250"/>
              <w:jc w:val="left"/>
              <w:rPr>
                <w:rFonts w:cs="Arial"/>
                <w:color w:val="000000"/>
                <w:szCs w:val="22"/>
              </w:rPr>
            </w:pPr>
            <w:r w:rsidRPr="00E2444A">
              <w:rPr>
                <w:rFonts w:cs="Arial"/>
                <w:color w:val="000000"/>
                <w:szCs w:val="22"/>
              </w:rPr>
              <w:t>Hendra Cahya Yuswanto</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rPr>
              <w:t>Seminar Pekan Teknologi Informasi</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Universitas Muhammadiyah Gresik</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17 April 2016</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59</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82.</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ind w:right="-250"/>
              <w:jc w:val="left"/>
              <w:rPr>
                <w:rFonts w:cs="Arial"/>
                <w:color w:val="000000"/>
                <w:szCs w:val="22"/>
              </w:rPr>
            </w:pPr>
            <w:r w:rsidRPr="00E2444A">
              <w:rPr>
                <w:rFonts w:cs="Arial"/>
                <w:color w:val="000000"/>
                <w:szCs w:val="22"/>
              </w:rPr>
              <w:t>Hendra Cahya Yuswanto</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rPr>
              <w:t>Seminar Nasional Komputer dan Informatika Terapan</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Politeknik Negeri Jember</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12-13 Desember 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60</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83.</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ind w:right="-250"/>
              <w:jc w:val="left"/>
              <w:rPr>
                <w:rFonts w:cs="Arial"/>
                <w:color w:val="000000"/>
                <w:szCs w:val="22"/>
              </w:rPr>
            </w:pPr>
            <w:r w:rsidRPr="00E2444A">
              <w:rPr>
                <w:rFonts w:cs="Arial"/>
                <w:color w:val="000000"/>
                <w:szCs w:val="22"/>
              </w:rPr>
              <w:t>Hendra Cahya Yuswanto</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szCs w:val="22"/>
                <w:lang w:val="sv-SE"/>
              </w:rPr>
              <w:t>Penyuluhan KKN Universitas Bhayangkara</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szCs w:val="22"/>
                <w:lang w:val="es-ES"/>
              </w:rPr>
              <w:t>Kecamatan Pacet, Mojokerto</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szCs w:val="22"/>
                <w:lang w:val="es-ES"/>
              </w:rPr>
              <w:t>19 Januari – 06 Pebruari 2016</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61</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lastRenderedPageBreak/>
              <w:t>84.</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ind w:right="-250"/>
              <w:jc w:val="left"/>
              <w:rPr>
                <w:rFonts w:cs="Arial"/>
                <w:color w:val="000000"/>
                <w:szCs w:val="22"/>
              </w:rPr>
            </w:pPr>
            <w:r w:rsidRPr="00E2444A">
              <w:rPr>
                <w:rFonts w:cs="Arial"/>
                <w:color w:val="000000"/>
                <w:szCs w:val="22"/>
              </w:rPr>
              <w:t>Deddy Pratomo</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szCs w:val="22"/>
              </w:rPr>
            </w:pPr>
            <w:r w:rsidRPr="00E2444A">
              <w:rPr>
                <w:rFonts w:cs="Arial"/>
                <w:szCs w:val="22"/>
                <w:lang w:val="id-ID"/>
              </w:rPr>
              <w:t>Seminar Nasional Teknologi Informasi dan Multimedia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rPr>
              <w:t>STMIK AMIKOM Yogyakarta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lang w:val="es-ES"/>
              </w:rPr>
              <w:t>2013</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62</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85.</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ind w:right="-250"/>
              <w:jc w:val="left"/>
              <w:rPr>
                <w:rFonts w:cs="Arial"/>
                <w:color w:val="000000"/>
                <w:szCs w:val="22"/>
              </w:rPr>
            </w:pPr>
            <w:r w:rsidRPr="00E2444A">
              <w:rPr>
                <w:rFonts w:cs="Arial"/>
                <w:color w:val="000000"/>
                <w:szCs w:val="22"/>
              </w:rPr>
              <w:t>Deddy Pratomo</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Seminar Nasional Komputer dan Informatika Terapan</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Politeknik Negeri Jember</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12-13 Desember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63</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86.</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ind w:right="-250"/>
              <w:jc w:val="left"/>
              <w:rPr>
                <w:rFonts w:cs="Arial"/>
                <w:color w:val="000000"/>
                <w:szCs w:val="22"/>
              </w:rPr>
            </w:pPr>
            <w:r w:rsidRPr="00E2444A">
              <w:rPr>
                <w:rFonts w:cs="Arial"/>
                <w:color w:val="000000"/>
                <w:szCs w:val="22"/>
              </w:rPr>
              <w:t>Deddy Pratomo</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szCs w:val="22"/>
                <w:lang w:val="sv-SE"/>
              </w:rPr>
              <w:t>Penyuluhan KKN Universitas Bhayangkara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lang w:val="es-ES"/>
              </w:rPr>
              <w:t>Kecamatan Pacet, Mojokerto</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lang w:val="es-ES"/>
              </w:rPr>
              <w:t>19 Januari – 06 Pebruari 2016</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64</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87.</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ind w:right="-250"/>
              <w:jc w:val="left"/>
              <w:rPr>
                <w:rFonts w:cs="Arial"/>
                <w:color w:val="000000"/>
                <w:szCs w:val="22"/>
              </w:rPr>
            </w:pPr>
            <w:r w:rsidRPr="00E2444A">
              <w:rPr>
                <w:rFonts w:cs="Arial"/>
                <w:color w:val="000000"/>
                <w:szCs w:val="22"/>
              </w:rPr>
              <w:t>Deddy Pratomo</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Informasi dan Aplikasinya,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lang w:val="es-ES"/>
              </w:rPr>
              <w:t>Polinema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color w:val="000000"/>
                <w:szCs w:val="22"/>
              </w:rPr>
              <w:t>5 Juni 2014</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65</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88.</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DE1F5E">
            <w:pPr>
              <w:ind w:right="-250"/>
              <w:jc w:val="left"/>
              <w:rPr>
                <w:rFonts w:cs="Arial"/>
                <w:color w:val="000000"/>
                <w:szCs w:val="22"/>
              </w:rPr>
            </w:pPr>
            <w:r w:rsidRPr="00E2444A">
              <w:rPr>
                <w:rFonts w:cs="Arial"/>
                <w:szCs w:val="22"/>
                <w:lang w:val="id-ID"/>
              </w:rPr>
              <w:t>Rahma</w:t>
            </w:r>
            <w:r w:rsidRPr="00E2444A">
              <w:rPr>
                <w:rFonts w:cs="Arial"/>
                <w:szCs w:val="22"/>
              </w:rPr>
              <w:t>wati Febrifyaning Tias</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szCs w:val="22"/>
              </w:rPr>
            </w:pPr>
            <w:r w:rsidRPr="00E2444A">
              <w:rPr>
                <w:rFonts w:cs="Arial"/>
                <w:szCs w:val="22"/>
                <w:lang w:val="id-ID"/>
              </w:rPr>
              <w:t>Seminar Nasional Teknologi Informasi dan Multimedia</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szCs w:val="22"/>
              </w:rPr>
              <w:t>STMIK AMIKOM Yogyakarta</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szCs w:val="22"/>
                <w:lang w:val="es-ES"/>
              </w:rPr>
              <w:t>2013</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66</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89.</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DE1F5E">
            <w:pPr>
              <w:ind w:right="-250"/>
              <w:jc w:val="left"/>
              <w:rPr>
                <w:rFonts w:cs="Arial"/>
                <w:color w:val="000000"/>
                <w:szCs w:val="22"/>
              </w:rPr>
            </w:pPr>
            <w:r w:rsidRPr="00E2444A">
              <w:rPr>
                <w:rFonts w:cs="Arial"/>
                <w:szCs w:val="22"/>
                <w:lang w:val="id-ID"/>
              </w:rPr>
              <w:t>Rahma</w:t>
            </w:r>
            <w:r w:rsidRPr="00E2444A">
              <w:rPr>
                <w:rFonts w:cs="Arial"/>
                <w:szCs w:val="22"/>
              </w:rPr>
              <w:t>wati Febrifyaning Tias</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rPr>
              <w:t>Seminar Pekan Teknologi Informasi</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Universitas Muhammadiyah Gresik</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17 April 2016</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67</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90.</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DE1F5E">
            <w:pPr>
              <w:ind w:right="-250"/>
              <w:jc w:val="left"/>
              <w:rPr>
                <w:rFonts w:cs="Arial"/>
                <w:color w:val="000000"/>
                <w:szCs w:val="22"/>
              </w:rPr>
            </w:pPr>
            <w:r w:rsidRPr="00E2444A">
              <w:rPr>
                <w:rFonts w:cs="Arial"/>
                <w:szCs w:val="22"/>
                <w:lang w:val="id-ID"/>
              </w:rPr>
              <w:t>Rahma</w:t>
            </w:r>
            <w:r w:rsidRPr="00E2444A">
              <w:rPr>
                <w:rFonts w:cs="Arial"/>
                <w:szCs w:val="22"/>
              </w:rPr>
              <w:t>wati Febrifyaning Tias</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dan Informatika,</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Universitas Muria Kudus,</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68</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91.</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DE1F5E">
            <w:pPr>
              <w:ind w:right="-250"/>
              <w:jc w:val="left"/>
              <w:rPr>
                <w:rFonts w:cs="Arial"/>
                <w:color w:val="000000"/>
                <w:szCs w:val="22"/>
              </w:rPr>
            </w:pPr>
            <w:r w:rsidRPr="00E2444A">
              <w:rPr>
                <w:rFonts w:cs="Arial"/>
                <w:szCs w:val="22"/>
                <w:lang w:val="id-ID"/>
              </w:rPr>
              <w:t>Rahma</w:t>
            </w:r>
            <w:r w:rsidRPr="00E2444A">
              <w:rPr>
                <w:rFonts w:cs="Arial"/>
                <w:szCs w:val="22"/>
              </w:rPr>
              <w:t>wati Febrifyaning Tias</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rPr>
              <w:t>Seminar Nasional Komputer dan Informatika Terapan</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Politeknik Negeri Jember</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12-13 Desember 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69</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92.</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DE1F5E">
            <w:pPr>
              <w:ind w:right="-250"/>
              <w:jc w:val="left"/>
              <w:rPr>
                <w:rFonts w:cs="Arial"/>
                <w:color w:val="000000"/>
                <w:szCs w:val="22"/>
              </w:rPr>
            </w:pPr>
            <w:r w:rsidRPr="00E2444A">
              <w:rPr>
                <w:rFonts w:cs="Arial"/>
                <w:szCs w:val="22"/>
                <w:lang w:val="id-ID"/>
              </w:rPr>
              <w:t>Rahma</w:t>
            </w:r>
            <w:r w:rsidRPr="00E2444A">
              <w:rPr>
                <w:rFonts w:cs="Arial"/>
                <w:szCs w:val="22"/>
              </w:rPr>
              <w:t>wati Febrifyaning Tias</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Informasi dan Multimedia (SNASTIA),</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UBAYA</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24 Oktober 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70</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93.</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ind w:right="-250"/>
              <w:jc w:val="left"/>
              <w:rPr>
                <w:rFonts w:cs="Arial"/>
                <w:color w:val="000000"/>
                <w:szCs w:val="22"/>
              </w:rPr>
            </w:pPr>
            <w:r w:rsidRPr="00E2444A">
              <w:rPr>
                <w:rFonts w:cs="Arial"/>
                <w:color w:val="000000"/>
                <w:szCs w:val="22"/>
              </w:rPr>
              <w:t>Fardanto S.</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 xml:space="preserve">Seminar Nasional Manaemen Teknologi XXII </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MMT ITS</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24 Januari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033AC5">
            <w:pPr>
              <w:jc w:val="center"/>
              <w:rPr>
                <w:rFonts w:cs="Arial"/>
                <w:bCs/>
                <w:szCs w:val="22"/>
              </w:rPr>
            </w:pPr>
            <w:r w:rsidRPr="00E2444A">
              <w:rPr>
                <w:rFonts w:cs="Arial"/>
                <w:bCs/>
                <w:szCs w:val="22"/>
              </w:rPr>
              <w:t>√</w:t>
            </w:r>
            <w:r w:rsidRPr="00E2444A">
              <w:rPr>
                <w:rFonts w:cs="Arial"/>
                <w:bCs/>
                <w:szCs w:val="22"/>
                <w:vertAlign w:val="superscript"/>
              </w:rPr>
              <w:t>(23)</w:t>
            </w: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635C59">
            <w:pPr>
              <w:jc w:val="center"/>
              <w:rPr>
                <w:rFonts w:cs="Arial"/>
                <w:bCs/>
                <w:sz w:val="20"/>
              </w:rPr>
            </w:pP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94.</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ind w:right="-250"/>
              <w:jc w:val="left"/>
              <w:rPr>
                <w:rFonts w:cs="Arial"/>
                <w:color w:val="000000"/>
                <w:szCs w:val="22"/>
              </w:rPr>
            </w:pPr>
            <w:r w:rsidRPr="00E2444A">
              <w:rPr>
                <w:rFonts w:cs="Arial"/>
                <w:color w:val="000000"/>
                <w:szCs w:val="22"/>
              </w:rPr>
              <w:t>Fardanto S.</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dan Informatika,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Universitas Muria Kudus,</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71</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95.</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ind w:right="-250"/>
              <w:jc w:val="left"/>
              <w:rPr>
                <w:rFonts w:cs="Arial"/>
                <w:color w:val="000000"/>
                <w:szCs w:val="22"/>
              </w:rPr>
            </w:pPr>
            <w:r w:rsidRPr="00E2444A">
              <w:rPr>
                <w:rFonts w:cs="Arial"/>
                <w:color w:val="000000"/>
                <w:szCs w:val="22"/>
              </w:rPr>
              <w:t>Fardanto S.</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Seminar Nasional Komputer dan Informatika Terapan</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Politeknik Negeri Jember</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12-13 Desember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72</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t>96.</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ind w:right="-250"/>
              <w:jc w:val="left"/>
              <w:rPr>
                <w:rFonts w:cs="Arial"/>
                <w:color w:val="000000"/>
                <w:szCs w:val="22"/>
              </w:rPr>
            </w:pPr>
            <w:r w:rsidRPr="00E2444A">
              <w:rPr>
                <w:rFonts w:cs="Arial"/>
                <w:color w:val="000000"/>
                <w:szCs w:val="22"/>
              </w:rPr>
              <w:t>Fardanto S.</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szCs w:val="22"/>
                <w:lang w:val="sv-SE"/>
              </w:rPr>
              <w:t>Penyuluhan KKN Universitas Bhayangkara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lang w:val="es-ES"/>
              </w:rPr>
              <w:t>Kecamatan Pacet, Mojokerto</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lang w:val="es-ES"/>
              </w:rPr>
              <w:t>19 Januari – 06 Pebruari 2016</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73</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bCs/>
                <w:szCs w:val="22"/>
              </w:rPr>
            </w:pPr>
            <w:r w:rsidRPr="00E2444A">
              <w:rPr>
                <w:rFonts w:cs="Arial"/>
                <w:bCs/>
                <w:szCs w:val="22"/>
              </w:rPr>
              <w:lastRenderedPageBreak/>
              <w:t>97.</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ind w:right="-250"/>
              <w:jc w:val="left"/>
              <w:rPr>
                <w:rFonts w:cs="Arial"/>
                <w:color w:val="000000"/>
                <w:szCs w:val="22"/>
              </w:rPr>
            </w:pPr>
            <w:r w:rsidRPr="00E2444A">
              <w:rPr>
                <w:rFonts w:cs="Arial"/>
                <w:color w:val="000000"/>
                <w:szCs w:val="22"/>
              </w:rPr>
              <w:t>Fardanto S.</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Informasi dan Multimedia (SNASTIA),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UBAYA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24 Oktober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74</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98.</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ind w:right="-250"/>
              <w:jc w:val="left"/>
              <w:rPr>
                <w:rFonts w:cs="Arial"/>
                <w:color w:val="000000"/>
                <w:szCs w:val="22"/>
              </w:rPr>
            </w:pPr>
            <w:r w:rsidRPr="00E2444A">
              <w:rPr>
                <w:rFonts w:cs="Arial"/>
                <w:color w:val="000000"/>
                <w:szCs w:val="22"/>
              </w:rPr>
              <w:t>Bagus Damas Ardilestian</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Teknik Elektro dan Pendidikan Teknik Elektro (STE 2013),</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color w:val="000000"/>
                <w:szCs w:val="22"/>
              </w:rPr>
              <w:t>Universitas Negeri Surabaya</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szCs w:val="22"/>
                <w:lang w:val="es-ES"/>
              </w:rPr>
              <w:t>2013</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75</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bCs/>
                <w:szCs w:val="22"/>
              </w:rPr>
            </w:pPr>
            <w:r w:rsidRPr="00E2444A">
              <w:rPr>
                <w:rFonts w:cs="Arial"/>
                <w:bCs/>
                <w:szCs w:val="22"/>
              </w:rPr>
              <w:t>99.</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ind w:right="-250"/>
              <w:jc w:val="left"/>
              <w:rPr>
                <w:rFonts w:cs="Arial"/>
                <w:color w:val="000000"/>
                <w:szCs w:val="22"/>
              </w:rPr>
            </w:pPr>
            <w:r w:rsidRPr="00E2444A">
              <w:rPr>
                <w:rFonts w:cs="Arial"/>
                <w:color w:val="000000"/>
                <w:szCs w:val="22"/>
              </w:rPr>
              <w:t>Bagus Damas Ardilestian</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rPr>
              <w:t>Seminar Nasional Komputer dan Informatika Terapan</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Politeknik Negeri Jember</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color w:val="000000"/>
                <w:szCs w:val="22"/>
              </w:rPr>
            </w:pPr>
            <w:r w:rsidRPr="00E2444A">
              <w:rPr>
                <w:rFonts w:cs="Arial"/>
                <w:color w:val="000000"/>
                <w:szCs w:val="22"/>
              </w:rPr>
              <w:t>12-13 Desember 2015</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76</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971AE8" w:rsidRDefault="00AB2199" w:rsidP="00635C59">
            <w:pPr>
              <w:jc w:val="center"/>
              <w:rPr>
                <w:rFonts w:cs="Arial"/>
                <w:bCs/>
                <w:sz w:val="18"/>
                <w:szCs w:val="18"/>
              </w:rPr>
            </w:pPr>
            <w:r w:rsidRPr="00971AE8">
              <w:rPr>
                <w:rFonts w:cs="Arial"/>
                <w:bCs/>
                <w:sz w:val="18"/>
                <w:szCs w:val="18"/>
              </w:rPr>
              <w:t>100.</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ind w:right="-250"/>
              <w:jc w:val="left"/>
              <w:rPr>
                <w:rFonts w:cs="Arial"/>
                <w:color w:val="000000"/>
                <w:szCs w:val="22"/>
              </w:rPr>
            </w:pPr>
            <w:r w:rsidRPr="00E2444A">
              <w:rPr>
                <w:rFonts w:cs="Arial"/>
                <w:color w:val="000000"/>
                <w:szCs w:val="22"/>
              </w:rPr>
              <w:t>Bagus Damas Ardilestian</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szCs w:val="22"/>
                <w:lang w:val="sv-SE"/>
              </w:rPr>
              <w:t>Penyuluhan KKN Universitas Bhayangkara</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szCs w:val="22"/>
                <w:lang w:val="es-ES"/>
              </w:rPr>
              <w:t>Kecamatan Pacet, Mojokerto</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szCs w:val="22"/>
                <w:lang w:val="es-ES"/>
              </w:rPr>
              <w:t>19 Januari – 06 Pebruari 2016</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77</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971AE8" w:rsidRDefault="00AB2199" w:rsidP="00635C59">
            <w:pPr>
              <w:jc w:val="center"/>
              <w:rPr>
                <w:rFonts w:cs="Arial"/>
                <w:bCs/>
                <w:sz w:val="18"/>
                <w:szCs w:val="18"/>
              </w:rPr>
            </w:pPr>
            <w:r w:rsidRPr="00971AE8">
              <w:rPr>
                <w:rFonts w:cs="Arial"/>
                <w:bCs/>
                <w:sz w:val="18"/>
                <w:szCs w:val="18"/>
              </w:rPr>
              <w:t>101.</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ind w:right="-250"/>
              <w:jc w:val="left"/>
              <w:rPr>
                <w:rFonts w:cs="Arial"/>
                <w:color w:val="000000"/>
                <w:szCs w:val="22"/>
              </w:rPr>
            </w:pPr>
            <w:r w:rsidRPr="00E2444A">
              <w:rPr>
                <w:rFonts w:cs="Arial"/>
                <w:color w:val="000000"/>
                <w:szCs w:val="22"/>
              </w:rPr>
              <w:t>Bagus Damas Ardilestian</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Informasi dan Aplikasinya,</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szCs w:val="22"/>
                <w:lang w:val="es-ES"/>
              </w:rPr>
              <w:t>Polinema</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color w:val="000000"/>
                <w:szCs w:val="22"/>
              </w:rPr>
              <w:t>5 Juni 2014</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78</w:t>
            </w:r>
            <w:r w:rsidRPr="00AB2199">
              <w:rPr>
                <w:rFonts w:cs="Arial"/>
                <w:bCs/>
                <w:sz w:val="20"/>
                <w:vertAlign w:val="superscript"/>
              </w:rPr>
              <w:t>)</w:t>
            </w:r>
          </w:p>
        </w:tc>
      </w:tr>
      <w:tr w:rsidR="00AB2199" w:rsidRPr="00AB2199" w:rsidTr="001B4F75">
        <w:trPr>
          <w:cantSplit/>
        </w:trPr>
        <w:tc>
          <w:tcPr>
            <w:tcW w:w="540" w:type="dxa"/>
            <w:tcBorders>
              <w:top w:val="single" w:sz="4" w:space="0" w:color="auto"/>
              <w:left w:val="single" w:sz="4" w:space="0" w:color="auto"/>
              <w:bottom w:val="single" w:sz="4" w:space="0" w:color="auto"/>
              <w:right w:val="single" w:sz="4" w:space="0" w:color="auto"/>
            </w:tcBorders>
          </w:tcPr>
          <w:p w:rsidR="00AB2199" w:rsidRPr="00971AE8" w:rsidRDefault="00AB2199" w:rsidP="00635C59">
            <w:pPr>
              <w:jc w:val="center"/>
              <w:rPr>
                <w:rFonts w:cs="Arial"/>
                <w:bCs/>
                <w:sz w:val="18"/>
                <w:szCs w:val="18"/>
              </w:rPr>
            </w:pPr>
            <w:r w:rsidRPr="00971AE8">
              <w:rPr>
                <w:rFonts w:cs="Arial"/>
                <w:bCs/>
                <w:sz w:val="18"/>
                <w:szCs w:val="18"/>
              </w:rPr>
              <w:t>102.</w:t>
            </w:r>
          </w:p>
        </w:tc>
        <w:tc>
          <w:tcPr>
            <w:tcW w:w="1558"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ind w:right="-250"/>
              <w:jc w:val="left"/>
              <w:rPr>
                <w:rFonts w:cs="Arial"/>
                <w:color w:val="000000"/>
                <w:szCs w:val="22"/>
              </w:rPr>
            </w:pPr>
            <w:r w:rsidRPr="00E2444A">
              <w:rPr>
                <w:rFonts w:cs="Arial"/>
                <w:color w:val="000000"/>
                <w:szCs w:val="22"/>
              </w:rPr>
              <w:t>Deddy Satrio Winarsono</w:t>
            </w:r>
          </w:p>
        </w:tc>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Teknik Elektro dan Pendidikan Teknik Elektro (STE 2013),</w:t>
            </w:r>
          </w:p>
        </w:tc>
        <w:tc>
          <w:tcPr>
            <w:tcW w:w="1350"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color w:val="000000"/>
                <w:szCs w:val="22"/>
              </w:rPr>
              <w:t>Universitas Negeri Surabaya</w:t>
            </w:r>
          </w:p>
        </w:tc>
        <w:tc>
          <w:tcPr>
            <w:tcW w:w="1276"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left"/>
              <w:rPr>
                <w:rFonts w:cs="Arial"/>
                <w:szCs w:val="22"/>
                <w:lang w:val="es-ES"/>
              </w:rPr>
            </w:pPr>
            <w:r w:rsidRPr="00E2444A">
              <w:rPr>
                <w:rFonts w:cs="Arial"/>
                <w:szCs w:val="22"/>
                <w:lang w:val="es-ES"/>
              </w:rPr>
              <w:t>2013</w:t>
            </w:r>
          </w:p>
        </w:tc>
        <w:tc>
          <w:tcPr>
            <w:tcW w:w="949" w:type="dxa"/>
            <w:tcBorders>
              <w:top w:val="single" w:sz="4" w:space="0" w:color="auto"/>
              <w:left w:val="single" w:sz="4" w:space="0" w:color="auto"/>
              <w:bottom w:val="single" w:sz="4" w:space="0" w:color="auto"/>
              <w:right w:val="single" w:sz="4" w:space="0" w:color="auto"/>
            </w:tcBorders>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79</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971AE8" w:rsidRDefault="00AB2199" w:rsidP="00635C59">
            <w:pPr>
              <w:jc w:val="center"/>
              <w:rPr>
                <w:rFonts w:cs="Arial"/>
                <w:bCs/>
                <w:sz w:val="18"/>
                <w:szCs w:val="18"/>
              </w:rPr>
            </w:pPr>
            <w:r w:rsidRPr="00971AE8">
              <w:rPr>
                <w:rFonts w:cs="Arial"/>
                <w:bCs/>
                <w:sz w:val="18"/>
                <w:szCs w:val="18"/>
              </w:rPr>
              <w:t>103.</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ind w:right="-250"/>
              <w:jc w:val="left"/>
              <w:rPr>
                <w:rFonts w:cs="Arial"/>
                <w:color w:val="000000"/>
                <w:szCs w:val="22"/>
              </w:rPr>
            </w:pPr>
            <w:r w:rsidRPr="00E2444A">
              <w:rPr>
                <w:rFonts w:cs="Arial"/>
                <w:color w:val="000000"/>
                <w:szCs w:val="22"/>
              </w:rPr>
              <w:t>Deddy Satrio Winarsono</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Seminar Nasional Komputer dan Informatika Terapan</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Politeknik Negeri Jember</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12-13 Desember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80</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971AE8" w:rsidRDefault="00AB2199" w:rsidP="00635C59">
            <w:pPr>
              <w:jc w:val="center"/>
              <w:rPr>
                <w:rFonts w:cs="Arial"/>
                <w:bCs/>
                <w:sz w:val="18"/>
                <w:szCs w:val="18"/>
              </w:rPr>
            </w:pPr>
            <w:r w:rsidRPr="00971AE8">
              <w:rPr>
                <w:rFonts w:cs="Arial"/>
                <w:bCs/>
                <w:sz w:val="18"/>
                <w:szCs w:val="18"/>
              </w:rPr>
              <w:t>104.</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ind w:right="-250"/>
              <w:jc w:val="left"/>
              <w:rPr>
                <w:rFonts w:cs="Arial"/>
                <w:color w:val="000000"/>
                <w:szCs w:val="22"/>
              </w:rPr>
            </w:pPr>
            <w:r w:rsidRPr="00E2444A">
              <w:rPr>
                <w:rFonts w:cs="Arial"/>
                <w:color w:val="000000"/>
                <w:szCs w:val="22"/>
              </w:rPr>
              <w:t>Deddy Satrio Winarsono</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Informasi dan Aplikasinya,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szCs w:val="22"/>
                <w:lang w:val="es-ES"/>
              </w:rPr>
              <w:t>Polinema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szCs w:val="22"/>
                <w:lang w:val="es-ES"/>
              </w:rPr>
            </w:pPr>
            <w:r w:rsidRPr="00E2444A">
              <w:rPr>
                <w:rFonts w:cs="Arial"/>
                <w:color w:val="000000"/>
                <w:szCs w:val="22"/>
              </w:rPr>
              <w:t>5 Juni 2014</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81</w:t>
            </w:r>
            <w:r w:rsidRPr="00AB2199">
              <w:rPr>
                <w:rFonts w:cs="Arial"/>
                <w:bCs/>
                <w:sz w:val="20"/>
                <w:vertAlign w:val="superscript"/>
              </w:rPr>
              <w:t>)</w:t>
            </w:r>
          </w:p>
        </w:tc>
      </w:tr>
      <w:tr w:rsidR="00AB2199" w:rsidRPr="00AB2199" w:rsidTr="00971AE8">
        <w:trPr>
          <w:cantSplit/>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971AE8" w:rsidRDefault="00AB2199" w:rsidP="00635C59">
            <w:pPr>
              <w:jc w:val="center"/>
              <w:rPr>
                <w:rFonts w:cs="Arial"/>
                <w:bCs/>
                <w:sz w:val="18"/>
                <w:szCs w:val="18"/>
              </w:rPr>
            </w:pPr>
            <w:r w:rsidRPr="00971AE8">
              <w:rPr>
                <w:rFonts w:cs="Arial"/>
                <w:bCs/>
                <w:sz w:val="18"/>
                <w:szCs w:val="18"/>
              </w:rPr>
              <w:t>105.</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ind w:right="-250"/>
              <w:jc w:val="left"/>
              <w:rPr>
                <w:rFonts w:cs="Arial"/>
                <w:color w:val="000000"/>
                <w:szCs w:val="22"/>
              </w:rPr>
            </w:pPr>
            <w:r w:rsidRPr="00E2444A">
              <w:rPr>
                <w:rFonts w:cs="Arial"/>
                <w:color w:val="000000"/>
                <w:szCs w:val="22"/>
              </w:rPr>
              <w:t>Deddy Satrio Winarsono</w:t>
            </w:r>
          </w:p>
        </w:tc>
        <w:tc>
          <w:tcPr>
            <w:tcW w:w="2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B2199" w:rsidRPr="00E2444A" w:rsidRDefault="00AB2199" w:rsidP="00635C59">
            <w:pPr>
              <w:jc w:val="left"/>
              <w:rPr>
                <w:rFonts w:cs="Arial"/>
                <w:color w:val="000000"/>
                <w:szCs w:val="22"/>
              </w:rPr>
            </w:pPr>
            <w:r w:rsidRPr="00E2444A">
              <w:rPr>
                <w:rFonts w:cs="Arial"/>
                <w:color w:val="000000"/>
                <w:szCs w:val="22"/>
              </w:rPr>
              <w:t>Seminar Nasional Teknologi Informasi dan Multimedia (SNASTIA),</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UBAYA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left"/>
              <w:rPr>
                <w:rFonts w:cs="Arial"/>
                <w:color w:val="000000"/>
                <w:szCs w:val="22"/>
              </w:rPr>
            </w:pPr>
            <w:r w:rsidRPr="00E2444A">
              <w:rPr>
                <w:rFonts w:cs="Arial"/>
                <w:color w:val="000000"/>
                <w:szCs w:val="22"/>
              </w:rPr>
              <w:t>24 Oktober 2015</w:t>
            </w:r>
          </w:p>
        </w:tc>
        <w:tc>
          <w:tcPr>
            <w:tcW w:w="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E2444A" w:rsidRDefault="00AB2199" w:rsidP="00635C59">
            <w:pPr>
              <w:jc w:val="center"/>
              <w:rPr>
                <w:rFonts w:cs="Arial"/>
                <w:szCs w:val="22"/>
                <w:lang w:val="it-IT"/>
              </w:rPr>
            </w:pPr>
          </w:p>
        </w:tc>
        <w:tc>
          <w:tcPr>
            <w:tcW w:w="10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199" w:rsidRPr="00AB2199" w:rsidRDefault="00AB2199" w:rsidP="00033AC5">
            <w:pPr>
              <w:jc w:val="center"/>
              <w:rPr>
                <w:rFonts w:cs="Arial"/>
                <w:bCs/>
                <w:sz w:val="20"/>
              </w:rPr>
            </w:pPr>
            <w:r w:rsidRPr="00AB2199">
              <w:rPr>
                <w:rFonts w:cs="Arial"/>
                <w:bCs/>
                <w:sz w:val="20"/>
              </w:rPr>
              <w:t>√</w:t>
            </w:r>
            <w:r w:rsidRPr="00AB2199">
              <w:rPr>
                <w:rFonts w:cs="Arial"/>
                <w:bCs/>
                <w:sz w:val="20"/>
                <w:vertAlign w:val="superscript"/>
              </w:rPr>
              <w:t>(</w:t>
            </w:r>
            <w:r>
              <w:rPr>
                <w:rFonts w:cs="Arial"/>
                <w:bCs/>
                <w:sz w:val="20"/>
                <w:vertAlign w:val="superscript"/>
              </w:rPr>
              <w:t>82</w:t>
            </w:r>
            <w:r w:rsidRPr="00AB2199">
              <w:rPr>
                <w:rFonts w:cs="Arial"/>
                <w:bCs/>
                <w:sz w:val="20"/>
                <w:vertAlign w:val="superscript"/>
              </w:rPr>
              <w:t>)</w:t>
            </w:r>
          </w:p>
        </w:tc>
      </w:tr>
      <w:tr w:rsidR="00AB2199" w:rsidRPr="00AB2199" w:rsidTr="001B4F75">
        <w:trPr>
          <w:cantSplit/>
          <w:trHeight w:val="386"/>
        </w:trPr>
        <w:tc>
          <w:tcPr>
            <w:tcW w:w="685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2199" w:rsidRPr="00971AE8" w:rsidRDefault="00AB2199" w:rsidP="00AB2199">
            <w:pPr>
              <w:jc w:val="center"/>
              <w:rPr>
                <w:rFonts w:cs="Arial"/>
                <w:b/>
                <w:color w:val="000000"/>
                <w:szCs w:val="22"/>
              </w:rPr>
            </w:pPr>
            <w:r w:rsidRPr="00971AE8">
              <w:rPr>
                <w:rFonts w:cs="Arial"/>
                <w:b/>
                <w:color w:val="000000"/>
                <w:szCs w:val="22"/>
              </w:rPr>
              <w:t>Total</w:t>
            </w:r>
          </w:p>
        </w:tc>
        <w:tc>
          <w:tcPr>
            <w:tcW w:w="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2199" w:rsidRPr="00971AE8" w:rsidRDefault="00AB2199" w:rsidP="00635C59">
            <w:pPr>
              <w:jc w:val="center"/>
              <w:rPr>
                <w:rFonts w:cs="Arial"/>
                <w:b/>
                <w:szCs w:val="22"/>
                <w:lang w:val="it-IT"/>
              </w:rPr>
            </w:pPr>
            <w:r w:rsidRPr="00971AE8">
              <w:rPr>
                <w:rFonts w:cs="Arial"/>
                <w:b/>
                <w:szCs w:val="22"/>
                <w:lang w:val="it-IT"/>
              </w:rPr>
              <w:t>23</w:t>
            </w:r>
          </w:p>
        </w:tc>
        <w:tc>
          <w:tcPr>
            <w:tcW w:w="102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2199" w:rsidRPr="00971AE8" w:rsidRDefault="00AB2199" w:rsidP="00033AC5">
            <w:pPr>
              <w:jc w:val="center"/>
              <w:rPr>
                <w:rFonts w:cs="Arial"/>
                <w:b/>
                <w:bCs/>
                <w:szCs w:val="22"/>
              </w:rPr>
            </w:pPr>
            <w:r w:rsidRPr="00971AE8">
              <w:rPr>
                <w:rFonts w:cs="Arial"/>
                <w:b/>
                <w:bCs/>
                <w:szCs w:val="22"/>
              </w:rPr>
              <w:t>82</w:t>
            </w:r>
          </w:p>
        </w:tc>
      </w:tr>
    </w:tbl>
    <w:p w:rsidR="00FD4166" w:rsidRPr="00AB2199" w:rsidRDefault="00DD6C97" w:rsidP="00FD4166">
      <w:pPr>
        <w:ind w:left="1701" w:hanging="1620"/>
        <w:jc w:val="left"/>
        <w:rPr>
          <w:color w:val="000000"/>
          <w:sz w:val="18"/>
          <w:szCs w:val="18"/>
        </w:rPr>
      </w:pPr>
      <w:r w:rsidRPr="00AB2199">
        <w:rPr>
          <w:color w:val="000000"/>
          <w:sz w:val="18"/>
          <w:szCs w:val="18"/>
        </w:rPr>
        <w:t>* Jenis kegiatan</w:t>
      </w:r>
      <w:r w:rsidR="00FD4166" w:rsidRPr="00AB2199">
        <w:rPr>
          <w:color w:val="000000"/>
          <w:sz w:val="18"/>
          <w:szCs w:val="18"/>
        </w:rPr>
        <w:t xml:space="preserve">: Seminar ilmiah, Lokakarya, Penataran/Pelatihan, </w:t>
      </w:r>
      <w:r w:rsidR="00FD4166" w:rsidRPr="00AB2199">
        <w:rPr>
          <w:i/>
          <w:iCs/>
          <w:color w:val="000000"/>
          <w:sz w:val="18"/>
          <w:szCs w:val="18"/>
        </w:rPr>
        <w:t>Workshop,</w:t>
      </w:r>
      <w:r w:rsidR="00FD4166" w:rsidRPr="00AB2199">
        <w:rPr>
          <w:color w:val="000000"/>
          <w:sz w:val="18"/>
          <w:szCs w:val="18"/>
        </w:rPr>
        <w:t xml:space="preserve"> Pagelaran, Pameran, Peragaan dll</w:t>
      </w:r>
    </w:p>
    <w:p w:rsidR="00FD4166" w:rsidRDefault="00FD4166" w:rsidP="00FD4166">
      <w:pPr>
        <w:rPr>
          <w:rFonts w:cs="Arial"/>
          <w:bCs/>
          <w:iCs/>
          <w:color w:val="000000"/>
        </w:rPr>
      </w:pPr>
    </w:p>
    <w:p w:rsidR="00171E29" w:rsidRDefault="00171E29" w:rsidP="00FD4166">
      <w:pPr>
        <w:rPr>
          <w:rFonts w:cs="Arial"/>
          <w:bCs/>
          <w:iCs/>
          <w:color w:val="000000"/>
        </w:rPr>
      </w:pPr>
    </w:p>
    <w:p w:rsidR="00171E29" w:rsidRDefault="00171E29" w:rsidP="00FD4166">
      <w:pPr>
        <w:rPr>
          <w:rFonts w:cs="Arial"/>
          <w:bCs/>
          <w:iCs/>
          <w:color w:val="000000"/>
        </w:rPr>
      </w:pPr>
    </w:p>
    <w:p w:rsidR="00171E29" w:rsidRDefault="00171E29" w:rsidP="00FD4166">
      <w:pPr>
        <w:rPr>
          <w:rFonts w:cs="Arial"/>
          <w:bCs/>
          <w:iCs/>
          <w:color w:val="000000"/>
        </w:rPr>
      </w:pPr>
    </w:p>
    <w:p w:rsidR="00171E29" w:rsidRDefault="00171E29" w:rsidP="00FD4166">
      <w:pPr>
        <w:rPr>
          <w:rFonts w:cs="Arial"/>
          <w:bCs/>
          <w:iCs/>
          <w:color w:val="000000"/>
        </w:rPr>
      </w:pPr>
    </w:p>
    <w:p w:rsidR="00171E29" w:rsidRDefault="00171E29" w:rsidP="00FD4166">
      <w:pPr>
        <w:rPr>
          <w:rFonts w:cs="Arial"/>
          <w:bCs/>
          <w:iCs/>
          <w:color w:val="000000"/>
        </w:rPr>
      </w:pPr>
    </w:p>
    <w:p w:rsidR="008F19D9" w:rsidRPr="008F19D9" w:rsidRDefault="008F19D9" w:rsidP="00FD4166">
      <w:pPr>
        <w:rPr>
          <w:rFonts w:cs="Arial"/>
          <w:bCs/>
          <w:iCs/>
          <w:color w:val="000000"/>
        </w:rPr>
      </w:pPr>
    </w:p>
    <w:p w:rsidR="00FD4166" w:rsidRDefault="00FD4166" w:rsidP="00FD4166">
      <w:pPr>
        <w:ind w:left="720" w:hanging="720"/>
        <w:jc w:val="left"/>
        <w:rPr>
          <w:b/>
          <w:color w:val="000000"/>
          <w:sz w:val="24"/>
          <w:szCs w:val="24"/>
          <w:lang w:val="fi-FI"/>
        </w:rPr>
      </w:pPr>
      <w:r w:rsidRPr="001A7818">
        <w:rPr>
          <w:b/>
          <w:color w:val="000000"/>
          <w:sz w:val="24"/>
          <w:szCs w:val="24"/>
          <w:lang w:val="fi-FI"/>
        </w:rPr>
        <w:lastRenderedPageBreak/>
        <w:t>4.5.4    Sebutkan pencapaian prestasi/reputasi dosen (misalnya prestasi dalam pendidikan, penelitian dan pelayanan/pengabdian kepada masyarakat).</w:t>
      </w:r>
    </w:p>
    <w:p w:rsidR="00971AE8" w:rsidRPr="001A7818" w:rsidRDefault="00971AE8" w:rsidP="00FD4166">
      <w:pPr>
        <w:ind w:left="720" w:hanging="720"/>
        <w:jc w:val="left"/>
        <w:rPr>
          <w:b/>
          <w:color w:val="000000"/>
          <w:sz w:val="24"/>
          <w:szCs w:val="24"/>
          <w:lang w:val="fi-FI"/>
        </w:rPr>
      </w:pPr>
    </w:p>
    <w:tbl>
      <w:tblPr>
        <w:tblW w:w="88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8"/>
        <w:gridCol w:w="2012"/>
        <w:gridCol w:w="3150"/>
        <w:gridCol w:w="990"/>
        <w:gridCol w:w="2070"/>
      </w:tblGrid>
      <w:tr w:rsidR="002B6DF9" w:rsidRPr="00AB2199" w:rsidTr="001B4F75">
        <w:tc>
          <w:tcPr>
            <w:tcW w:w="598" w:type="dxa"/>
            <w:tcBorders>
              <w:top w:val="single" w:sz="4" w:space="0" w:color="000000"/>
              <w:left w:val="single" w:sz="4" w:space="0" w:color="000000"/>
              <w:bottom w:val="double" w:sz="2" w:space="0" w:color="auto"/>
              <w:right w:val="single" w:sz="4" w:space="0" w:color="000000"/>
            </w:tcBorders>
            <w:shd w:val="pct25" w:color="auto" w:fill="auto"/>
            <w:vAlign w:val="center"/>
          </w:tcPr>
          <w:p w:rsidR="002B6DF9" w:rsidRPr="00AB2199" w:rsidRDefault="002B6DF9" w:rsidP="002B6DF9">
            <w:pPr>
              <w:jc w:val="center"/>
              <w:rPr>
                <w:rFonts w:cs="Arial"/>
                <w:b/>
                <w:bCs/>
                <w:sz w:val="20"/>
                <w:lang w:val="fi-FI"/>
              </w:rPr>
            </w:pPr>
            <w:r w:rsidRPr="00AB2199">
              <w:rPr>
                <w:rFonts w:cs="Arial"/>
                <w:b/>
                <w:bCs/>
                <w:sz w:val="20"/>
                <w:lang w:val="fi-FI"/>
              </w:rPr>
              <w:t>No.</w:t>
            </w:r>
          </w:p>
        </w:tc>
        <w:tc>
          <w:tcPr>
            <w:tcW w:w="2012" w:type="dxa"/>
            <w:tcBorders>
              <w:top w:val="single" w:sz="4" w:space="0" w:color="000000"/>
              <w:left w:val="single" w:sz="4" w:space="0" w:color="000000"/>
              <w:bottom w:val="double" w:sz="2" w:space="0" w:color="auto"/>
              <w:right w:val="single" w:sz="4" w:space="0" w:color="000000"/>
            </w:tcBorders>
            <w:shd w:val="pct25" w:color="auto" w:fill="auto"/>
            <w:vAlign w:val="center"/>
          </w:tcPr>
          <w:p w:rsidR="002B6DF9" w:rsidRPr="00AB2199" w:rsidRDefault="002B6DF9" w:rsidP="002B6DF9">
            <w:pPr>
              <w:jc w:val="center"/>
              <w:rPr>
                <w:rFonts w:cs="Arial"/>
                <w:b/>
                <w:bCs/>
                <w:sz w:val="20"/>
                <w:lang w:val="fi-FI"/>
              </w:rPr>
            </w:pPr>
            <w:r w:rsidRPr="00AB2199">
              <w:rPr>
                <w:rFonts w:cs="Arial"/>
                <w:b/>
                <w:bCs/>
                <w:sz w:val="20"/>
                <w:lang w:val="fi-FI"/>
              </w:rPr>
              <w:t>Nama Dosen</w:t>
            </w:r>
          </w:p>
        </w:tc>
        <w:tc>
          <w:tcPr>
            <w:tcW w:w="3150" w:type="dxa"/>
            <w:tcBorders>
              <w:top w:val="single" w:sz="4" w:space="0" w:color="000000"/>
              <w:left w:val="single" w:sz="4" w:space="0" w:color="000000"/>
              <w:bottom w:val="double" w:sz="2" w:space="0" w:color="auto"/>
              <w:right w:val="single" w:sz="4" w:space="0" w:color="000000"/>
            </w:tcBorders>
            <w:shd w:val="pct25" w:color="auto" w:fill="auto"/>
            <w:vAlign w:val="center"/>
          </w:tcPr>
          <w:p w:rsidR="002B6DF9" w:rsidRPr="00AB2199" w:rsidRDefault="002B6DF9" w:rsidP="002B6DF9">
            <w:pPr>
              <w:jc w:val="center"/>
              <w:rPr>
                <w:rFonts w:cs="Arial"/>
                <w:b/>
                <w:bCs/>
                <w:sz w:val="20"/>
                <w:lang w:val="fi-FI"/>
              </w:rPr>
            </w:pPr>
            <w:r w:rsidRPr="00AB2199">
              <w:rPr>
                <w:rFonts w:cs="Arial"/>
                <w:b/>
                <w:bCs/>
                <w:sz w:val="20"/>
                <w:lang w:val="fi-FI"/>
              </w:rPr>
              <w:t>Prestasi yang Dicapai*</w:t>
            </w:r>
          </w:p>
        </w:tc>
        <w:tc>
          <w:tcPr>
            <w:tcW w:w="990" w:type="dxa"/>
            <w:tcBorders>
              <w:top w:val="single" w:sz="4" w:space="0" w:color="000000"/>
              <w:left w:val="single" w:sz="4" w:space="0" w:color="000000"/>
              <w:bottom w:val="double" w:sz="2" w:space="0" w:color="auto"/>
              <w:right w:val="single" w:sz="4" w:space="0" w:color="000000"/>
            </w:tcBorders>
            <w:shd w:val="pct25" w:color="auto" w:fill="auto"/>
            <w:vAlign w:val="center"/>
          </w:tcPr>
          <w:p w:rsidR="002B6DF9" w:rsidRPr="00AB2199" w:rsidRDefault="002B6DF9" w:rsidP="001B4F75">
            <w:pPr>
              <w:ind w:left="-108" w:right="-108"/>
              <w:jc w:val="center"/>
              <w:rPr>
                <w:rFonts w:cs="Arial"/>
                <w:b/>
                <w:bCs/>
                <w:sz w:val="20"/>
                <w:lang w:val="fi-FI"/>
              </w:rPr>
            </w:pPr>
            <w:r w:rsidRPr="00AB2199">
              <w:rPr>
                <w:rFonts w:cs="Arial"/>
                <w:b/>
                <w:bCs/>
                <w:sz w:val="20"/>
                <w:lang w:val="fi-FI"/>
              </w:rPr>
              <w:t>Waktu Pencapa</w:t>
            </w:r>
            <w:r w:rsidR="001B4F75">
              <w:rPr>
                <w:rFonts w:cs="Arial"/>
                <w:b/>
                <w:bCs/>
                <w:sz w:val="20"/>
                <w:lang w:val="fi-FI"/>
              </w:rPr>
              <w:t>-i</w:t>
            </w:r>
            <w:r w:rsidRPr="00AB2199">
              <w:rPr>
                <w:rFonts w:cs="Arial"/>
                <w:b/>
                <w:bCs/>
                <w:sz w:val="20"/>
                <w:lang w:val="fi-FI"/>
              </w:rPr>
              <w:t>an</w:t>
            </w:r>
          </w:p>
        </w:tc>
        <w:tc>
          <w:tcPr>
            <w:tcW w:w="2070" w:type="dxa"/>
            <w:tcBorders>
              <w:top w:val="single" w:sz="4" w:space="0" w:color="000000"/>
              <w:left w:val="single" w:sz="4" w:space="0" w:color="000000"/>
              <w:bottom w:val="double" w:sz="2" w:space="0" w:color="auto"/>
              <w:right w:val="single" w:sz="4" w:space="0" w:color="000000"/>
            </w:tcBorders>
            <w:shd w:val="pct25" w:color="auto" w:fill="auto"/>
            <w:vAlign w:val="center"/>
          </w:tcPr>
          <w:p w:rsidR="002B6DF9" w:rsidRPr="00AB2199" w:rsidRDefault="002B6DF9" w:rsidP="002B6DF9">
            <w:pPr>
              <w:jc w:val="center"/>
              <w:rPr>
                <w:rFonts w:cs="Arial"/>
                <w:b/>
                <w:bCs/>
                <w:sz w:val="20"/>
                <w:lang w:val="fi-FI"/>
              </w:rPr>
            </w:pPr>
            <w:r w:rsidRPr="00AB2199">
              <w:rPr>
                <w:rFonts w:cs="Arial"/>
                <w:b/>
                <w:bCs/>
                <w:sz w:val="20"/>
                <w:lang w:val="fi-FI"/>
              </w:rPr>
              <w:t>Tingkat</w:t>
            </w:r>
          </w:p>
          <w:p w:rsidR="002B6DF9" w:rsidRPr="00AB2199" w:rsidRDefault="002B6DF9" w:rsidP="002B6DF9">
            <w:pPr>
              <w:jc w:val="center"/>
              <w:rPr>
                <w:rFonts w:cs="Arial"/>
                <w:b/>
                <w:bCs/>
                <w:sz w:val="20"/>
                <w:lang w:val="fi-FI"/>
              </w:rPr>
            </w:pPr>
            <w:r w:rsidRPr="00AB2199">
              <w:rPr>
                <w:rFonts w:cs="Arial"/>
                <w:b/>
                <w:bCs/>
                <w:sz w:val="20"/>
                <w:lang w:val="fi-FI"/>
              </w:rPr>
              <w:t>(Lokal, Nasional, Internasional)</w:t>
            </w:r>
          </w:p>
        </w:tc>
      </w:tr>
      <w:tr w:rsidR="002B6DF9" w:rsidRPr="00AB2199" w:rsidTr="00F10F69">
        <w:tc>
          <w:tcPr>
            <w:tcW w:w="598" w:type="dxa"/>
            <w:tcBorders>
              <w:top w:val="double" w:sz="2" w:space="0" w:color="auto"/>
              <w:left w:val="single" w:sz="4" w:space="0" w:color="000000"/>
              <w:bottom w:val="single" w:sz="4" w:space="0" w:color="000000"/>
              <w:right w:val="single" w:sz="4" w:space="0" w:color="000000"/>
            </w:tcBorders>
            <w:shd w:val="clear" w:color="auto" w:fill="F2DBDB" w:themeFill="accent2" w:themeFillTint="33"/>
            <w:vAlign w:val="center"/>
          </w:tcPr>
          <w:p w:rsidR="002B6DF9" w:rsidRPr="00F10F69" w:rsidRDefault="002B6DF9" w:rsidP="00F10F69">
            <w:pPr>
              <w:jc w:val="center"/>
              <w:rPr>
                <w:rFonts w:cs="Arial"/>
                <w:b/>
                <w:sz w:val="18"/>
                <w:szCs w:val="18"/>
                <w:lang w:val="fi-FI"/>
              </w:rPr>
            </w:pPr>
            <w:r w:rsidRPr="00F10F69">
              <w:rPr>
                <w:rFonts w:cs="Arial"/>
                <w:b/>
                <w:sz w:val="18"/>
                <w:szCs w:val="18"/>
                <w:lang w:val="fi-FI"/>
              </w:rPr>
              <w:t>(1)</w:t>
            </w:r>
          </w:p>
        </w:tc>
        <w:tc>
          <w:tcPr>
            <w:tcW w:w="2012" w:type="dxa"/>
            <w:tcBorders>
              <w:top w:val="double" w:sz="2" w:space="0" w:color="auto"/>
              <w:left w:val="single" w:sz="4" w:space="0" w:color="000000"/>
              <w:bottom w:val="single" w:sz="4" w:space="0" w:color="000000"/>
              <w:right w:val="single" w:sz="4" w:space="0" w:color="000000"/>
            </w:tcBorders>
            <w:shd w:val="clear" w:color="auto" w:fill="F2DBDB" w:themeFill="accent2" w:themeFillTint="33"/>
            <w:vAlign w:val="center"/>
          </w:tcPr>
          <w:p w:rsidR="002B6DF9" w:rsidRPr="00F10F69" w:rsidRDefault="002B6DF9" w:rsidP="00F10F69">
            <w:pPr>
              <w:jc w:val="center"/>
              <w:rPr>
                <w:rFonts w:cs="Arial"/>
                <w:b/>
                <w:sz w:val="18"/>
                <w:szCs w:val="18"/>
                <w:lang w:val="fi-FI"/>
              </w:rPr>
            </w:pPr>
            <w:r w:rsidRPr="00F10F69">
              <w:rPr>
                <w:rFonts w:cs="Arial"/>
                <w:b/>
                <w:sz w:val="18"/>
                <w:szCs w:val="18"/>
                <w:lang w:val="fi-FI"/>
              </w:rPr>
              <w:t>(2)</w:t>
            </w:r>
          </w:p>
        </w:tc>
        <w:tc>
          <w:tcPr>
            <w:tcW w:w="3150" w:type="dxa"/>
            <w:tcBorders>
              <w:top w:val="double" w:sz="2" w:space="0" w:color="auto"/>
              <w:left w:val="single" w:sz="4" w:space="0" w:color="000000"/>
              <w:bottom w:val="single" w:sz="4" w:space="0" w:color="000000"/>
              <w:right w:val="single" w:sz="4" w:space="0" w:color="000000"/>
            </w:tcBorders>
            <w:shd w:val="clear" w:color="auto" w:fill="F2DBDB" w:themeFill="accent2" w:themeFillTint="33"/>
            <w:vAlign w:val="center"/>
          </w:tcPr>
          <w:p w:rsidR="002B6DF9" w:rsidRPr="00F10F69" w:rsidRDefault="002B6DF9" w:rsidP="00F10F69">
            <w:pPr>
              <w:jc w:val="center"/>
              <w:rPr>
                <w:rFonts w:cs="Arial"/>
                <w:b/>
                <w:sz w:val="18"/>
                <w:szCs w:val="18"/>
                <w:lang w:val="fi-FI"/>
              </w:rPr>
            </w:pPr>
            <w:r w:rsidRPr="00F10F69">
              <w:rPr>
                <w:rFonts w:cs="Arial"/>
                <w:b/>
                <w:sz w:val="18"/>
                <w:szCs w:val="18"/>
                <w:lang w:val="fi-FI"/>
              </w:rPr>
              <w:t>(3)</w:t>
            </w:r>
          </w:p>
        </w:tc>
        <w:tc>
          <w:tcPr>
            <w:tcW w:w="990" w:type="dxa"/>
            <w:tcBorders>
              <w:top w:val="double" w:sz="2" w:space="0" w:color="auto"/>
              <w:left w:val="single" w:sz="4" w:space="0" w:color="000000"/>
              <w:bottom w:val="single" w:sz="4" w:space="0" w:color="000000"/>
              <w:right w:val="single" w:sz="4" w:space="0" w:color="000000"/>
            </w:tcBorders>
            <w:shd w:val="clear" w:color="auto" w:fill="F2DBDB" w:themeFill="accent2" w:themeFillTint="33"/>
            <w:vAlign w:val="center"/>
          </w:tcPr>
          <w:p w:rsidR="002B6DF9" w:rsidRPr="00F10F69" w:rsidRDefault="002B6DF9" w:rsidP="00F10F69">
            <w:pPr>
              <w:jc w:val="center"/>
              <w:rPr>
                <w:rFonts w:cs="Arial"/>
                <w:b/>
                <w:sz w:val="18"/>
                <w:szCs w:val="18"/>
                <w:lang w:val="fi-FI"/>
              </w:rPr>
            </w:pPr>
            <w:r w:rsidRPr="00F10F69">
              <w:rPr>
                <w:rFonts w:cs="Arial"/>
                <w:b/>
                <w:sz w:val="18"/>
                <w:szCs w:val="18"/>
                <w:lang w:val="fi-FI"/>
              </w:rPr>
              <w:t>(4)</w:t>
            </w:r>
          </w:p>
        </w:tc>
        <w:tc>
          <w:tcPr>
            <w:tcW w:w="2070" w:type="dxa"/>
            <w:tcBorders>
              <w:top w:val="double" w:sz="2" w:space="0" w:color="auto"/>
              <w:left w:val="single" w:sz="4" w:space="0" w:color="000000"/>
              <w:bottom w:val="single" w:sz="4" w:space="0" w:color="000000"/>
              <w:right w:val="single" w:sz="4" w:space="0" w:color="000000"/>
            </w:tcBorders>
            <w:shd w:val="clear" w:color="auto" w:fill="F2DBDB" w:themeFill="accent2" w:themeFillTint="33"/>
            <w:vAlign w:val="center"/>
          </w:tcPr>
          <w:p w:rsidR="002B6DF9" w:rsidRPr="00F10F69" w:rsidRDefault="002B6DF9" w:rsidP="00F10F69">
            <w:pPr>
              <w:jc w:val="center"/>
              <w:rPr>
                <w:rFonts w:cs="Arial"/>
                <w:b/>
                <w:sz w:val="18"/>
                <w:szCs w:val="18"/>
                <w:lang w:val="fi-FI"/>
              </w:rPr>
            </w:pPr>
            <w:r w:rsidRPr="00F10F69">
              <w:rPr>
                <w:rFonts w:cs="Arial"/>
                <w:b/>
                <w:sz w:val="18"/>
                <w:szCs w:val="18"/>
                <w:lang w:val="fi-FI"/>
              </w:rPr>
              <w:t>(5)</w:t>
            </w:r>
          </w:p>
        </w:tc>
      </w:tr>
      <w:tr w:rsidR="002B6DF9" w:rsidRPr="00AB2199" w:rsidTr="001B4F75">
        <w:tc>
          <w:tcPr>
            <w:tcW w:w="598" w:type="dxa"/>
            <w:tcBorders>
              <w:top w:val="single" w:sz="4" w:space="0" w:color="000000"/>
              <w:left w:val="single" w:sz="4" w:space="0" w:color="000000"/>
              <w:bottom w:val="single" w:sz="4" w:space="0" w:color="000000"/>
              <w:right w:val="single" w:sz="4" w:space="0" w:color="000000"/>
            </w:tcBorders>
          </w:tcPr>
          <w:p w:rsidR="002B6DF9" w:rsidRPr="00971AE8" w:rsidRDefault="002B6DF9" w:rsidP="002B6DF9">
            <w:pPr>
              <w:jc w:val="center"/>
              <w:rPr>
                <w:rFonts w:cs="Arial"/>
                <w:szCs w:val="22"/>
                <w:lang w:val="fi-FI"/>
              </w:rPr>
            </w:pPr>
            <w:r w:rsidRPr="00971AE8">
              <w:rPr>
                <w:rFonts w:cs="Arial"/>
                <w:szCs w:val="22"/>
                <w:lang w:val="fi-FI"/>
              </w:rPr>
              <w:t>1.</w:t>
            </w:r>
          </w:p>
        </w:tc>
        <w:tc>
          <w:tcPr>
            <w:tcW w:w="2012" w:type="dxa"/>
            <w:tcBorders>
              <w:top w:val="single" w:sz="4" w:space="0" w:color="000000"/>
              <w:left w:val="single" w:sz="4" w:space="0" w:color="000000"/>
              <w:bottom w:val="single" w:sz="4" w:space="0" w:color="000000"/>
              <w:right w:val="single" w:sz="4" w:space="0" w:color="000000"/>
            </w:tcBorders>
          </w:tcPr>
          <w:p w:rsidR="002B6DF9" w:rsidRPr="00971AE8" w:rsidRDefault="00405C9A" w:rsidP="00971AE8">
            <w:pPr>
              <w:jc w:val="left"/>
              <w:rPr>
                <w:rFonts w:cs="Arial"/>
                <w:szCs w:val="22"/>
              </w:rPr>
            </w:pPr>
            <w:r w:rsidRPr="00971AE8">
              <w:rPr>
                <w:rFonts w:cs="Arial"/>
                <w:szCs w:val="22"/>
              </w:rPr>
              <w:t>Rifki Fahrial Zaenal</w:t>
            </w:r>
          </w:p>
        </w:tc>
        <w:tc>
          <w:tcPr>
            <w:tcW w:w="3150" w:type="dxa"/>
            <w:tcBorders>
              <w:top w:val="single" w:sz="4" w:space="0" w:color="000000"/>
              <w:left w:val="single" w:sz="4" w:space="0" w:color="000000"/>
              <w:bottom w:val="single" w:sz="4" w:space="0" w:color="000000"/>
              <w:right w:val="single" w:sz="4" w:space="0" w:color="000000"/>
            </w:tcBorders>
          </w:tcPr>
          <w:p w:rsidR="002B6DF9" w:rsidRPr="00971AE8" w:rsidRDefault="00405C9A" w:rsidP="002B6DF9">
            <w:pPr>
              <w:jc w:val="left"/>
              <w:rPr>
                <w:rFonts w:cs="Arial"/>
                <w:szCs w:val="22"/>
                <w:lang w:val="fi-FI"/>
              </w:rPr>
            </w:pPr>
            <w:r w:rsidRPr="00971AE8">
              <w:rPr>
                <w:rFonts w:cs="Arial"/>
                <w:szCs w:val="22"/>
                <w:lang w:val="fi-FI"/>
              </w:rPr>
              <w:t>Program Pengabdian kepada Masyarakat- Ipteks bagi Masyarakat (IbM)</w:t>
            </w:r>
          </w:p>
        </w:tc>
        <w:tc>
          <w:tcPr>
            <w:tcW w:w="990" w:type="dxa"/>
            <w:tcBorders>
              <w:top w:val="single" w:sz="4" w:space="0" w:color="000000"/>
              <w:left w:val="single" w:sz="4" w:space="0" w:color="000000"/>
              <w:bottom w:val="single" w:sz="4" w:space="0" w:color="000000"/>
              <w:right w:val="single" w:sz="4" w:space="0" w:color="000000"/>
            </w:tcBorders>
          </w:tcPr>
          <w:p w:rsidR="002B6DF9" w:rsidRPr="00971AE8" w:rsidRDefault="00405C9A" w:rsidP="002B6DF9">
            <w:pPr>
              <w:jc w:val="center"/>
              <w:rPr>
                <w:rFonts w:cs="Arial"/>
                <w:szCs w:val="22"/>
                <w:lang w:val="fi-FI"/>
              </w:rPr>
            </w:pPr>
            <w:r w:rsidRPr="00971AE8">
              <w:rPr>
                <w:rFonts w:cs="Arial"/>
                <w:szCs w:val="22"/>
                <w:lang w:val="fi-FI"/>
              </w:rPr>
              <w:t>2013</w:t>
            </w:r>
          </w:p>
        </w:tc>
        <w:tc>
          <w:tcPr>
            <w:tcW w:w="2070" w:type="dxa"/>
            <w:tcBorders>
              <w:top w:val="single" w:sz="4" w:space="0" w:color="000000"/>
              <w:left w:val="single" w:sz="4" w:space="0" w:color="000000"/>
              <w:bottom w:val="single" w:sz="4" w:space="0" w:color="000000"/>
              <w:right w:val="single" w:sz="4" w:space="0" w:color="000000"/>
            </w:tcBorders>
          </w:tcPr>
          <w:p w:rsidR="002B6DF9" w:rsidRPr="00971AE8" w:rsidRDefault="002B6DF9" w:rsidP="002B6DF9">
            <w:pPr>
              <w:jc w:val="center"/>
              <w:rPr>
                <w:rFonts w:cs="Arial"/>
                <w:szCs w:val="22"/>
                <w:lang w:val="fi-FI"/>
              </w:rPr>
            </w:pPr>
            <w:r w:rsidRPr="00971AE8">
              <w:rPr>
                <w:rFonts w:cs="Arial"/>
                <w:szCs w:val="22"/>
                <w:lang w:val="fi-FI"/>
              </w:rPr>
              <w:t>Nasional</w:t>
            </w:r>
          </w:p>
        </w:tc>
      </w:tr>
      <w:tr w:rsidR="002F3804" w:rsidRPr="00AB2199" w:rsidTr="001B4F75">
        <w:tc>
          <w:tcPr>
            <w:tcW w:w="598" w:type="dxa"/>
            <w:tcBorders>
              <w:top w:val="single" w:sz="4" w:space="0" w:color="000000"/>
              <w:left w:val="single" w:sz="4" w:space="0" w:color="000000"/>
              <w:bottom w:val="single" w:sz="4" w:space="0" w:color="000000"/>
              <w:right w:val="single" w:sz="4" w:space="0" w:color="000000"/>
            </w:tcBorders>
          </w:tcPr>
          <w:p w:rsidR="002F3804" w:rsidRPr="00971AE8" w:rsidRDefault="00CE6831" w:rsidP="002B6DF9">
            <w:pPr>
              <w:jc w:val="center"/>
              <w:rPr>
                <w:rFonts w:cs="Arial"/>
                <w:szCs w:val="22"/>
                <w:lang w:val="fi-FI"/>
              </w:rPr>
            </w:pPr>
            <w:r w:rsidRPr="00971AE8">
              <w:rPr>
                <w:rFonts w:cs="Arial"/>
                <w:szCs w:val="22"/>
                <w:lang w:val="fi-FI"/>
              </w:rPr>
              <w:t>2.</w:t>
            </w:r>
          </w:p>
        </w:tc>
        <w:tc>
          <w:tcPr>
            <w:tcW w:w="2012" w:type="dxa"/>
            <w:tcBorders>
              <w:top w:val="single" w:sz="4" w:space="0" w:color="000000"/>
              <w:left w:val="single" w:sz="4" w:space="0" w:color="000000"/>
              <w:bottom w:val="single" w:sz="4" w:space="0" w:color="000000"/>
              <w:right w:val="single" w:sz="4" w:space="0" w:color="000000"/>
            </w:tcBorders>
          </w:tcPr>
          <w:p w:rsidR="002F3804" w:rsidRPr="00971AE8" w:rsidRDefault="00CE6831" w:rsidP="00971AE8">
            <w:pPr>
              <w:jc w:val="left"/>
              <w:rPr>
                <w:rFonts w:cs="Arial"/>
                <w:szCs w:val="22"/>
              </w:rPr>
            </w:pPr>
            <w:r w:rsidRPr="00971AE8">
              <w:rPr>
                <w:rFonts w:cs="Arial"/>
                <w:szCs w:val="22"/>
              </w:rPr>
              <w:t>Rifki Fahrial Zaenal</w:t>
            </w:r>
          </w:p>
        </w:tc>
        <w:tc>
          <w:tcPr>
            <w:tcW w:w="3150" w:type="dxa"/>
            <w:tcBorders>
              <w:top w:val="single" w:sz="4" w:space="0" w:color="000000"/>
              <w:left w:val="single" w:sz="4" w:space="0" w:color="000000"/>
              <w:bottom w:val="single" w:sz="4" w:space="0" w:color="000000"/>
              <w:right w:val="single" w:sz="4" w:space="0" w:color="000000"/>
            </w:tcBorders>
          </w:tcPr>
          <w:p w:rsidR="002F3804" w:rsidRPr="00971AE8" w:rsidRDefault="002F3804" w:rsidP="002B6DF9">
            <w:pPr>
              <w:jc w:val="left"/>
              <w:rPr>
                <w:rFonts w:cs="Arial"/>
                <w:szCs w:val="22"/>
                <w:lang w:val="fi-FI"/>
              </w:rPr>
            </w:pPr>
            <w:r w:rsidRPr="00971AE8">
              <w:rPr>
                <w:rFonts w:cs="Arial"/>
                <w:szCs w:val="22"/>
                <w:lang w:val="fi-FI"/>
              </w:rPr>
              <w:t>Penelitian Dosen Pemula</w:t>
            </w:r>
          </w:p>
        </w:tc>
        <w:tc>
          <w:tcPr>
            <w:tcW w:w="990" w:type="dxa"/>
            <w:tcBorders>
              <w:top w:val="single" w:sz="4" w:space="0" w:color="000000"/>
              <w:left w:val="single" w:sz="4" w:space="0" w:color="000000"/>
              <w:bottom w:val="single" w:sz="4" w:space="0" w:color="000000"/>
              <w:right w:val="single" w:sz="4" w:space="0" w:color="000000"/>
            </w:tcBorders>
          </w:tcPr>
          <w:p w:rsidR="002F3804" w:rsidRPr="00971AE8" w:rsidRDefault="002F3804" w:rsidP="002B6DF9">
            <w:pPr>
              <w:jc w:val="center"/>
              <w:rPr>
                <w:rFonts w:cs="Arial"/>
                <w:szCs w:val="22"/>
                <w:lang w:val="fi-FI"/>
              </w:rPr>
            </w:pPr>
            <w:r w:rsidRPr="00971AE8">
              <w:rPr>
                <w:rFonts w:cs="Arial"/>
                <w:szCs w:val="22"/>
                <w:lang w:val="fi-FI"/>
              </w:rPr>
              <w:t>2013</w:t>
            </w:r>
          </w:p>
        </w:tc>
        <w:tc>
          <w:tcPr>
            <w:tcW w:w="2070" w:type="dxa"/>
            <w:tcBorders>
              <w:top w:val="single" w:sz="4" w:space="0" w:color="000000"/>
              <w:left w:val="single" w:sz="4" w:space="0" w:color="000000"/>
              <w:bottom w:val="single" w:sz="4" w:space="0" w:color="000000"/>
              <w:right w:val="single" w:sz="4" w:space="0" w:color="000000"/>
            </w:tcBorders>
          </w:tcPr>
          <w:p w:rsidR="002F3804" w:rsidRPr="00971AE8" w:rsidRDefault="002F3804" w:rsidP="002B6DF9">
            <w:pPr>
              <w:jc w:val="center"/>
              <w:rPr>
                <w:rFonts w:cs="Arial"/>
                <w:szCs w:val="22"/>
                <w:lang w:val="fi-FI"/>
              </w:rPr>
            </w:pPr>
            <w:r w:rsidRPr="00971AE8">
              <w:rPr>
                <w:rFonts w:cs="Arial"/>
                <w:szCs w:val="22"/>
                <w:lang w:val="fi-FI"/>
              </w:rPr>
              <w:t>Nasional</w:t>
            </w:r>
          </w:p>
        </w:tc>
      </w:tr>
      <w:tr w:rsidR="002B6DF9" w:rsidRPr="00AB2199" w:rsidTr="00F10F69">
        <w:tc>
          <w:tcPr>
            <w:tcW w:w="59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B6DF9" w:rsidRPr="00971AE8" w:rsidRDefault="00CE6831" w:rsidP="002B6DF9">
            <w:pPr>
              <w:jc w:val="center"/>
              <w:rPr>
                <w:rFonts w:cs="Arial"/>
                <w:szCs w:val="22"/>
                <w:lang w:val="fi-FI"/>
              </w:rPr>
            </w:pPr>
            <w:r w:rsidRPr="00971AE8">
              <w:rPr>
                <w:rFonts w:cs="Arial"/>
                <w:szCs w:val="22"/>
                <w:lang w:val="fi-FI"/>
              </w:rPr>
              <w:t>3</w:t>
            </w:r>
            <w:r w:rsidR="002B6DF9" w:rsidRPr="00971AE8">
              <w:rPr>
                <w:rFonts w:cs="Arial"/>
                <w:szCs w:val="22"/>
                <w:lang w:val="fi-FI"/>
              </w:rPr>
              <w:t>.</w:t>
            </w:r>
          </w:p>
        </w:tc>
        <w:tc>
          <w:tcPr>
            <w:tcW w:w="201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B6DF9" w:rsidRPr="00971AE8" w:rsidRDefault="00405C9A" w:rsidP="002B6DF9">
            <w:pPr>
              <w:rPr>
                <w:rFonts w:cs="Arial"/>
                <w:szCs w:val="22"/>
              </w:rPr>
            </w:pPr>
            <w:r w:rsidRPr="00971AE8">
              <w:rPr>
                <w:rFonts w:cs="Arial"/>
                <w:szCs w:val="22"/>
              </w:rPr>
              <w:t>Arif Arizal</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B6DF9" w:rsidRPr="00971AE8" w:rsidRDefault="00405C9A" w:rsidP="002B6DF9">
            <w:pPr>
              <w:jc w:val="left"/>
              <w:rPr>
                <w:rFonts w:cs="Arial"/>
                <w:szCs w:val="22"/>
                <w:lang w:val="fi-FI"/>
              </w:rPr>
            </w:pPr>
            <w:r w:rsidRPr="00971AE8">
              <w:rPr>
                <w:rFonts w:cs="Arial"/>
                <w:szCs w:val="22"/>
                <w:lang w:val="fi-FI"/>
              </w:rPr>
              <w:t>Penelitian Dosen Pemula</w:t>
            </w:r>
          </w:p>
        </w:tc>
        <w:tc>
          <w:tcPr>
            <w:tcW w:w="9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B6DF9" w:rsidRPr="00971AE8" w:rsidRDefault="00405C9A" w:rsidP="002B6DF9">
            <w:pPr>
              <w:jc w:val="center"/>
              <w:rPr>
                <w:rFonts w:cs="Arial"/>
                <w:szCs w:val="22"/>
                <w:lang w:val="fi-FI"/>
              </w:rPr>
            </w:pPr>
            <w:r w:rsidRPr="00971AE8">
              <w:rPr>
                <w:rFonts w:cs="Arial"/>
                <w:szCs w:val="22"/>
                <w:lang w:val="fi-FI"/>
              </w:rPr>
              <w:t>2013</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B6DF9" w:rsidRPr="00971AE8" w:rsidRDefault="002B6DF9" w:rsidP="002B6DF9">
            <w:pPr>
              <w:jc w:val="center"/>
              <w:rPr>
                <w:rFonts w:cs="Arial"/>
                <w:szCs w:val="22"/>
                <w:lang w:val="fi-FI"/>
              </w:rPr>
            </w:pPr>
            <w:r w:rsidRPr="00971AE8">
              <w:rPr>
                <w:rFonts w:cs="Arial"/>
                <w:szCs w:val="22"/>
                <w:lang w:val="fi-FI"/>
              </w:rPr>
              <w:t>Nasional</w:t>
            </w:r>
          </w:p>
        </w:tc>
      </w:tr>
      <w:tr w:rsidR="002B6DF9" w:rsidRPr="00AB2199" w:rsidTr="001B4F75">
        <w:tc>
          <w:tcPr>
            <w:tcW w:w="598" w:type="dxa"/>
            <w:tcBorders>
              <w:top w:val="single" w:sz="4" w:space="0" w:color="000000"/>
              <w:left w:val="single" w:sz="4" w:space="0" w:color="000000"/>
              <w:bottom w:val="single" w:sz="4" w:space="0" w:color="000000"/>
              <w:right w:val="single" w:sz="4" w:space="0" w:color="000000"/>
            </w:tcBorders>
          </w:tcPr>
          <w:p w:rsidR="002B6DF9" w:rsidRPr="00971AE8" w:rsidRDefault="00CE6831" w:rsidP="002B6DF9">
            <w:pPr>
              <w:jc w:val="center"/>
              <w:rPr>
                <w:rFonts w:cs="Arial"/>
                <w:szCs w:val="22"/>
                <w:lang w:val="fi-FI"/>
              </w:rPr>
            </w:pPr>
            <w:r w:rsidRPr="00971AE8">
              <w:rPr>
                <w:rFonts w:cs="Arial"/>
                <w:szCs w:val="22"/>
                <w:lang w:val="fi-FI"/>
              </w:rPr>
              <w:t>4</w:t>
            </w:r>
            <w:r w:rsidR="002B6DF9" w:rsidRPr="00971AE8">
              <w:rPr>
                <w:rFonts w:cs="Arial"/>
                <w:szCs w:val="22"/>
                <w:lang w:val="fi-FI"/>
              </w:rPr>
              <w:t>.</w:t>
            </w:r>
          </w:p>
        </w:tc>
        <w:tc>
          <w:tcPr>
            <w:tcW w:w="2012" w:type="dxa"/>
            <w:tcBorders>
              <w:top w:val="single" w:sz="4" w:space="0" w:color="000000"/>
              <w:left w:val="single" w:sz="4" w:space="0" w:color="000000"/>
              <w:bottom w:val="single" w:sz="4" w:space="0" w:color="000000"/>
              <w:right w:val="single" w:sz="4" w:space="0" w:color="000000"/>
            </w:tcBorders>
          </w:tcPr>
          <w:p w:rsidR="002B6DF9" w:rsidRPr="00971AE8" w:rsidRDefault="00405C9A" w:rsidP="002B6DF9">
            <w:pPr>
              <w:rPr>
                <w:rFonts w:cs="Arial"/>
                <w:szCs w:val="22"/>
              </w:rPr>
            </w:pPr>
            <w:r w:rsidRPr="00971AE8">
              <w:rPr>
                <w:rFonts w:cs="Arial"/>
                <w:szCs w:val="22"/>
              </w:rPr>
              <w:t>Syariful Alim</w:t>
            </w:r>
          </w:p>
        </w:tc>
        <w:tc>
          <w:tcPr>
            <w:tcW w:w="3150" w:type="dxa"/>
            <w:tcBorders>
              <w:top w:val="single" w:sz="4" w:space="0" w:color="000000"/>
              <w:left w:val="single" w:sz="4" w:space="0" w:color="000000"/>
              <w:bottom w:val="single" w:sz="4" w:space="0" w:color="000000"/>
              <w:right w:val="single" w:sz="4" w:space="0" w:color="000000"/>
            </w:tcBorders>
          </w:tcPr>
          <w:p w:rsidR="002B6DF9" w:rsidRPr="00971AE8" w:rsidRDefault="00405C9A" w:rsidP="002B6DF9">
            <w:pPr>
              <w:jc w:val="left"/>
              <w:rPr>
                <w:rFonts w:cs="Arial"/>
                <w:szCs w:val="22"/>
                <w:lang w:val="fi-FI"/>
              </w:rPr>
            </w:pPr>
            <w:r w:rsidRPr="00971AE8">
              <w:rPr>
                <w:rFonts w:cs="Arial"/>
                <w:szCs w:val="22"/>
                <w:lang w:val="fi-FI"/>
              </w:rPr>
              <w:t>Penelitian Dosen Pemula</w:t>
            </w:r>
          </w:p>
        </w:tc>
        <w:tc>
          <w:tcPr>
            <w:tcW w:w="990" w:type="dxa"/>
            <w:tcBorders>
              <w:top w:val="single" w:sz="4" w:space="0" w:color="000000"/>
              <w:left w:val="single" w:sz="4" w:space="0" w:color="000000"/>
              <w:bottom w:val="single" w:sz="4" w:space="0" w:color="000000"/>
              <w:right w:val="single" w:sz="4" w:space="0" w:color="000000"/>
            </w:tcBorders>
          </w:tcPr>
          <w:p w:rsidR="002B6DF9" w:rsidRPr="00971AE8" w:rsidRDefault="00405C9A" w:rsidP="002B6DF9">
            <w:pPr>
              <w:jc w:val="center"/>
              <w:rPr>
                <w:rFonts w:cs="Arial"/>
                <w:szCs w:val="22"/>
                <w:lang w:val="fi-FI"/>
              </w:rPr>
            </w:pPr>
            <w:r w:rsidRPr="00971AE8">
              <w:rPr>
                <w:rFonts w:cs="Arial"/>
                <w:szCs w:val="22"/>
                <w:lang w:val="fi-FI"/>
              </w:rPr>
              <w:t>2013</w:t>
            </w:r>
          </w:p>
        </w:tc>
        <w:tc>
          <w:tcPr>
            <w:tcW w:w="2070" w:type="dxa"/>
            <w:tcBorders>
              <w:top w:val="single" w:sz="4" w:space="0" w:color="000000"/>
              <w:left w:val="single" w:sz="4" w:space="0" w:color="000000"/>
              <w:bottom w:val="single" w:sz="4" w:space="0" w:color="000000"/>
              <w:right w:val="single" w:sz="4" w:space="0" w:color="000000"/>
            </w:tcBorders>
          </w:tcPr>
          <w:p w:rsidR="002B6DF9" w:rsidRPr="00971AE8" w:rsidRDefault="002B6DF9" w:rsidP="002B6DF9">
            <w:pPr>
              <w:jc w:val="center"/>
              <w:rPr>
                <w:rFonts w:cs="Arial"/>
                <w:szCs w:val="22"/>
                <w:lang w:val="fi-FI"/>
              </w:rPr>
            </w:pPr>
            <w:r w:rsidRPr="00971AE8">
              <w:rPr>
                <w:rFonts w:cs="Arial"/>
                <w:szCs w:val="22"/>
                <w:lang w:val="fi-FI"/>
              </w:rPr>
              <w:t>Nasional</w:t>
            </w:r>
          </w:p>
        </w:tc>
      </w:tr>
      <w:tr w:rsidR="00405C9A" w:rsidRPr="00AB2199" w:rsidTr="001B4F75">
        <w:tc>
          <w:tcPr>
            <w:tcW w:w="598" w:type="dxa"/>
            <w:tcBorders>
              <w:top w:val="single" w:sz="4" w:space="0" w:color="000000"/>
              <w:left w:val="single" w:sz="4" w:space="0" w:color="000000"/>
              <w:bottom w:val="single" w:sz="4" w:space="0" w:color="000000"/>
              <w:right w:val="single" w:sz="4" w:space="0" w:color="000000"/>
            </w:tcBorders>
          </w:tcPr>
          <w:p w:rsidR="00405C9A" w:rsidRPr="00971AE8" w:rsidRDefault="00CE6831" w:rsidP="002B6DF9">
            <w:pPr>
              <w:jc w:val="center"/>
              <w:rPr>
                <w:rFonts w:cs="Arial"/>
                <w:szCs w:val="22"/>
                <w:lang w:val="fi-FI"/>
              </w:rPr>
            </w:pPr>
            <w:r w:rsidRPr="00971AE8">
              <w:rPr>
                <w:rFonts w:cs="Arial"/>
                <w:szCs w:val="22"/>
                <w:lang w:val="fi-FI"/>
              </w:rPr>
              <w:t>5.</w:t>
            </w:r>
          </w:p>
        </w:tc>
        <w:tc>
          <w:tcPr>
            <w:tcW w:w="2012" w:type="dxa"/>
            <w:tcBorders>
              <w:top w:val="single" w:sz="4" w:space="0" w:color="000000"/>
              <w:left w:val="single" w:sz="4" w:space="0" w:color="000000"/>
              <w:bottom w:val="single" w:sz="4" w:space="0" w:color="000000"/>
              <w:right w:val="single" w:sz="4" w:space="0" w:color="000000"/>
            </w:tcBorders>
          </w:tcPr>
          <w:p w:rsidR="00405C9A" w:rsidRPr="00971AE8" w:rsidRDefault="00405C9A" w:rsidP="002B6DF9">
            <w:pPr>
              <w:rPr>
                <w:rFonts w:cs="Arial"/>
                <w:szCs w:val="22"/>
              </w:rPr>
            </w:pPr>
            <w:r w:rsidRPr="00971AE8">
              <w:rPr>
                <w:rFonts w:cs="Arial"/>
                <w:szCs w:val="22"/>
              </w:rPr>
              <w:t>Syariful Alim</w:t>
            </w:r>
          </w:p>
        </w:tc>
        <w:tc>
          <w:tcPr>
            <w:tcW w:w="3150" w:type="dxa"/>
            <w:tcBorders>
              <w:top w:val="single" w:sz="4" w:space="0" w:color="000000"/>
              <w:left w:val="single" w:sz="4" w:space="0" w:color="000000"/>
              <w:bottom w:val="single" w:sz="4" w:space="0" w:color="000000"/>
              <w:right w:val="single" w:sz="4" w:space="0" w:color="000000"/>
            </w:tcBorders>
          </w:tcPr>
          <w:p w:rsidR="00405C9A" w:rsidRPr="00971AE8" w:rsidRDefault="00405C9A" w:rsidP="002B6DF9">
            <w:pPr>
              <w:jc w:val="left"/>
              <w:rPr>
                <w:rFonts w:cs="Arial"/>
                <w:szCs w:val="22"/>
                <w:lang w:val="fi-FI"/>
              </w:rPr>
            </w:pPr>
            <w:r w:rsidRPr="00971AE8">
              <w:rPr>
                <w:rFonts w:cs="Arial"/>
                <w:szCs w:val="22"/>
                <w:lang w:val="fi-FI"/>
              </w:rPr>
              <w:t>Hibah Bersaing</w:t>
            </w:r>
          </w:p>
        </w:tc>
        <w:tc>
          <w:tcPr>
            <w:tcW w:w="990" w:type="dxa"/>
            <w:tcBorders>
              <w:top w:val="single" w:sz="4" w:space="0" w:color="000000"/>
              <w:left w:val="single" w:sz="4" w:space="0" w:color="000000"/>
              <w:bottom w:val="single" w:sz="4" w:space="0" w:color="000000"/>
              <w:right w:val="single" w:sz="4" w:space="0" w:color="000000"/>
            </w:tcBorders>
          </w:tcPr>
          <w:p w:rsidR="00405C9A" w:rsidRPr="00971AE8" w:rsidRDefault="00405C9A" w:rsidP="002B6DF9">
            <w:pPr>
              <w:jc w:val="center"/>
              <w:rPr>
                <w:rFonts w:cs="Arial"/>
                <w:szCs w:val="22"/>
                <w:lang w:val="fi-FI"/>
              </w:rPr>
            </w:pPr>
            <w:r w:rsidRPr="00971AE8">
              <w:rPr>
                <w:rFonts w:cs="Arial"/>
                <w:szCs w:val="22"/>
                <w:lang w:val="fi-FI"/>
              </w:rPr>
              <w:t>2015</w:t>
            </w:r>
          </w:p>
        </w:tc>
        <w:tc>
          <w:tcPr>
            <w:tcW w:w="2070" w:type="dxa"/>
            <w:tcBorders>
              <w:top w:val="single" w:sz="4" w:space="0" w:color="000000"/>
              <w:left w:val="single" w:sz="4" w:space="0" w:color="000000"/>
              <w:bottom w:val="single" w:sz="4" w:space="0" w:color="000000"/>
              <w:right w:val="single" w:sz="4" w:space="0" w:color="000000"/>
            </w:tcBorders>
          </w:tcPr>
          <w:p w:rsidR="00405C9A" w:rsidRPr="00971AE8" w:rsidRDefault="00405C9A" w:rsidP="002B6DF9">
            <w:pPr>
              <w:jc w:val="center"/>
              <w:rPr>
                <w:rFonts w:cs="Arial"/>
                <w:szCs w:val="22"/>
                <w:lang w:val="fi-FI"/>
              </w:rPr>
            </w:pPr>
            <w:r w:rsidRPr="00971AE8">
              <w:rPr>
                <w:rFonts w:cs="Arial"/>
                <w:szCs w:val="22"/>
                <w:lang w:val="fi-FI"/>
              </w:rPr>
              <w:t>Nasional</w:t>
            </w:r>
          </w:p>
        </w:tc>
      </w:tr>
      <w:tr w:rsidR="00405C9A" w:rsidRPr="00AB2199" w:rsidTr="001B4F75">
        <w:tc>
          <w:tcPr>
            <w:tcW w:w="598" w:type="dxa"/>
            <w:tcBorders>
              <w:top w:val="single" w:sz="4" w:space="0" w:color="000000"/>
              <w:left w:val="single" w:sz="4" w:space="0" w:color="000000"/>
              <w:bottom w:val="single" w:sz="4" w:space="0" w:color="000000"/>
              <w:right w:val="single" w:sz="4" w:space="0" w:color="000000"/>
            </w:tcBorders>
          </w:tcPr>
          <w:p w:rsidR="00405C9A" w:rsidRPr="00971AE8" w:rsidRDefault="00CE6831" w:rsidP="002B6DF9">
            <w:pPr>
              <w:jc w:val="center"/>
              <w:rPr>
                <w:rFonts w:cs="Arial"/>
                <w:szCs w:val="22"/>
                <w:lang w:val="fi-FI"/>
              </w:rPr>
            </w:pPr>
            <w:r w:rsidRPr="00971AE8">
              <w:rPr>
                <w:rFonts w:cs="Arial"/>
                <w:szCs w:val="22"/>
                <w:lang w:val="fi-FI"/>
              </w:rPr>
              <w:t>6.</w:t>
            </w:r>
          </w:p>
        </w:tc>
        <w:tc>
          <w:tcPr>
            <w:tcW w:w="2012" w:type="dxa"/>
            <w:tcBorders>
              <w:top w:val="single" w:sz="4" w:space="0" w:color="000000"/>
              <w:left w:val="single" w:sz="4" w:space="0" w:color="000000"/>
              <w:bottom w:val="single" w:sz="4" w:space="0" w:color="000000"/>
              <w:right w:val="single" w:sz="4" w:space="0" w:color="000000"/>
            </w:tcBorders>
          </w:tcPr>
          <w:p w:rsidR="00405C9A" w:rsidRPr="00971AE8" w:rsidRDefault="00405C9A" w:rsidP="002B6DF9">
            <w:pPr>
              <w:rPr>
                <w:rFonts w:cs="Arial"/>
                <w:szCs w:val="22"/>
              </w:rPr>
            </w:pPr>
            <w:r w:rsidRPr="00971AE8">
              <w:rPr>
                <w:rFonts w:cs="Arial"/>
                <w:szCs w:val="22"/>
              </w:rPr>
              <w:t>Syariful Alim</w:t>
            </w:r>
          </w:p>
        </w:tc>
        <w:tc>
          <w:tcPr>
            <w:tcW w:w="3150" w:type="dxa"/>
            <w:tcBorders>
              <w:top w:val="single" w:sz="4" w:space="0" w:color="000000"/>
              <w:left w:val="single" w:sz="4" w:space="0" w:color="000000"/>
              <w:bottom w:val="single" w:sz="4" w:space="0" w:color="000000"/>
              <w:right w:val="single" w:sz="4" w:space="0" w:color="000000"/>
            </w:tcBorders>
          </w:tcPr>
          <w:p w:rsidR="00405C9A" w:rsidRPr="00971AE8" w:rsidRDefault="00405C9A" w:rsidP="002B6DF9">
            <w:pPr>
              <w:jc w:val="left"/>
              <w:rPr>
                <w:rFonts w:cs="Arial"/>
                <w:szCs w:val="22"/>
                <w:lang w:val="fi-FI"/>
              </w:rPr>
            </w:pPr>
            <w:r w:rsidRPr="00971AE8">
              <w:rPr>
                <w:rFonts w:cs="Arial"/>
                <w:szCs w:val="22"/>
                <w:lang w:val="fi-FI"/>
              </w:rPr>
              <w:t>Program Pengabdian kepada Masyarakat- Ipteks bagi Masyarakat (IbM)</w:t>
            </w:r>
          </w:p>
        </w:tc>
        <w:tc>
          <w:tcPr>
            <w:tcW w:w="990" w:type="dxa"/>
            <w:tcBorders>
              <w:top w:val="single" w:sz="4" w:space="0" w:color="000000"/>
              <w:left w:val="single" w:sz="4" w:space="0" w:color="000000"/>
              <w:bottom w:val="single" w:sz="4" w:space="0" w:color="000000"/>
              <w:right w:val="single" w:sz="4" w:space="0" w:color="000000"/>
            </w:tcBorders>
          </w:tcPr>
          <w:p w:rsidR="00405C9A" w:rsidRPr="00971AE8" w:rsidRDefault="00405C9A" w:rsidP="002B6DF9">
            <w:pPr>
              <w:jc w:val="center"/>
              <w:rPr>
                <w:rFonts w:cs="Arial"/>
                <w:szCs w:val="22"/>
                <w:lang w:val="fi-FI"/>
              </w:rPr>
            </w:pPr>
            <w:r w:rsidRPr="00971AE8">
              <w:rPr>
                <w:rFonts w:cs="Arial"/>
                <w:szCs w:val="22"/>
                <w:lang w:val="fi-FI"/>
              </w:rPr>
              <w:t>2013</w:t>
            </w:r>
          </w:p>
        </w:tc>
        <w:tc>
          <w:tcPr>
            <w:tcW w:w="2070" w:type="dxa"/>
            <w:tcBorders>
              <w:top w:val="single" w:sz="4" w:space="0" w:color="000000"/>
              <w:left w:val="single" w:sz="4" w:space="0" w:color="000000"/>
              <w:bottom w:val="single" w:sz="4" w:space="0" w:color="000000"/>
              <w:right w:val="single" w:sz="4" w:space="0" w:color="000000"/>
            </w:tcBorders>
          </w:tcPr>
          <w:p w:rsidR="00405C9A" w:rsidRPr="00971AE8" w:rsidRDefault="00405C9A" w:rsidP="002B6DF9">
            <w:pPr>
              <w:jc w:val="center"/>
              <w:rPr>
                <w:rFonts w:cs="Arial"/>
                <w:szCs w:val="22"/>
                <w:lang w:val="fi-FI"/>
              </w:rPr>
            </w:pPr>
          </w:p>
        </w:tc>
      </w:tr>
      <w:tr w:rsidR="00405C9A" w:rsidRPr="00AB2199" w:rsidTr="001B4F75">
        <w:tc>
          <w:tcPr>
            <w:tcW w:w="598" w:type="dxa"/>
            <w:tcBorders>
              <w:top w:val="single" w:sz="4" w:space="0" w:color="000000"/>
              <w:left w:val="single" w:sz="4" w:space="0" w:color="000000"/>
              <w:bottom w:val="single" w:sz="4" w:space="0" w:color="000000"/>
              <w:right w:val="single" w:sz="4" w:space="0" w:color="000000"/>
            </w:tcBorders>
          </w:tcPr>
          <w:p w:rsidR="00405C9A" w:rsidRPr="00971AE8" w:rsidRDefault="00CE6831" w:rsidP="002B6DF9">
            <w:pPr>
              <w:jc w:val="center"/>
              <w:rPr>
                <w:rFonts w:cs="Arial"/>
                <w:szCs w:val="22"/>
                <w:lang w:val="fi-FI"/>
              </w:rPr>
            </w:pPr>
            <w:r w:rsidRPr="00971AE8">
              <w:rPr>
                <w:rFonts w:cs="Arial"/>
                <w:szCs w:val="22"/>
                <w:lang w:val="fi-FI"/>
              </w:rPr>
              <w:t>7.</w:t>
            </w:r>
          </w:p>
        </w:tc>
        <w:tc>
          <w:tcPr>
            <w:tcW w:w="2012" w:type="dxa"/>
            <w:tcBorders>
              <w:top w:val="single" w:sz="4" w:space="0" w:color="000000"/>
              <w:left w:val="single" w:sz="4" w:space="0" w:color="000000"/>
              <w:bottom w:val="single" w:sz="4" w:space="0" w:color="000000"/>
              <w:right w:val="single" w:sz="4" w:space="0" w:color="000000"/>
            </w:tcBorders>
          </w:tcPr>
          <w:p w:rsidR="00405C9A" w:rsidRPr="00971AE8" w:rsidRDefault="00405C9A" w:rsidP="002B6DF9">
            <w:pPr>
              <w:rPr>
                <w:rFonts w:cs="Arial"/>
                <w:szCs w:val="22"/>
              </w:rPr>
            </w:pPr>
            <w:r w:rsidRPr="00971AE8">
              <w:rPr>
                <w:rFonts w:cs="Arial"/>
                <w:szCs w:val="22"/>
              </w:rPr>
              <w:t>Syariful Alim</w:t>
            </w:r>
          </w:p>
        </w:tc>
        <w:tc>
          <w:tcPr>
            <w:tcW w:w="3150" w:type="dxa"/>
            <w:tcBorders>
              <w:top w:val="single" w:sz="4" w:space="0" w:color="000000"/>
              <w:left w:val="single" w:sz="4" w:space="0" w:color="000000"/>
              <w:bottom w:val="single" w:sz="4" w:space="0" w:color="000000"/>
              <w:right w:val="single" w:sz="4" w:space="0" w:color="000000"/>
            </w:tcBorders>
          </w:tcPr>
          <w:p w:rsidR="00405C9A" w:rsidRPr="00971AE8" w:rsidRDefault="00405C9A" w:rsidP="002B6DF9">
            <w:pPr>
              <w:jc w:val="left"/>
              <w:rPr>
                <w:rFonts w:cs="Arial"/>
                <w:szCs w:val="22"/>
                <w:lang w:val="fi-FI"/>
              </w:rPr>
            </w:pPr>
            <w:r w:rsidRPr="00971AE8">
              <w:rPr>
                <w:rFonts w:cs="Arial"/>
                <w:szCs w:val="22"/>
                <w:lang w:val="fi-FI"/>
              </w:rPr>
              <w:t>KKN-PPM</w:t>
            </w:r>
          </w:p>
        </w:tc>
        <w:tc>
          <w:tcPr>
            <w:tcW w:w="990" w:type="dxa"/>
            <w:tcBorders>
              <w:top w:val="single" w:sz="4" w:space="0" w:color="000000"/>
              <w:left w:val="single" w:sz="4" w:space="0" w:color="000000"/>
              <w:bottom w:val="single" w:sz="4" w:space="0" w:color="000000"/>
              <w:right w:val="single" w:sz="4" w:space="0" w:color="000000"/>
            </w:tcBorders>
          </w:tcPr>
          <w:p w:rsidR="00405C9A" w:rsidRPr="00971AE8" w:rsidRDefault="00405C9A" w:rsidP="002B6DF9">
            <w:pPr>
              <w:jc w:val="center"/>
              <w:rPr>
                <w:rFonts w:cs="Arial"/>
                <w:szCs w:val="22"/>
                <w:lang w:val="fi-FI"/>
              </w:rPr>
            </w:pPr>
            <w:r w:rsidRPr="00971AE8">
              <w:rPr>
                <w:rFonts w:cs="Arial"/>
                <w:szCs w:val="22"/>
                <w:lang w:val="fi-FI"/>
              </w:rPr>
              <w:t>2015</w:t>
            </w:r>
          </w:p>
        </w:tc>
        <w:tc>
          <w:tcPr>
            <w:tcW w:w="2070" w:type="dxa"/>
            <w:tcBorders>
              <w:top w:val="single" w:sz="4" w:space="0" w:color="000000"/>
              <w:left w:val="single" w:sz="4" w:space="0" w:color="000000"/>
              <w:bottom w:val="single" w:sz="4" w:space="0" w:color="000000"/>
              <w:right w:val="single" w:sz="4" w:space="0" w:color="000000"/>
            </w:tcBorders>
          </w:tcPr>
          <w:p w:rsidR="00405C9A" w:rsidRPr="00971AE8" w:rsidRDefault="00405C9A" w:rsidP="002B6DF9">
            <w:pPr>
              <w:jc w:val="center"/>
              <w:rPr>
                <w:rFonts w:cs="Arial"/>
                <w:szCs w:val="22"/>
                <w:lang w:val="fi-FI"/>
              </w:rPr>
            </w:pPr>
            <w:r w:rsidRPr="00971AE8">
              <w:rPr>
                <w:rFonts w:cs="Arial"/>
                <w:szCs w:val="22"/>
                <w:lang w:val="fi-FI"/>
              </w:rPr>
              <w:t>Nasional</w:t>
            </w:r>
          </w:p>
        </w:tc>
      </w:tr>
      <w:tr w:rsidR="002B6DF9" w:rsidRPr="00AB2199" w:rsidTr="00F10F69">
        <w:tc>
          <w:tcPr>
            <w:tcW w:w="59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B6DF9" w:rsidRPr="00971AE8" w:rsidRDefault="00CE6831" w:rsidP="002B6DF9">
            <w:pPr>
              <w:jc w:val="center"/>
              <w:rPr>
                <w:rFonts w:cs="Arial"/>
                <w:szCs w:val="22"/>
                <w:lang w:val="fi-FI"/>
              </w:rPr>
            </w:pPr>
            <w:r w:rsidRPr="00971AE8">
              <w:rPr>
                <w:rFonts w:cs="Arial"/>
                <w:szCs w:val="22"/>
                <w:lang w:val="fi-FI"/>
              </w:rPr>
              <w:t>8</w:t>
            </w:r>
            <w:r w:rsidR="002B6DF9" w:rsidRPr="00971AE8">
              <w:rPr>
                <w:rFonts w:cs="Arial"/>
                <w:szCs w:val="22"/>
                <w:lang w:val="fi-FI"/>
              </w:rPr>
              <w:t>.</w:t>
            </w:r>
          </w:p>
        </w:tc>
        <w:tc>
          <w:tcPr>
            <w:tcW w:w="201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B6DF9" w:rsidRPr="00971AE8" w:rsidRDefault="00405C9A" w:rsidP="001B4F75">
            <w:pPr>
              <w:jc w:val="left"/>
              <w:rPr>
                <w:rFonts w:cs="Arial"/>
                <w:szCs w:val="22"/>
              </w:rPr>
            </w:pPr>
            <w:r w:rsidRPr="00971AE8">
              <w:rPr>
                <w:rFonts w:cs="Arial"/>
                <w:szCs w:val="22"/>
              </w:rPr>
              <w:t>RR Ani Dijah Rah</w:t>
            </w:r>
            <w:r w:rsidR="00F10F69">
              <w:rPr>
                <w:rFonts w:cs="Arial"/>
                <w:szCs w:val="22"/>
              </w:rPr>
              <w:t>a</w:t>
            </w:r>
            <w:r w:rsidRPr="00971AE8">
              <w:rPr>
                <w:rFonts w:cs="Arial"/>
                <w:szCs w:val="22"/>
              </w:rPr>
              <w:t>joe</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B6DF9" w:rsidRPr="00971AE8" w:rsidRDefault="00405C9A" w:rsidP="002B6DF9">
            <w:pPr>
              <w:jc w:val="left"/>
              <w:rPr>
                <w:rFonts w:cs="Arial"/>
                <w:szCs w:val="22"/>
                <w:lang w:val="fi-FI"/>
              </w:rPr>
            </w:pPr>
            <w:r w:rsidRPr="00971AE8">
              <w:rPr>
                <w:rFonts w:cs="Arial"/>
                <w:szCs w:val="22"/>
                <w:lang w:val="fi-FI"/>
              </w:rPr>
              <w:t>Penelitian Dosen Pemula</w:t>
            </w:r>
          </w:p>
        </w:tc>
        <w:tc>
          <w:tcPr>
            <w:tcW w:w="9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B6DF9" w:rsidRPr="00971AE8" w:rsidRDefault="00405C9A" w:rsidP="002B6DF9">
            <w:pPr>
              <w:jc w:val="center"/>
              <w:rPr>
                <w:rFonts w:cs="Arial"/>
                <w:szCs w:val="22"/>
                <w:lang w:val="fi-FI"/>
              </w:rPr>
            </w:pPr>
            <w:r w:rsidRPr="00971AE8">
              <w:rPr>
                <w:rFonts w:cs="Arial"/>
                <w:szCs w:val="22"/>
                <w:lang w:val="fi-FI"/>
              </w:rPr>
              <w:t>2013</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B6DF9" w:rsidRPr="00971AE8" w:rsidRDefault="002B6DF9" w:rsidP="002B6DF9">
            <w:pPr>
              <w:jc w:val="center"/>
              <w:rPr>
                <w:rFonts w:cs="Arial"/>
                <w:szCs w:val="22"/>
                <w:lang w:val="fi-FI"/>
              </w:rPr>
            </w:pPr>
            <w:r w:rsidRPr="00971AE8">
              <w:rPr>
                <w:rFonts w:cs="Arial"/>
                <w:szCs w:val="22"/>
                <w:lang w:val="fi-FI"/>
              </w:rPr>
              <w:t>Nasional</w:t>
            </w:r>
          </w:p>
        </w:tc>
      </w:tr>
      <w:tr w:rsidR="002B6DF9" w:rsidRPr="00AB2199" w:rsidTr="001B4F75">
        <w:tc>
          <w:tcPr>
            <w:tcW w:w="598" w:type="dxa"/>
            <w:tcBorders>
              <w:top w:val="single" w:sz="4" w:space="0" w:color="000000"/>
              <w:left w:val="single" w:sz="4" w:space="0" w:color="000000"/>
              <w:bottom w:val="single" w:sz="4" w:space="0" w:color="000000"/>
              <w:right w:val="single" w:sz="4" w:space="0" w:color="000000"/>
            </w:tcBorders>
          </w:tcPr>
          <w:p w:rsidR="002B6DF9" w:rsidRPr="00971AE8" w:rsidRDefault="00CE6831" w:rsidP="002B6DF9">
            <w:pPr>
              <w:rPr>
                <w:rFonts w:cs="Arial"/>
                <w:szCs w:val="22"/>
                <w:lang w:val="fi-FI"/>
              </w:rPr>
            </w:pPr>
            <w:r w:rsidRPr="00971AE8">
              <w:rPr>
                <w:rFonts w:cs="Arial"/>
                <w:szCs w:val="22"/>
                <w:lang w:val="fi-FI"/>
              </w:rPr>
              <w:t xml:space="preserve"> 9</w:t>
            </w:r>
            <w:r w:rsidR="002B6DF9" w:rsidRPr="00971AE8">
              <w:rPr>
                <w:rFonts w:cs="Arial"/>
                <w:szCs w:val="22"/>
                <w:lang w:val="fi-FI"/>
              </w:rPr>
              <w:t>.</w:t>
            </w:r>
          </w:p>
        </w:tc>
        <w:tc>
          <w:tcPr>
            <w:tcW w:w="2012" w:type="dxa"/>
            <w:tcBorders>
              <w:top w:val="single" w:sz="4" w:space="0" w:color="000000"/>
              <w:left w:val="single" w:sz="4" w:space="0" w:color="000000"/>
              <w:bottom w:val="single" w:sz="4" w:space="0" w:color="000000"/>
              <w:right w:val="single" w:sz="4" w:space="0" w:color="000000"/>
            </w:tcBorders>
          </w:tcPr>
          <w:p w:rsidR="002B6DF9" w:rsidRPr="00971AE8" w:rsidRDefault="00405C9A" w:rsidP="002B6DF9">
            <w:pPr>
              <w:rPr>
                <w:rFonts w:cs="Arial"/>
                <w:szCs w:val="22"/>
              </w:rPr>
            </w:pPr>
            <w:r w:rsidRPr="00971AE8">
              <w:rPr>
                <w:rFonts w:cs="Arial"/>
                <w:szCs w:val="22"/>
              </w:rPr>
              <w:t>Wiwit Herulambang</w:t>
            </w:r>
          </w:p>
        </w:tc>
        <w:tc>
          <w:tcPr>
            <w:tcW w:w="3150" w:type="dxa"/>
            <w:tcBorders>
              <w:top w:val="single" w:sz="4" w:space="0" w:color="000000"/>
              <w:left w:val="single" w:sz="4" w:space="0" w:color="000000"/>
              <w:bottom w:val="single" w:sz="4" w:space="0" w:color="000000"/>
              <w:right w:val="single" w:sz="4" w:space="0" w:color="000000"/>
            </w:tcBorders>
          </w:tcPr>
          <w:p w:rsidR="002B6DF9" w:rsidRPr="00971AE8" w:rsidRDefault="00405C9A" w:rsidP="002B6DF9">
            <w:pPr>
              <w:jc w:val="left"/>
              <w:rPr>
                <w:rFonts w:cs="Arial"/>
                <w:szCs w:val="22"/>
                <w:lang w:val="fi-FI"/>
              </w:rPr>
            </w:pPr>
            <w:r w:rsidRPr="00971AE8">
              <w:rPr>
                <w:rFonts w:cs="Arial"/>
                <w:szCs w:val="22"/>
                <w:lang w:val="fi-FI"/>
              </w:rPr>
              <w:t>Penelitian Dosen Pemula</w:t>
            </w:r>
          </w:p>
        </w:tc>
        <w:tc>
          <w:tcPr>
            <w:tcW w:w="990" w:type="dxa"/>
            <w:tcBorders>
              <w:top w:val="single" w:sz="4" w:space="0" w:color="000000"/>
              <w:left w:val="single" w:sz="4" w:space="0" w:color="000000"/>
              <w:bottom w:val="single" w:sz="4" w:space="0" w:color="000000"/>
              <w:right w:val="single" w:sz="4" w:space="0" w:color="000000"/>
            </w:tcBorders>
          </w:tcPr>
          <w:p w:rsidR="002B6DF9" w:rsidRPr="00971AE8" w:rsidRDefault="00405C9A" w:rsidP="002B6DF9">
            <w:pPr>
              <w:jc w:val="center"/>
              <w:rPr>
                <w:rFonts w:cs="Arial"/>
                <w:szCs w:val="22"/>
                <w:lang w:val="fi-FI"/>
              </w:rPr>
            </w:pPr>
            <w:r w:rsidRPr="00971AE8">
              <w:rPr>
                <w:rFonts w:cs="Arial"/>
                <w:szCs w:val="22"/>
                <w:lang w:val="fi-FI"/>
              </w:rPr>
              <w:t>2013</w:t>
            </w:r>
          </w:p>
        </w:tc>
        <w:tc>
          <w:tcPr>
            <w:tcW w:w="2070" w:type="dxa"/>
            <w:tcBorders>
              <w:top w:val="single" w:sz="4" w:space="0" w:color="000000"/>
              <w:left w:val="single" w:sz="4" w:space="0" w:color="000000"/>
              <w:bottom w:val="single" w:sz="4" w:space="0" w:color="000000"/>
              <w:right w:val="single" w:sz="4" w:space="0" w:color="000000"/>
            </w:tcBorders>
          </w:tcPr>
          <w:p w:rsidR="002B6DF9" w:rsidRPr="00971AE8" w:rsidRDefault="002B6DF9" w:rsidP="002B6DF9">
            <w:pPr>
              <w:jc w:val="center"/>
              <w:rPr>
                <w:rFonts w:cs="Arial"/>
                <w:szCs w:val="22"/>
                <w:lang w:val="fi-FI"/>
              </w:rPr>
            </w:pPr>
            <w:r w:rsidRPr="00971AE8">
              <w:rPr>
                <w:rFonts w:cs="Arial"/>
                <w:szCs w:val="22"/>
                <w:lang w:val="fi-FI"/>
              </w:rPr>
              <w:t>Nasional</w:t>
            </w:r>
          </w:p>
        </w:tc>
      </w:tr>
      <w:tr w:rsidR="002B6DF9" w:rsidRPr="00AB2199" w:rsidTr="001B4F75">
        <w:tc>
          <w:tcPr>
            <w:tcW w:w="598" w:type="dxa"/>
            <w:tcBorders>
              <w:top w:val="single" w:sz="4" w:space="0" w:color="000000"/>
              <w:left w:val="single" w:sz="4" w:space="0" w:color="000000"/>
              <w:bottom w:val="single" w:sz="4" w:space="0" w:color="000000"/>
              <w:right w:val="single" w:sz="4" w:space="0" w:color="000000"/>
            </w:tcBorders>
          </w:tcPr>
          <w:p w:rsidR="002B6DF9" w:rsidRPr="00971AE8" w:rsidRDefault="00CE6831" w:rsidP="002B6DF9">
            <w:pPr>
              <w:jc w:val="center"/>
              <w:rPr>
                <w:rFonts w:cs="Arial"/>
                <w:szCs w:val="22"/>
                <w:lang w:val="fi-FI"/>
              </w:rPr>
            </w:pPr>
            <w:r w:rsidRPr="00971AE8">
              <w:rPr>
                <w:rFonts w:cs="Arial"/>
                <w:szCs w:val="22"/>
                <w:lang w:val="fi-FI"/>
              </w:rPr>
              <w:t>10</w:t>
            </w:r>
            <w:r w:rsidR="002B6DF9" w:rsidRPr="00971AE8">
              <w:rPr>
                <w:rFonts w:cs="Arial"/>
                <w:szCs w:val="22"/>
                <w:lang w:val="fi-FI"/>
              </w:rPr>
              <w:t>.</w:t>
            </w:r>
          </w:p>
        </w:tc>
        <w:tc>
          <w:tcPr>
            <w:tcW w:w="2012" w:type="dxa"/>
            <w:tcBorders>
              <w:top w:val="single" w:sz="4" w:space="0" w:color="000000"/>
              <w:left w:val="single" w:sz="4" w:space="0" w:color="000000"/>
              <w:bottom w:val="single" w:sz="4" w:space="0" w:color="000000"/>
              <w:right w:val="single" w:sz="4" w:space="0" w:color="000000"/>
            </w:tcBorders>
          </w:tcPr>
          <w:p w:rsidR="002B6DF9" w:rsidRPr="00971AE8" w:rsidRDefault="00405C9A" w:rsidP="002B6DF9">
            <w:pPr>
              <w:rPr>
                <w:rFonts w:cs="Arial"/>
                <w:szCs w:val="22"/>
                <w:lang w:val="fi-FI"/>
              </w:rPr>
            </w:pPr>
            <w:r w:rsidRPr="00971AE8">
              <w:rPr>
                <w:rFonts w:cs="Arial"/>
                <w:szCs w:val="22"/>
              </w:rPr>
              <w:t>Wiwit Herulambang</w:t>
            </w:r>
          </w:p>
        </w:tc>
        <w:tc>
          <w:tcPr>
            <w:tcW w:w="3150" w:type="dxa"/>
            <w:tcBorders>
              <w:top w:val="single" w:sz="4" w:space="0" w:color="000000"/>
              <w:left w:val="single" w:sz="4" w:space="0" w:color="000000"/>
              <w:bottom w:val="single" w:sz="4" w:space="0" w:color="000000"/>
              <w:right w:val="single" w:sz="4" w:space="0" w:color="000000"/>
            </w:tcBorders>
          </w:tcPr>
          <w:p w:rsidR="002B6DF9" w:rsidRPr="00971AE8" w:rsidRDefault="00405C9A" w:rsidP="002B6DF9">
            <w:pPr>
              <w:jc w:val="left"/>
              <w:rPr>
                <w:rFonts w:cs="Arial"/>
                <w:szCs w:val="22"/>
                <w:lang w:val="fi-FI"/>
              </w:rPr>
            </w:pPr>
            <w:r w:rsidRPr="00971AE8">
              <w:rPr>
                <w:rFonts w:cs="Arial"/>
                <w:szCs w:val="22"/>
                <w:lang w:val="fi-FI"/>
              </w:rPr>
              <w:t>Penelitian Dosen Pemula</w:t>
            </w:r>
          </w:p>
        </w:tc>
        <w:tc>
          <w:tcPr>
            <w:tcW w:w="990" w:type="dxa"/>
            <w:tcBorders>
              <w:top w:val="single" w:sz="4" w:space="0" w:color="000000"/>
              <w:left w:val="single" w:sz="4" w:space="0" w:color="000000"/>
              <w:bottom w:val="single" w:sz="4" w:space="0" w:color="000000"/>
              <w:right w:val="single" w:sz="4" w:space="0" w:color="000000"/>
            </w:tcBorders>
          </w:tcPr>
          <w:p w:rsidR="002B6DF9" w:rsidRPr="00971AE8" w:rsidRDefault="00405C9A" w:rsidP="002B6DF9">
            <w:pPr>
              <w:jc w:val="center"/>
              <w:rPr>
                <w:rFonts w:cs="Arial"/>
                <w:szCs w:val="22"/>
                <w:lang w:val="fi-FI"/>
              </w:rPr>
            </w:pPr>
            <w:r w:rsidRPr="00971AE8">
              <w:rPr>
                <w:rFonts w:cs="Arial"/>
                <w:szCs w:val="22"/>
                <w:lang w:val="fi-FI"/>
              </w:rPr>
              <w:t>2013</w:t>
            </w:r>
          </w:p>
        </w:tc>
        <w:tc>
          <w:tcPr>
            <w:tcW w:w="2070" w:type="dxa"/>
            <w:tcBorders>
              <w:top w:val="single" w:sz="4" w:space="0" w:color="000000"/>
              <w:left w:val="single" w:sz="4" w:space="0" w:color="000000"/>
              <w:bottom w:val="single" w:sz="4" w:space="0" w:color="000000"/>
              <w:right w:val="single" w:sz="4" w:space="0" w:color="000000"/>
            </w:tcBorders>
          </w:tcPr>
          <w:p w:rsidR="002B6DF9" w:rsidRPr="00971AE8" w:rsidRDefault="002B6DF9" w:rsidP="002B6DF9">
            <w:pPr>
              <w:jc w:val="center"/>
              <w:rPr>
                <w:rFonts w:cs="Arial"/>
                <w:szCs w:val="22"/>
                <w:lang w:val="fi-FI"/>
              </w:rPr>
            </w:pPr>
            <w:r w:rsidRPr="00971AE8">
              <w:rPr>
                <w:rFonts w:cs="Arial"/>
                <w:szCs w:val="22"/>
                <w:lang w:val="fi-FI"/>
              </w:rPr>
              <w:t>Nasional</w:t>
            </w:r>
          </w:p>
        </w:tc>
      </w:tr>
      <w:tr w:rsidR="00D87BFC" w:rsidRPr="00AB2199" w:rsidTr="00F10F69">
        <w:tc>
          <w:tcPr>
            <w:tcW w:w="59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87BFC" w:rsidRPr="00971AE8" w:rsidRDefault="00CE6831" w:rsidP="002B6DF9">
            <w:pPr>
              <w:jc w:val="center"/>
              <w:rPr>
                <w:rFonts w:cs="Arial"/>
                <w:szCs w:val="22"/>
                <w:lang w:val="fi-FI"/>
              </w:rPr>
            </w:pPr>
            <w:r w:rsidRPr="00971AE8">
              <w:rPr>
                <w:rFonts w:cs="Arial"/>
                <w:szCs w:val="22"/>
                <w:lang w:val="fi-FI"/>
              </w:rPr>
              <w:t>12.</w:t>
            </w:r>
          </w:p>
        </w:tc>
        <w:tc>
          <w:tcPr>
            <w:tcW w:w="201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87BFC" w:rsidRPr="00971AE8" w:rsidRDefault="00D87BFC" w:rsidP="002B6DF9">
            <w:pPr>
              <w:rPr>
                <w:rFonts w:cs="Arial"/>
                <w:szCs w:val="22"/>
              </w:rPr>
            </w:pPr>
            <w:r w:rsidRPr="00971AE8">
              <w:rPr>
                <w:rFonts w:cs="Arial"/>
                <w:szCs w:val="22"/>
              </w:rPr>
              <w:t>Eko Prasetyo</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87BFC" w:rsidRPr="00971AE8" w:rsidRDefault="00D87BFC" w:rsidP="002B6DF9">
            <w:pPr>
              <w:jc w:val="left"/>
              <w:rPr>
                <w:rFonts w:cs="Arial"/>
                <w:szCs w:val="22"/>
                <w:lang w:val="fi-FI"/>
              </w:rPr>
            </w:pPr>
            <w:r w:rsidRPr="00971AE8">
              <w:rPr>
                <w:rFonts w:cs="Arial"/>
                <w:szCs w:val="22"/>
                <w:lang w:val="fi-FI"/>
              </w:rPr>
              <w:t>Buku Ajar yang diterbitkan</w:t>
            </w:r>
          </w:p>
        </w:tc>
        <w:tc>
          <w:tcPr>
            <w:tcW w:w="9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87BFC" w:rsidRPr="00971AE8" w:rsidRDefault="00D87BFC" w:rsidP="002B6DF9">
            <w:pPr>
              <w:jc w:val="center"/>
              <w:rPr>
                <w:rFonts w:cs="Arial"/>
                <w:szCs w:val="22"/>
                <w:lang w:val="fi-FI"/>
              </w:rPr>
            </w:pPr>
            <w:r w:rsidRPr="00971AE8">
              <w:rPr>
                <w:rFonts w:cs="Arial"/>
                <w:szCs w:val="22"/>
                <w:lang w:val="fi-FI"/>
              </w:rPr>
              <w:t>2013</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87BFC" w:rsidRPr="00971AE8" w:rsidRDefault="00D87BFC" w:rsidP="002B6DF9">
            <w:pPr>
              <w:jc w:val="center"/>
              <w:rPr>
                <w:rFonts w:cs="Arial"/>
                <w:szCs w:val="22"/>
                <w:lang w:val="fi-FI"/>
              </w:rPr>
            </w:pPr>
            <w:r w:rsidRPr="00971AE8">
              <w:rPr>
                <w:rFonts w:cs="Arial"/>
                <w:szCs w:val="22"/>
                <w:lang w:val="fi-FI"/>
              </w:rPr>
              <w:t>Nasional</w:t>
            </w:r>
          </w:p>
        </w:tc>
      </w:tr>
      <w:tr w:rsidR="00D87BFC" w:rsidRPr="00AB2199" w:rsidTr="00F10F69">
        <w:tc>
          <w:tcPr>
            <w:tcW w:w="59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87BFC" w:rsidRPr="00971AE8" w:rsidRDefault="00CE6831" w:rsidP="002B6DF9">
            <w:pPr>
              <w:jc w:val="center"/>
              <w:rPr>
                <w:rFonts w:cs="Arial"/>
                <w:szCs w:val="22"/>
                <w:lang w:val="fi-FI"/>
              </w:rPr>
            </w:pPr>
            <w:r w:rsidRPr="00971AE8">
              <w:rPr>
                <w:rFonts w:cs="Arial"/>
                <w:szCs w:val="22"/>
                <w:lang w:val="fi-FI"/>
              </w:rPr>
              <w:t>13.</w:t>
            </w:r>
          </w:p>
        </w:tc>
        <w:tc>
          <w:tcPr>
            <w:tcW w:w="201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87BFC" w:rsidRPr="00971AE8" w:rsidRDefault="00D87BFC" w:rsidP="002B6DF9">
            <w:pPr>
              <w:rPr>
                <w:rFonts w:cs="Arial"/>
                <w:szCs w:val="22"/>
              </w:rPr>
            </w:pPr>
            <w:r w:rsidRPr="00971AE8">
              <w:rPr>
                <w:rFonts w:cs="Arial"/>
                <w:szCs w:val="22"/>
              </w:rPr>
              <w:t>Eko Prasetyo</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87BFC" w:rsidRPr="00971AE8" w:rsidRDefault="00D87BFC" w:rsidP="002B6DF9">
            <w:pPr>
              <w:jc w:val="left"/>
              <w:rPr>
                <w:rFonts w:cs="Arial"/>
                <w:szCs w:val="22"/>
                <w:lang w:val="fi-FI"/>
              </w:rPr>
            </w:pPr>
            <w:r w:rsidRPr="00971AE8">
              <w:rPr>
                <w:rFonts w:cs="Arial"/>
                <w:szCs w:val="22"/>
                <w:lang w:val="fi-FI"/>
              </w:rPr>
              <w:t>Buku Ajar yang diterbitkan</w:t>
            </w:r>
          </w:p>
        </w:tc>
        <w:tc>
          <w:tcPr>
            <w:tcW w:w="9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87BFC" w:rsidRPr="00971AE8" w:rsidRDefault="00D87BFC" w:rsidP="002B6DF9">
            <w:pPr>
              <w:jc w:val="center"/>
              <w:rPr>
                <w:rFonts w:cs="Arial"/>
                <w:szCs w:val="22"/>
                <w:lang w:val="fi-FI"/>
              </w:rPr>
            </w:pPr>
            <w:r w:rsidRPr="00971AE8">
              <w:rPr>
                <w:rFonts w:cs="Arial"/>
                <w:szCs w:val="22"/>
                <w:lang w:val="fi-FI"/>
              </w:rPr>
              <w:t>2014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87BFC" w:rsidRPr="00971AE8" w:rsidRDefault="00D87BFC" w:rsidP="002B6DF9">
            <w:pPr>
              <w:jc w:val="center"/>
              <w:rPr>
                <w:rFonts w:cs="Arial"/>
                <w:szCs w:val="22"/>
                <w:lang w:val="fi-FI"/>
              </w:rPr>
            </w:pPr>
            <w:r w:rsidRPr="00971AE8">
              <w:rPr>
                <w:rFonts w:cs="Arial"/>
                <w:szCs w:val="22"/>
                <w:lang w:val="fi-FI"/>
              </w:rPr>
              <w:t>Nasional</w:t>
            </w:r>
          </w:p>
        </w:tc>
      </w:tr>
      <w:tr w:rsidR="00D87BFC" w:rsidRPr="00AB2199" w:rsidTr="00F10F69">
        <w:tc>
          <w:tcPr>
            <w:tcW w:w="59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87BFC" w:rsidRPr="00971AE8" w:rsidRDefault="00CE6831" w:rsidP="002B6DF9">
            <w:pPr>
              <w:jc w:val="center"/>
              <w:rPr>
                <w:rFonts w:cs="Arial"/>
                <w:szCs w:val="22"/>
                <w:lang w:val="fi-FI"/>
              </w:rPr>
            </w:pPr>
            <w:r w:rsidRPr="00971AE8">
              <w:rPr>
                <w:rFonts w:cs="Arial"/>
                <w:szCs w:val="22"/>
                <w:lang w:val="fi-FI"/>
              </w:rPr>
              <w:t>14.</w:t>
            </w:r>
          </w:p>
        </w:tc>
        <w:tc>
          <w:tcPr>
            <w:tcW w:w="201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87BFC" w:rsidRPr="00971AE8" w:rsidRDefault="00D87BFC" w:rsidP="002B6DF9">
            <w:pPr>
              <w:rPr>
                <w:rFonts w:cs="Arial"/>
                <w:szCs w:val="22"/>
              </w:rPr>
            </w:pPr>
            <w:r w:rsidRPr="00971AE8">
              <w:rPr>
                <w:rFonts w:cs="Arial"/>
                <w:szCs w:val="22"/>
              </w:rPr>
              <w:t>Eko Prasetyo</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87BFC" w:rsidRPr="00971AE8" w:rsidRDefault="00D87BFC" w:rsidP="002B6DF9">
            <w:pPr>
              <w:jc w:val="left"/>
              <w:rPr>
                <w:rFonts w:cs="Arial"/>
                <w:szCs w:val="22"/>
                <w:lang w:val="fi-FI"/>
              </w:rPr>
            </w:pPr>
            <w:r w:rsidRPr="00971AE8">
              <w:rPr>
                <w:rFonts w:cs="Arial"/>
                <w:szCs w:val="22"/>
                <w:lang w:val="fi-FI"/>
              </w:rPr>
              <w:t>Hibah Insentif Buku Ajar</w:t>
            </w:r>
          </w:p>
        </w:tc>
        <w:tc>
          <w:tcPr>
            <w:tcW w:w="9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87BFC" w:rsidRPr="00971AE8" w:rsidRDefault="00D87BFC" w:rsidP="002B6DF9">
            <w:pPr>
              <w:jc w:val="center"/>
              <w:rPr>
                <w:rFonts w:cs="Arial"/>
                <w:szCs w:val="22"/>
                <w:lang w:val="fi-FI"/>
              </w:rPr>
            </w:pPr>
            <w:r w:rsidRPr="00971AE8">
              <w:rPr>
                <w:rFonts w:cs="Arial"/>
                <w:szCs w:val="22"/>
                <w:lang w:val="fi-FI"/>
              </w:rPr>
              <w:t>2015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87BFC" w:rsidRPr="00971AE8" w:rsidRDefault="00D87BFC" w:rsidP="002B6DF9">
            <w:pPr>
              <w:jc w:val="center"/>
              <w:rPr>
                <w:rFonts w:cs="Arial"/>
                <w:szCs w:val="22"/>
                <w:lang w:val="fi-FI"/>
              </w:rPr>
            </w:pPr>
            <w:r w:rsidRPr="00971AE8">
              <w:rPr>
                <w:rFonts w:cs="Arial"/>
                <w:szCs w:val="22"/>
                <w:lang w:val="fi-FI"/>
              </w:rPr>
              <w:t>Nasional</w:t>
            </w:r>
          </w:p>
        </w:tc>
      </w:tr>
    </w:tbl>
    <w:p w:rsidR="00FD4166" w:rsidRDefault="00FD4166" w:rsidP="00FD4166">
      <w:pPr>
        <w:ind w:left="360" w:firstLine="349"/>
        <w:rPr>
          <w:color w:val="000000"/>
          <w:sz w:val="20"/>
          <w:lang w:val="id-ID"/>
        </w:rPr>
      </w:pPr>
      <w:r w:rsidRPr="00B25874">
        <w:rPr>
          <w:color w:val="000000"/>
          <w:sz w:val="20"/>
          <w:lang w:val="fi-FI"/>
        </w:rPr>
        <w:t>* Sediakan dokumen pendukung pada saat visitasi.</w:t>
      </w:r>
    </w:p>
    <w:p w:rsidR="00FD4166" w:rsidRDefault="00FD4166" w:rsidP="00FD4166">
      <w:pPr>
        <w:ind w:left="360" w:firstLine="349"/>
        <w:rPr>
          <w:color w:val="000000"/>
          <w:sz w:val="20"/>
        </w:rPr>
      </w:pPr>
    </w:p>
    <w:p w:rsidR="00AB2199" w:rsidRPr="00AB2199" w:rsidRDefault="00AB2199" w:rsidP="00FD4166">
      <w:pPr>
        <w:ind w:left="360" w:firstLine="349"/>
        <w:rPr>
          <w:color w:val="000000"/>
          <w:sz w:val="20"/>
        </w:rPr>
      </w:pPr>
    </w:p>
    <w:p w:rsidR="00FD4166" w:rsidRDefault="00FD4166" w:rsidP="00FD4166">
      <w:pPr>
        <w:ind w:left="630" w:hanging="630"/>
        <w:jc w:val="left"/>
        <w:rPr>
          <w:b/>
          <w:color w:val="000000"/>
          <w:sz w:val="24"/>
          <w:szCs w:val="24"/>
          <w:lang w:val="fi-FI"/>
        </w:rPr>
      </w:pPr>
      <w:r w:rsidRPr="001A7818">
        <w:rPr>
          <w:b/>
          <w:color w:val="000000"/>
          <w:sz w:val="24"/>
          <w:szCs w:val="24"/>
          <w:lang w:val="fi-FI"/>
        </w:rPr>
        <w:t>4.5.5  Sebutkan keikutsertaan dosen tetap dalam organisasi keilmuan atau organisasi profesi.</w:t>
      </w:r>
    </w:p>
    <w:p w:rsidR="00971AE8" w:rsidRPr="001A7818" w:rsidRDefault="00971AE8" w:rsidP="00FD4166">
      <w:pPr>
        <w:ind w:left="630" w:hanging="630"/>
        <w:jc w:val="left"/>
        <w:rPr>
          <w:b/>
          <w:color w:val="000000"/>
          <w:sz w:val="24"/>
          <w:szCs w:val="24"/>
          <w:lang w:val="id-ID"/>
        </w:rPr>
      </w:pPr>
    </w:p>
    <w:tbl>
      <w:tblPr>
        <w:tblW w:w="88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2070"/>
        <w:gridCol w:w="3150"/>
        <w:gridCol w:w="1440"/>
        <w:gridCol w:w="1620"/>
      </w:tblGrid>
      <w:tr w:rsidR="00FD4166" w:rsidRPr="00AB2199" w:rsidTr="00F10F69">
        <w:tc>
          <w:tcPr>
            <w:tcW w:w="540" w:type="dxa"/>
            <w:tcBorders>
              <w:bottom w:val="double" w:sz="2" w:space="0" w:color="auto"/>
            </w:tcBorders>
            <w:shd w:val="pct25" w:color="auto" w:fill="auto"/>
            <w:vAlign w:val="center"/>
          </w:tcPr>
          <w:p w:rsidR="00FD4166" w:rsidRPr="00AB2199" w:rsidRDefault="00F10F69" w:rsidP="00E02E04">
            <w:pPr>
              <w:jc w:val="center"/>
              <w:rPr>
                <w:b/>
                <w:color w:val="000000"/>
                <w:szCs w:val="22"/>
                <w:lang w:val="fi-FI"/>
              </w:rPr>
            </w:pPr>
            <w:r>
              <w:rPr>
                <w:b/>
                <w:color w:val="000000"/>
                <w:szCs w:val="22"/>
                <w:lang w:val="fi-FI"/>
              </w:rPr>
              <w:t>No</w:t>
            </w:r>
          </w:p>
        </w:tc>
        <w:tc>
          <w:tcPr>
            <w:tcW w:w="2070" w:type="dxa"/>
            <w:tcBorders>
              <w:bottom w:val="double" w:sz="2" w:space="0" w:color="auto"/>
            </w:tcBorders>
            <w:shd w:val="pct25" w:color="auto" w:fill="auto"/>
            <w:vAlign w:val="center"/>
          </w:tcPr>
          <w:p w:rsidR="00FD4166" w:rsidRPr="00AB2199" w:rsidRDefault="00FD4166" w:rsidP="00E02E04">
            <w:pPr>
              <w:jc w:val="center"/>
              <w:rPr>
                <w:b/>
                <w:color w:val="000000"/>
                <w:szCs w:val="22"/>
                <w:lang w:val="fi-FI"/>
              </w:rPr>
            </w:pPr>
            <w:r w:rsidRPr="00AB2199">
              <w:rPr>
                <w:b/>
                <w:color w:val="000000"/>
                <w:szCs w:val="22"/>
                <w:lang w:val="fi-FI"/>
              </w:rPr>
              <w:t>Nama Dosen</w:t>
            </w:r>
          </w:p>
        </w:tc>
        <w:tc>
          <w:tcPr>
            <w:tcW w:w="3150" w:type="dxa"/>
            <w:tcBorders>
              <w:bottom w:val="double" w:sz="2" w:space="0" w:color="auto"/>
            </w:tcBorders>
            <w:shd w:val="pct25" w:color="auto" w:fill="auto"/>
            <w:vAlign w:val="center"/>
          </w:tcPr>
          <w:p w:rsidR="00FD4166" w:rsidRPr="00AB2199" w:rsidRDefault="00FD4166" w:rsidP="00E02E04">
            <w:pPr>
              <w:jc w:val="center"/>
              <w:rPr>
                <w:b/>
                <w:color w:val="000000"/>
                <w:szCs w:val="22"/>
                <w:lang w:val="fi-FI"/>
              </w:rPr>
            </w:pPr>
            <w:r w:rsidRPr="00AB2199">
              <w:rPr>
                <w:b/>
                <w:color w:val="000000"/>
                <w:szCs w:val="22"/>
                <w:lang w:val="fi-FI"/>
              </w:rPr>
              <w:t>Nama Organisasi Keilmuan atau Organisasi Profesi</w:t>
            </w:r>
          </w:p>
        </w:tc>
        <w:tc>
          <w:tcPr>
            <w:tcW w:w="1440" w:type="dxa"/>
            <w:tcBorders>
              <w:bottom w:val="double" w:sz="2" w:space="0" w:color="auto"/>
            </w:tcBorders>
            <w:shd w:val="pct25" w:color="auto" w:fill="auto"/>
            <w:vAlign w:val="center"/>
          </w:tcPr>
          <w:p w:rsidR="00FD4166" w:rsidRPr="00AB2199" w:rsidRDefault="00FD4166" w:rsidP="00E02E04">
            <w:pPr>
              <w:jc w:val="center"/>
              <w:rPr>
                <w:b/>
                <w:color w:val="000000"/>
                <w:szCs w:val="22"/>
                <w:lang w:val="fi-FI"/>
              </w:rPr>
            </w:pPr>
            <w:r w:rsidRPr="00AB2199">
              <w:rPr>
                <w:b/>
                <w:color w:val="000000"/>
                <w:szCs w:val="22"/>
                <w:lang w:val="fi-FI"/>
              </w:rPr>
              <w:t>Kurun Waktu</w:t>
            </w:r>
          </w:p>
        </w:tc>
        <w:tc>
          <w:tcPr>
            <w:tcW w:w="1620" w:type="dxa"/>
            <w:tcBorders>
              <w:bottom w:val="double" w:sz="2" w:space="0" w:color="auto"/>
            </w:tcBorders>
            <w:shd w:val="pct25" w:color="auto" w:fill="auto"/>
            <w:vAlign w:val="center"/>
          </w:tcPr>
          <w:p w:rsidR="00FD4166" w:rsidRPr="00AB2199" w:rsidRDefault="00FD4166" w:rsidP="00E02E04">
            <w:pPr>
              <w:jc w:val="center"/>
              <w:rPr>
                <w:b/>
                <w:color w:val="000000"/>
                <w:szCs w:val="22"/>
                <w:lang w:val="fi-FI"/>
              </w:rPr>
            </w:pPr>
            <w:r w:rsidRPr="00AB2199">
              <w:rPr>
                <w:b/>
                <w:color w:val="000000"/>
                <w:szCs w:val="22"/>
                <w:lang w:val="fi-FI"/>
              </w:rPr>
              <w:t>Tingkat</w:t>
            </w:r>
          </w:p>
          <w:p w:rsidR="00FD4166" w:rsidRPr="00AB2199" w:rsidRDefault="00FD4166" w:rsidP="00E02E04">
            <w:pPr>
              <w:jc w:val="center"/>
              <w:rPr>
                <w:b/>
                <w:color w:val="000000"/>
                <w:szCs w:val="22"/>
                <w:lang w:val="fi-FI"/>
              </w:rPr>
            </w:pPr>
            <w:r w:rsidRPr="00AB2199">
              <w:rPr>
                <w:b/>
                <w:color w:val="000000"/>
                <w:szCs w:val="22"/>
                <w:lang w:val="fi-FI"/>
              </w:rPr>
              <w:t>(Lokal, Nasional, Internasional)</w:t>
            </w:r>
          </w:p>
        </w:tc>
      </w:tr>
      <w:tr w:rsidR="00FD4166" w:rsidRPr="00AB2199" w:rsidTr="00F10F69">
        <w:trPr>
          <w:trHeight w:val="203"/>
        </w:trPr>
        <w:tc>
          <w:tcPr>
            <w:tcW w:w="540" w:type="dxa"/>
            <w:tcBorders>
              <w:top w:val="double" w:sz="2" w:space="0" w:color="auto"/>
            </w:tcBorders>
            <w:shd w:val="clear" w:color="auto" w:fill="F2DBDB" w:themeFill="accent2" w:themeFillTint="33"/>
            <w:vAlign w:val="center"/>
          </w:tcPr>
          <w:p w:rsidR="00FD4166" w:rsidRPr="00AB2199" w:rsidRDefault="00FD4166" w:rsidP="00F10F69">
            <w:pPr>
              <w:jc w:val="center"/>
              <w:rPr>
                <w:color w:val="000000"/>
                <w:sz w:val="18"/>
                <w:szCs w:val="18"/>
                <w:lang w:val="fi-FI"/>
              </w:rPr>
            </w:pPr>
            <w:r w:rsidRPr="00AB2199">
              <w:rPr>
                <w:color w:val="000000"/>
                <w:sz w:val="18"/>
                <w:szCs w:val="18"/>
                <w:lang w:val="fi-FI"/>
              </w:rPr>
              <w:t>(1)</w:t>
            </w:r>
          </w:p>
        </w:tc>
        <w:tc>
          <w:tcPr>
            <w:tcW w:w="2070" w:type="dxa"/>
            <w:tcBorders>
              <w:top w:val="double" w:sz="2" w:space="0" w:color="auto"/>
            </w:tcBorders>
            <w:shd w:val="clear" w:color="auto" w:fill="F2DBDB" w:themeFill="accent2" w:themeFillTint="33"/>
            <w:vAlign w:val="center"/>
          </w:tcPr>
          <w:p w:rsidR="00FD4166" w:rsidRPr="00AB2199" w:rsidRDefault="00FD4166" w:rsidP="00F10F69">
            <w:pPr>
              <w:jc w:val="center"/>
              <w:rPr>
                <w:color w:val="000000"/>
                <w:sz w:val="18"/>
                <w:szCs w:val="18"/>
                <w:lang w:val="fi-FI"/>
              </w:rPr>
            </w:pPr>
            <w:r w:rsidRPr="00AB2199">
              <w:rPr>
                <w:color w:val="000000"/>
                <w:sz w:val="18"/>
                <w:szCs w:val="18"/>
                <w:lang w:val="fi-FI"/>
              </w:rPr>
              <w:t>(2)</w:t>
            </w:r>
          </w:p>
        </w:tc>
        <w:tc>
          <w:tcPr>
            <w:tcW w:w="3150" w:type="dxa"/>
            <w:tcBorders>
              <w:top w:val="double" w:sz="2" w:space="0" w:color="auto"/>
            </w:tcBorders>
            <w:shd w:val="clear" w:color="auto" w:fill="F2DBDB" w:themeFill="accent2" w:themeFillTint="33"/>
            <w:vAlign w:val="center"/>
          </w:tcPr>
          <w:p w:rsidR="00FD4166" w:rsidRPr="00AB2199" w:rsidRDefault="00FD4166" w:rsidP="00F10F69">
            <w:pPr>
              <w:jc w:val="center"/>
              <w:rPr>
                <w:color w:val="000000"/>
                <w:sz w:val="18"/>
                <w:szCs w:val="18"/>
                <w:lang w:val="fi-FI"/>
              </w:rPr>
            </w:pPr>
            <w:r w:rsidRPr="00AB2199">
              <w:rPr>
                <w:color w:val="000000"/>
                <w:sz w:val="18"/>
                <w:szCs w:val="18"/>
                <w:lang w:val="fi-FI"/>
              </w:rPr>
              <w:t>(3)</w:t>
            </w:r>
          </w:p>
        </w:tc>
        <w:tc>
          <w:tcPr>
            <w:tcW w:w="1440" w:type="dxa"/>
            <w:tcBorders>
              <w:top w:val="double" w:sz="2" w:space="0" w:color="auto"/>
            </w:tcBorders>
            <w:shd w:val="clear" w:color="auto" w:fill="F2DBDB" w:themeFill="accent2" w:themeFillTint="33"/>
            <w:vAlign w:val="center"/>
          </w:tcPr>
          <w:p w:rsidR="00FD4166" w:rsidRPr="00AB2199" w:rsidRDefault="00FD4166" w:rsidP="00F10F69">
            <w:pPr>
              <w:jc w:val="center"/>
              <w:rPr>
                <w:color w:val="000000"/>
                <w:sz w:val="18"/>
                <w:szCs w:val="18"/>
                <w:lang w:val="fi-FI"/>
              </w:rPr>
            </w:pPr>
            <w:r w:rsidRPr="00AB2199">
              <w:rPr>
                <w:color w:val="000000"/>
                <w:sz w:val="18"/>
                <w:szCs w:val="18"/>
                <w:lang w:val="fi-FI"/>
              </w:rPr>
              <w:t>(4)</w:t>
            </w:r>
          </w:p>
        </w:tc>
        <w:tc>
          <w:tcPr>
            <w:tcW w:w="1620" w:type="dxa"/>
            <w:tcBorders>
              <w:top w:val="double" w:sz="2" w:space="0" w:color="auto"/>
            </w:tcBorders>
            <w:shd w:val="clear" w:color="auto" w:fill="F2DBDB" w:themeFill="accent2" w:themeFillTint="33"/>
            <w:vAlign w:val="center"/>
          </w:tcPr>
          <w:p w:rsidR="00FD4166" w:rsidRPr="00AB2199" w:rsidRDefault="00FD4166" w:rsidP="00F10F69">
            <w:pPr>
              <w:jc w:val="center"/>
              <w:rPr>
                <w:color w:val="000000"/>
                <w:sz w:val="18"/>
                <w:szCs w:val="18"/>
                <w:lang w:val="fi-FI"/>
              </w:rPr>
            </w:pPr>
            <w:r w:rsidRPr="00AB2199">
              <w:rPr>
                <w:color w:val="000000"/>
                <w:sz w:val="18"/>
                <w:szCs w:val="18"/>
                <w:lang w:val="fi-FI"/>
              </w:rPr>
              <w:t>(5)</w:t>
            </w:r>
          </w:p>
        </w:tc>
      </w:tr>
      <w:tr w:rsidR="00FD4166" w:rsidRPr="00AB2199" w:rsidTr="00F10F69">
        <w:tc>
          <w:tcPr>
            <w:tcW w:w="540" w:type="dxa"/>
          </w:tcPr>
          <w:p w:rsidR="00FD4166" w:rsidRPr="00F10F69" w:rsidRDefault="00FD4166" w:rsidP="00F10F69">
            <w:pPr>
              <w:jc w:val="center"/>
              <w:rPr>
                <w:color w:val="000000" w:themeColor="text1"/>
                <w:szCs w:val="22"/>
                <w:lang w:val="fi-FI"/>
              </w:rPr>
            </w:pPr>
            <w:r w:rsidRPr="00F10F69">
              <w:rPr>
                <w:color w:val="000000" w:themeColor="text1"/>
                <w:szCs w:val="22"/>
                <w:lang w:val="fi-FI"/>
              </w:rPr>
              <w:t>1</w:t>
            </w:r>
          </w:p>
        </w:tc>
        <w:tc>
          <w:tcPr>
            <w:tcW w:w="2070" w:type="dxa"/>
          </w:tcPr>
          <w:p w:rsidR="00FD4166" w:rsidRPr="00AB2199" w:rsidRDefault="00914EB3" w:rsidP="00F10F69">
            <w:pPr>
              <w:jc w:val="left"/>
              <w:rPr>
                <w:color w:val="000000"/>
                <w:szCs w:val="22"/>
                <w:lang w:val="fi-FI"/>
              </w:rPr>
            </w:pPr>
            <w:r w:rsidRPr="00AB2199">
              <w:rPr>
                <w:color w:val="000000"/>
                <w:szCs w:val="22"/>
                <w:lang w:val="fi-FI"/>
              </w:rPr>
              <w:t>Eko</w:t>
            </w:r>
            <w:r w:rsidR="0048408E" w:rsidRPr="00AB2199">
              <w:rPr>
                <w:color w:val="000000"/>
                <w:szCs w:val="22"/>
                <w:lang w:val="fi-FI"/>
              </w:rPr>
              <w:t xml:space="preserve"> Prasetyo</w:t>
            </w:r>
          </w:p>
        </w:tc>
        <w:tc>
          <w:tcPr>
            <w:tcW w:w="3150" w:type="dxa"/>
          </w:tcPr>
          <w:p w:rsidR="00FD4166" w:rsidRPr="00AB2199" w:rsidRDefault="00843FDF" w:rsidP="0048408E">
            <w:pPr>
              <w:jc w:val="left"/>
              <w:rPr>
                <w:color w:val="000000"/>
                <w:szCs w:val="22"/>
                <w:lang w:val="fi-FI"/>
              </w:rPr>
            </w:pPr>
            <w:r w:rsidRPr="00AB2199">
              <w:rPr>
                <w:color w:val="000000"/>
                <w:szCs w:val="22"/>
                <w:lang w:val="fi-FI"/>
              </w:rPr>
              <w:t xml:space="preserve">IAENG </w:t>
            </w:r>
            <w:r w:rsidR="00914EB3" w:rsidRPr="00AB2199">
              <w:rPr>
                <w:color w:val="000000"/>
                <w:szCs w:val="22"/>
                <w:lang w:val="fi-FI"/>
              </w:rPr>
              <w:t>(Internasional Assosiation</w:t>
            </w:r>
            <w:r w:rsidRPr="00AB2199">
              <w:rPr>
                <w:color w:val="000000"/>
                <w:szCs w:val="22"/>
                <w:lang w:val="fi-FI"/>
              </w:rPr>
              <w:t xml:space="preserve"> </w:t>
            </w:r>
            <w:r w:rsidR="0048408E" w:rsidRPr="00AB2199">
              <w:rPr>
                <w:color w:val="000000"/>
                <w:szCs w:val="22"/>
                <w:lang w:val="fi-FI"/>
              </w:rPr>
              <w:t>of Engineer</w:t>
            </w:r>
            <w:r w:rsidR="00914EB3" w:rsidRPr="00AB2199">
              <w:rPr>
                <w:color w:val="000000"/>
                <w:szCs w:val="22"/>
                <w:lang w:val="fi-FI"/>
              </w:rPr>
              <w:t xml:space="preserve">) </w:t>
            </w:r>
          </w:p>
        </w:tc>
        <w:tc>
          <w:tcPr>
            <w:tcW w:w="1440" w:type="dxa"/>
          </w:tcPr>
          <w:p w:rsidR="00FD4166" w:rsidRPr="00AB2199" w:rsidRDefault="00914EB3" w:rsidP="0048408E">
            <w:pPr>
              <w:jc w:val="center"/>
              <w:rPr>
                <w:color w:val="000000"/>
                <w:szCs w:val="22"/>
                <w:lang w:val="fi-FI"/>
              </w:rPr>
            </w:pPr>
            <w:r w:rsidRPr="00AB2199">
              <w:rPr>
                <w:color w:val="000000"/>
                <w:szCs w:val="22"/>
                <w:lang w:val="fi-FI"/>
              </w:rPr>
              <w:t>2</w:t>
            </w:r>
            <w:r w:rsidR="0048408E" w:rsidRPr="00AB2199">
              <w:rPr>
                <w:color w:val="000000"/>
                <w:szCs w:val="22"/>
                <w:lang w:val="fi-FI"/>
              </w:rPr>
              <w:t>016 – 2021</w:t>
            </w:r>
          </w:p>
        </w:tc>
        <w:tc>
          <w:tcPr>
            <w:tcW w:w="1620" w:type="dxa"/>
          </w:tcPr>
          <w:p w:rsidR="00FD4166" w:rsidRPr="00AB2199" w:rsidRDefault="00914EB3" w:rsidP="0048408E">
            <w:pPr>
              <w:jc w:val="center"/>
              <w:rPr>
                <w:color w:val="000000"/>
                <w:szCs w:val="22"/>
                <w:lang w:val="fi-FI"/>
              </w:rPr>
            </w:pPr>
            <w:r w:rsidRPr="00AB2199">
              <w:rPr>
                <w:color w:val="000000"/>
                <w:szCs w:val="22"/>
                <w:lang w:val="fi-FI"/>
              </w:rPr>
              <w:t>Intern</w:t>
            </w:r>
            <w:r w:rsidR="00FD4166" w:rsidRPr="00AB2199">
              <w:rPr>
                <w:color w:val="000000"/>
                <w:szCs w:val="22"/>
                <w:lang w:val="fi-FI"/>
              </w:rPr>
              <w:t>asional</w:t>
            </w:r>
          </w:p>
        </w:tc>
      </w:tr>
      <w:tr w:rsidR="00AB2199" w:rsidRPr="00AB2199" w:rsidTr="00F10F69">
        <w:tc>
          <w:tcPr>
            <w:tcW w:w="540" w:type="dxa"/>
          </w:tcPr>
          <w:p w:rsidR="00AB2199" w:rsidRPr="00F10F69" w:rsidRDefault="00AB2199" w:rsidP="00F10F69">
            <w:pPr>
              <w:jc w:val="center"/>
              <w:rPr>
                <w:color w:val="000000" w:themeColor="text1"/>
                <w:szCs w:val="22"/>
                <w:lang w:val="fi-FI"/>
              </w:rPr>
            </w:pPr>
            <w:r w:rsidRPr="00F10F69">
              <w:rPr>
                <w:color w:val="000000" w:themeColor="text1"/>
                <w:szCs w:val="22"/>
                <w:lang w:val="fi-FI"/>
              </w:rPr>
              <w:t>2</w:t>
            </w:r>
          </w:p>
        </w:tc>
        <w:tc>
          <w:tcPr>
            <w:tcW w:w="2070" w:type="dxa"/>
          </w:tcPr>
          <w:p w:rsidR="00AB2199" w:rsidRPr="00AB2199" w:rsidRDefault="00AB2199" w:rsidP="00F10F69">
            <w:pPr>
              <w:jc w:val="left"/>
              <w:rPr>
                <w:color w:val="000000"/>
                <w:szCs w:val="22"/>
                <w:lang w:val="fi-FI"/>
              </w:rPr>
            </w:pPr>
            <w:r w:rsidRPr="00AB2199">
              <w:rPr>
                <w:color w:val="000000"/>
                <w:szCs w:val="22"/>
                <w:lang w:val="fi-FI"/>
              </w:rPr>
              <w:t>M. Mahaputra Hidayat</w:t>
            </w:r>
          </w:p>
        </w:tc>
        <w:tc>
          <w:tcPr>
            <w:tcW w:w="3150" w:type="dxa"/>
          </w:tcPr>
          <w:p w:rsidR="00AB2199" w:rsidRPr="00AB2199" w:rsidRDefault="00AB2199" w:rsidP="0048408E">
            <w:pPr>
              <w:jc w:val="left"/>
              <w:rPr>
                <w:color w:val="000000"/>
                <w:szCs w:val="22"/>
                <w:lang w:val="fi-FI"/>
              </w:rPr>
            </w:pPr>
            <w:r w:rsidRPr="00AB2199">
              <w:rPr>
                <w:color w:val="000000"/>
                <w:szCs w:val="22"/>
                <w:lang w:val="fi-FI"/>
              </w:rPr>
              <w:t>IAENG (Internasional Assosiation of Engineer)</w:t>
            </w:r>
          </w:p>
        </w:tc>
        <w:tc>
          <w:tcPr>
            <w:tcW w:w="1440" w:type="dxa"/>
          </w:tcPr>
          <w:p w:rsidR="00AB2199" w:rsidRPr="00AB2199" w:rsidRDefault="00AB2199" w:rsidP="00033AC5">
            <w:pPr>
              <w:jc w:val="center"/>
              <w:rPr>
                <w:color w:val="000000"/>
                <w:szCs w:val="22"/>
                <w:lang w:val="fi-FI"/>
              </w:rPr>
            </w:pPr>
            <w:r w:rsidRPr="00AB2199">
              <w:rPr>
                <w:color w:val="000000"/>
                <w:szCs w:val="22"/>
                <w:lang w:val="fi-FI"/>
              </w:rPr>
              <w:t>2016 – 2021</w:t>
            </w:r>
          </w:p>
        </w:tc>
        <w:tc>
          <w:tcPr>
            <w:tcW w:w="1620" w:type="dxa"/>
          </w:tcPr>
          <w:p w:rsidR="00AB2199" w:rsidRPr="00AB2199" w:rsidRDefault="00AB2199" w:rsidP="0048408E">
            <w:pPr>
              <w:jc w:val="center"/>
              <w:rPr>
                <w:szCs w:val="22"/>
              </w:rPr>
            </w:pPr>
            <w:r w:rsidRPr="00AB2199">
              <w:rPr>
                <w:color w:val="000000"/>
                <w:szCs w:val="22"/>
                <w:lang w:val="fi-FI"/>
              </w:rPr>
              <w:t>Internasional</w:t>
            </w:r>
          </w:p>
        </w:tc>
      </w:tr>
      <w:tr w:rsidR="00F10F69" w:rsidRPr="00AB2199" w:rsidTr="00F10F69">
        <w:tc>
          <w:tcPr>
            <w:tcW w:w="540" w:type="dxa"/>
          </w:tcPr>
          <w:p w:rsidR="00F10F69" w:rsidRPr="00F10F69" w:rsidRDefault="00F10F69" w:rsidP="00F10F69">
            <w:pPr>
              <w:jc w:val="center"/>
              <w:rPr>
                <w:color w:val="000000" w:themeColor="text1"/>
                <w:szCs w:val="22"/>
                <w:lang w:val="fi-FI"/>
              </w:rPr>
            </w:pPr>
            <w:r w:rsidRPr="00F10F69">
              <w:rPr>
                <w:color w:val="000000" w:themeColor="text1"/>
                <w:szCs w:val="22"/>
                <w:lang w:val="fi-FI"/>
              </w:rPr>
              <w:t>3</w:t>
            </w:r>
          </w:p>
        </w:tc>
        <w:tc>
          <w:tcPr>
            <w:tcW w:w="2070" w:type="dxa"/>
          </w:tcPr>
          <w:p w:rsidR="00F10F69" w:rsidRPr="00F10F69" w:rsidRDefault="00F10F69" w:rsidP="00F10F69">
            <w:pPr>
              <w:jc w:val="left"/>
              <w:rPr>
                <w:color w:val="000000" w:themeColor="text1"/>
                <w:szCs w:val="22"/>
                <w:lang w:val="fi-FI"/>
              </w:rPr>
            </w:pPr>
            <w:r w:rsidRPr="00F10F69">
              <w:rPr>
                <w:color w:val="000000" w:themeColor="text1"/>
                <w:szCs w:val="22"/>
                <w:lang w:val="fi-FI"/>
              </w:rPr>
              <w:t>Arif Arizal</w:t>
            </w:r>
          </w:p>
        </w:tc>
        <w:tc>
          <w:tcPr>
            <w:tcW w:w="3150" w:type="dxa"/>
          </w:tcPr>
          <w:p w:rsidR="00F10F69" w:rsidRPr="00AB2199" w:rsidRDefault="00F10F69" w:rsidP="00C754D5">
            <w:pPr>
              <w:jc w:val="left"/>
              <w:rPr>
                <w:color w:val="000000"/>
                <w:szCs w:val="22"/>
                <w:lang w:val="fi-FI"/>
              </w:rPr>
            </w:pPr>
            <w:r w:rsidRPr="00AB2199">
              <w:rPr>
                <w:color w:val="000000"/>
                <w:szCs w:val="22"/>
                <w:lang w:val="fi-FI"/>
              </w:rPr>
              <w:t>IAENG (Internasional Assosiation of Engineer)</w:t>
            </w:r>
          </w:p>
        </w:tc>
        <w:tc>
          <w:tcPr>
            <w:tcW w:w="1440" w:type="dxa"/>
          </w:tcPr>
          <w:p w:rsidR="00F10F69" w:rsidRPr="00AB2199" w:rsidRDefault="00F10F69" w:rsidP="00C754D5">
            <w:pPr>
              <w:jc w:val="center"/>
              <w:rPr>
                <w:color w:val="000000"/>
                <w:szCs w:val="22"/>
                <w:lang w:val="fi-FI"/>
              </w:rPr>
            </w:pPr>
            <w:r w:rsidRPr="00AB2199">
              <w:rPr>
                <w:color w:val="000000"/>
                <w:szCs w:val="22"/>
                <w:lang w:val="fi-FI"/>
              </w:rPr>
              <w:t>2016 – 2021</w:t>
            </w:r>
          </w:p>
        </w:tc>
        <w:tc>
          <w:tcPr>
            <w:tcW w:w="1620" w:type="dxa"/>
          </w:tcPr>
          <w:p w:rsidR="00F10F69" w:rsidRPr="00AB2199" w:rsidRDefault="00F10F69" w:rsidP="00C754D5">
            <w:pPr>
              <w:jc w:val="center"/>
              <w:rPr>
                <w:szCs w:val="22"/>
              </w:rPr>
            </w:pPr>
            <w:r w:rsidRPr="00AB2199">
              <w:rPr>
                <w:color w:val="000000"/>
                <w:szCs w:val="22"/>
                <w:lang w:val="fi-FI"/>
              </w:rPr>
              <w:t>Internasional</w:t>
            </w:r>
          </w:p>
        </w:tc>
      </w:tr>
      <w:tr w:rsidR="00F10F69" w:rsidRPr="00AB2199" w:rsidTr="00F10F69">
        <w:tc>
          <w:tcPr>
            <w:tcW w:w="540" w:type="dxa"/>
          </w:tcPr>
          <w:p w:rsidR="00F10F69" w:rsidRPr="00F10F69" w:rsidRDefault="00F10F69" w:rsidP="00F10F69">
            <w:pPr>
              <w:jc w:val="center"/>
              <w:rPr>
                <w:color w:val="000000" w:themeColor="text1"/>
                <w:szCs w:val="22"/>
                <w:lang w:val="fi-FI"/>
              </w:rPr>
            </w:pPr>
            <w:r w:rsidRPr="00F10F69">
              <w:rPr>
                <w:color w:val="000000" w:themeColor="text1"/>
                <w:szCs w:val="22"/>
                <w:lang w:val="fi-FI"/>
              </w:rPr>
              <w:t>4</w:t>
            </w:r>
          </w:p>
        </w:tc>
        <w:tc>
          <w:tcPr>
            <w:tcW w:w="2070" w:type="dxa"/>
          </w:tcPr>
          <w:p w:rsidR="00F10F69" w:rsidRPr="00F10F69" w:rsidRDefault="00F10F69" w:rsidP="00F10F69">
            <w:pPr>
              <w:jc w:val="left"/>
              <w:rPr>
                <w:color w:val="000000" w:themeColor="text1"/>
                <w:szCs w:val="22"/>
                <w:lang w:val="fi-FI"/>
              </w:rPr>
            </w:pPr>
            <w:r w:rsidRPr="00F10F69">
              <w:rPr>
                <w:color w:val="000000" w:themeColor="text1"/>
                <w:szCs w:val="22"/>
                <w:lang w:val="fi-FI"/>
              </w:rPr>
              <w:t>Mas Nurul Hamidah</w:t>
            </w:r>
          </w:p>
        </w:tc>
        <w:tc>
          <w:tcPr>
            <w:tcW w:w="3150" w:type="dxa"/>
          </w:tcPr>
          <w:p w:rsidR="00F10F69" w:rsidRPr="00AB2199" w:rsidRDefault="00F10F69" w:rsidP="00C754D5">
            <w:pPr>
              <w:jc w:val="left"/>
              <w:rPr>
                <w:color w:val="000000"/>
                <w:szCs w:val="22"/>
                <w:lang w:val="fi-FI"/>
              </w:rPr>
            </w:pPr>
            <w:r w:rsidRPr="00AB2199">
              <w:rPr>
                <w:color w:val="000000"/>
                <w:szCs w:val="22"/>
                <w:lang w:val="fi-FI"/>
              </w:rPr>
              <w:t>IAENG (Internasional Assosiation of Engineer)</w:t>
            </w:r>
          </w:p>
        </w:tc>
        <w:tc>
          <w:tcPr>
            <w:tcW w:w="1440" w:type="dxa"/>
          </w:tcPr>
          <w:p w:rsidR="00F10F69" w:rsidRPr="00AB2199" w:rsidRDefault="00F10F69" w:rsidP="00C754D5">
            <w:pPr>
              <w:jc w:val="center"/>
              <w:rPr>
                <w:color w:val="000000"/>
                <w:szCs w:val="22"/>
                <w:lang w:val="fi-FI"/>
              </w:rPr>
            </w:pPr>
            <w:r w:rsidRPr="00AB2199">
              <w:rPr>
                <w:color w:val="000000"/>
                <w:szCs w:val="22"/>
                <w:lang w:val="fi-FI"/>
              </w:rPr>
              <w:t>2016 – 2021</w:t>
            </w:r>
          </w:p>
        </w:tc>
        <w:tc>
          <w:tcPr>
            <w:tcW w:w="1620" w:type="dxa"/>
          </w:tcPr>
          <w:p w:rsidR="00F10F69" w:rsidRPr="00AB2199" w:rsidRDefault="00F10F69" w:rsidP="00C754D5">
            <w:pPr>
              <w:jc w:val="center"/>
              <w:rPr>
                <w:szCs w:val="22"/>
              </w:rPr>
            </w:pPr>
            <w:r w:rsidRPr="00AB2199">
              <w:rPr>
                <w:color w:val="000000"/>
                <w:szCs w:val="22"/>
                <w:lang w:val="fi-FI"/>
              </w:rPr>
              <w:t>Internasional</w:t>
            </w:r>
          </w:p>
        </w:tc>
      </w:tr>
      <w:tr w:rsidR="00F10F69" w:rsidRPr="00AB2199" w:rsidTr="00F10F69">
        <w:tc>
          <w:tcPr>
            <w:tcW w:w="540" w:type="dxa"/>
          </w:tcPr>
          <w:p w:rsidR="00F10F69" w:rsidRPr="00F10F69" w:rsidRDefault="00F10F69" w:rsidP="00F10F69">
            <w:pPr>
              <w:jc w:val="center"/>
              <w:rPr>
                <w:color w:val="000000" w:themeColor="text1"/>
                <w:szCs w:val="22"/>
                <w:lang w:val="fi-FI"/>
              </w:rPr>
            </w:pPr>
            <w:r w:rsidRPr="00F10F69">
              <w:rPr>
                <w:color w:val="000000" w:themeColor="text1"/>
                <w:szCs w:val="22"/>
                <w:lang w:val="fi-FI"/>
              </w:rPr>
              <w:t>5</w:t>
            </w:r>
          </w:p>
        </w:tc>
        <w:tc>
          <w:tcPr>
            <w:tcW w:w="2070" w:type="dxa"/>
          </w:tcPr>
          <w:p w:rsidR="00F10F69" w:rsidRPr="00F10F69" w:rsidRDefault="00F10F69" w:rsidP="00F10F69">
            <w:pPr>
              <w:jc w:val="left"/>
              <w:rPr>
                <w:color w:val="000000" w:themeColor="text1"/>
                <w:szCs w:val="22"/>
                <w:lang w:val="fi-FI"/>
              </w:rPr>
            </w:pPr>
            <w:r w:rsidRPr="00F10F69">
              <w:rPr>
                <w:color w:val="000000" w:themeColor="text1"/>
                <w:szCs w:val="22"/>
                <w:lang w:val="fi-FI"/>
              </w:rPr>
              <w:t>Rani Purbaningtyas</w:t>
            </w:r>
          </w:p>
        </w:tc>
        <w:tc>
          <w:tcPr>
            <w:tcW w:w="3150" w:type="dxa"/>
          </w:tcPr>
          <w:p w:rsidR="00F10F69" w:rsidRPr="00AB2199" w:rsidRDefault="00F10F69" w:rsidP="00C754D5">
            <w:pPr>
              <w:jc w:val="left"/>
              <w:rPr>
                <w:color w:val="000000"/>
                <w:szCs w:val="22"/>
                <w:lang w:val="fi-FI"/>
              </w:rPr>
            </w:pPr>
            <w:r w:rsidRPr="00AB2199">
              <w:rPr>
                <w:color w:val="000000"/>
                <w:szCs w:val="22"/>
                <w:lang w:val="fi-FI"/>
              </w:rPr>
              <w:t>IAENG (Internasional Assosiation of Engineer)</w:t>
            </w:r>
          </w:p>
        </w:tc>
        <w:tc>
          <w:tcPr>
            <w:tcW w:w="1440" w:type="dxa"/>
          </w:tcPr>
          <w:p w:rsidR="00F10F69" w:rsidRPr="00AB2199" w:rsidRDefault="00F10F69" w:rsidP="00C754D5">
            <w:pPr>
              <w:jc w:val="center"/>
              <w:rPr>
                <w:color w:val="000000"/>
                <w:szCs w:val="22"/>
                <w:lang w:val="fi-FI"/>
              </w:rPr>
            </w:pPr>
            <w:r w:rsidRPr="00AB2199">
              <w:rPr>
                <w:color w:val="000000"/>
                <w:szCs w:val="22"/>
                <w:lang w:val="fi-FI"/>
              </w:rPr>
              <w:t>2016 – 2021</w:t>
            </w:r>
          </w:p>
        </w:tc>
        <w:tc>
          <w:tcPr>
            <w:tcW w:w="1620" w:type="dxa"/>
          </w:tcPr>
          <w:p w:rsidR="00F10F69" w:rsidRPr="00AB2199" w:rsidRDefault="00F10F69" w:rsidP="00C754D5">
            <w:pPr>
              <w:jc w:val="center"/>
              <w:rPr>
                <w:szCs w:val="22"/>
              </w:rPr>
            </w:pPr>
            <w:r w:rsidRPr="00AB2199">
              <w:rPr>
                <w:color w:val="000000"/>
                <w:szCs w:val="22"/>
                <w:lang w:val="fi-FI"/>
              </w:rPr>
              <w:t>Internasional</w:t>
            </w:r>
          </w:p>
        </w:tc>
      </w:tr>
      <w:tr w:rsidR="00F10F69" w:rsidRPr="00AB2199" w:rsidTr="00F10F69">
        <w:tc>
          <w:tcPr>
            <w:tcW w:w="540" w:type="dxa"/>
          </w:tcPr>
          <w:p w:rsidR="00F10F69" w:rsidRPr="00F10F69" w:rsidRDefault="00F10F69" w:rsidP="00F10F69">
            <w:pPr>
              <w:jc w:val="center"/>
              <w:rPr>
                <w:color w:val="000000" w:themeColor="text1"/>
                <w:szCs w:val="22"/>
                <w:lang w:val="fi-FI"/>
              </w:rPr>
            </w:pPr>
            <w:r w:rsidRPr="00F10F69">
              <w:rPr>
                <w:color w:val="000000" w:themeColor="text1"/>
                <w:szCs w:val="22"/>
                <w:lang w:val="fi-FI"/>
              </w:rPr>
              <w:t>6</w:t>
            </w:r>
          </w:p>
        </w:tc>
        <w:tc>
          <w:tcPr>
            <w:tcW w:w="2070" w:type="dxa"/>
          </w:tcPr>
          <w:p w:rsidR="00F10F69" w:rsidRPr="00F10F69" w:rsidRDefault="00F10F69" w:rsidP="00F10F69">
            <w:pPr>
              <w:jc w:val="left"/>
              <w:rPr>
                <w:color w:val="000000" w:themeColor="text1"/>
                <w:szCs w:val="22"/>
                <w:lang w:val="fi-FI"/>
              </w:rPr>
            </w:pPr>
            <w:r w:rsidRPr="00F10F69">
              <w:rPr>
                <w:color w:val="000000" w:themeColor="text1"/>
                <w:szCs w:val="22"/>
                <w:lang w:val="fi-FI"/>
              </w:rPr>
              <w:t>R. Dimas Adityo</w:t>
            </w:r>
          </w:p>
        </w:tc>
        <w:tc>
          <w:tcPr>
            <w:tcW w:w="3150" w:type="dxa"/>
          </w:tcPr>
          <w:p w:rsidR="00F10F69" w:rsidRPr="00AB2199" w:rsidRDefault="00F10F69" w:rsidP="00C754D5">
            <w:pPr>
              <w:jc w:val="left"/>
              <w:rPr>
                <w:color w:val="000000"/>
                <w:szCs w:val="22"/>
                <w:lang w:val="fi-FI"/>
              </w:rPr>
            </w:pPr>
            <w:r w:rsidRPr="00AB2199">
              <w:rPr>
                <w:color w:val="000000"/>
                <w:szCs w:val="22"/>
                <w:lang w:val="fi-FI"/>
              </w:rPr>
              <w:t>IAENG (Internasional Assosiation of Engineer)</w:t>
            </w:r>
          </w:p>
        </w:tc>
        <w:tc>
          <w:tcPr>
            <w:tcW w:w="1440" w:type="dxa"/>
          </w:tcPr>
          <w:p w:rsidR="00F10F69" w:rsidRPr="00AB2199" w:rsidRDefault="00F10F69" w:rsidP="00C754D5">
            <w:pPr>
              <w:jc w:val="center"/>
              <w:rPr>
                <w:color w:val="000000"/>
                <w:szCs w:val="22"/>
                <w:lang w:val="fi-FI"/>
              </w:rPr>
            </w:pPr>
            <w:r w:rsidRPr="00AB2199">
              <w:rPr>
                <w:color w:val="000000"/>
                <w:szCs w:val="22"/>
                <w:lang w:val="fi-FI"/>
              </w:rPr>
              <w:t>2016 – 2021</w:t>
            </w:r>
          </w:p>
        </w:tc>
        <w:tc>
          <w:tcPr>
            <w:tcW w:w="1620" w:type="dxa"/>
          </w:tcPr>
          <w:p w:rsidR="00F10F69" w:rsidRPr="00AB2199" w:rsidRDefault="00F10F69" w:rsidP="00C754D5">
            <w:pPr>
              <w:jc w:val="center"/>
              <w:rPr>
                <w:szCs w:val="22"/>
              </w:rPr>
            </w:pPr>
            <w:r w:rsidRPr="00AB2199">
              <w:rPr>
                <w:color w:val="000000"/>
                <w:szCs w:val="22"/>
                <w:lang w:val="fi-FI"/>
              </w:rPr>
              <w:t>Internasional</w:t>
            </w:r>
          </w:p>
        </w:tc>
      </w:tr>
      <w:tr w:rsidR="00F10F69" w:rsidRPr="00AB2199" w:rsidTr="00F10F69">
        <w:tc>
          <w:tcPr>
            <w:tcW w:w="540" w:type="dxa"/>
          </w:tcPr>
          <w:p w:rsidR="00F10F69" w:rsidRPr="00F10F69" w:rsidRDefault="00F10F69" w:rsidP="00F10F69">
            <w:pPr>
              <w:jc w:val="center"/>
              <w:rPr>
                <w:color w:val="000000" w:themeColor="text1"/>
                <w:szCs w:val="22"/>
                <w:lang w:val="fi-FI"/>
              </w:rPr>
            </w:pPr>
            <w:r w:rsidRPr="00F10F69">
              <w:rPr>
                <w:color w:val="000000" w:themeColor="text1"/>
                <w:szCs w:val="22"/>
                <w:lang w:val="fi-FI"/>
              </w:rPr>
              <w:lastRenderedPageBreak/>
              <w:t>7</w:t>
            </w:r>
          </w:p>
        </w:tc>
        <w:tc>
          <w:tcPr>
            <w:tcW w:w="2070" w:type="dxa"/>
          </w:tcPr>
          <w:p w:rsidR="00F10F69" w:rsidRPr="00F10F69" w:rsidRDefault="00F10F69" w:rsidP="00F10F69">
            <w:pPr>
              <w:jc w:val="left"/>
              <w:rPr>
                <w:color w:val="000000" w:themeColor="text1"/>
                <w:szCs w:val="22"/>
                <w:lang w:val="fi-FI"/>
              </w:rPr>
            </w:pPr>
            <w:r w:rsidRPr="00F10F69">
              <w:rPr>
                <w:color w:val="000000" w:themeColor="text1"/>
                <w:szCs w:val="22"/>
                <w:lang w:val="fi-FI"/>
              </w:rPr>
              <w:t>Rifky Fahrial Zainal</w:t>
            </w:r>
          </w:p>
        </w:tc>
        <w:tc>
          <w:tcPr>
            <w:tcW w:w="3150" w:type="dxa"/>
          </w:tcPr>
          <w:p w:rsidR="00F10F69" w:rsidRPr="00AB2199" w:rsidRDefault="00F10F69" w:rsidP="00C754D5">
            <w:pPr>
              <w:jc w:val="left"/>
              <w:rPr>
                <w:color w:val="000000"/>
                <w:szCs w:val="22"/>
                <w:lang w:val="fi-FI"/>
              </w:rPr>
            </w:pPr>
            <w:r w:rsidRPr="00AB2199">
              <w:rPr>
                <w:color w:val="000000"/>
                <w:szCs w:val="22"/>
                <w:lang w:val="fi-FI"/>
              </w:rPr>
              <w:t>IAENG (Internasional Assosiation of Engineer)</w:t>
            </w:r>
          </w:p>
        </w:tc>
        <w:tc>
          <w:tcPr>
            <w:tcW w:w="1440" w:type="dxa"/>
          </w:tcPr>
          <w:p w:rsidR="00F10F69" w:rsidRPr="00AB2199" w:rsidRDefault="00F10F69" w:rsidP="00C754D5">
            <w:pPr>
              <w:jc w:val="center"/>
              <w:rPr>
                <w:color w:val="000000"/>
                <w:szCs w:val="22"/>
                <w:lang w:val="fi-FI"/>
              </w:rPr>
            </w:pPr>
            <w:r w:rsidRPr="00AB2199">
              <w:rPr>
                <w:color w:val="000000"/>
                <w:szCs w:val="22"/>
                <w:lang w:val="fi-FI"/>
              </w:rPr>
              <w:t>2016 – 2021</w:t>
            </w:r>
          </w:p>
        </w:tc>
        <w:tc>
          <w:tcPr>
            <w:tcW w:w="1620" w:type="dxa"/>
          </w:tcPr>
          <w:p w:rsidR="00F10F69" w:rsidRPr="00AB2199" w:rsidRDefault="00F10F69" w:rsidP="00C754D5">
            <w:pPr>
              <w:jc w:val="center"/>
              <w:rPr>
                <w:szCs w:val="22"/>
              </w:rPr>
            </w:pPr>
            <w:r w:rsidRPr="00AB2199">
              <w:rPr>
                <w:color w:val="000000"/>
                <w:szCs w:val="22"/>
                <w:lang w:val="fi-FI"/>
              </w:rPr>
              <w:t>Internasional</w:t>
            </w:r>
          </w:p>
        </w:tc>
      </w:tr>
      <w:tr w:rsidR="00F10F69" w:rsidRPr="00AB2199" w:rsidTr="00F10F69">
        <w:tc>
          <w:tcPr>
            <w:tcW w:w="540" w:type="dxa"/>
          </w:tcPr>
          <w:p w:rsidR="00F10F69" w:rsidRPr="00F10F69" w:rsidRDefault="00F10F69" w:rsidP="00F10F69">
            <w:pPr>
              <w:jc w:val="center"/>
              <w:rPr>
                <w:color w:val="000000" w:themeColor="text1"/>
                <w:szCs w:val="22"/>
                <w:lang w:val="fi-FI"/>
              </w:rPr>
            </w:pPr>
            <w:r w:rsidRPr="00F10F69">
              <w:rPr>
                <w:color w:val="000000" w:themeColor="text1"/>
                <w:szCs w:val="22"/>
                <w:lang w:val="fi-FI"/>
              </w:rPr>
              <w:t>8</w:t>
            </w:r>
          </w:p>
        </w:tc>
        <w:tc>
          <w:tcPr>
            <w:tcW w:w="2070" w:type="dxa"/>
          </w:tcPr>
          <w:p w:rsidR="00F10F69" w:rsidRPr="00F10F69" w:rsidRDefault="00F10F69" w:rsidP="00F10F69">
            <w:pPr>
              <w:jc w:val="left"/>
              <w:rPr>
                <w:color w:val="000000" w:themeColor="text1"/>
                <w:szCs w:val="22"/>
                <w:lang w:val="fi-FI"/>
              </w:rPr>
            </w:pPr>
            <w:r w:rsidRPr="00F10F69">
              <w:rPr>
                <w:color w:val="000000" w:themeColor="text1"/>
                <w:szCs w:val="22"/>
                <w:lang w:val="fi-FI"/>
              </w:rPr>
              <w:t>Syariful Alim</w:t>
            </w:r>
          </w:p>
        </w:tc>
        <w:tc>
          <w:tcPr>
            <w:tcW w:w="3150" w:type="dxa"/>
          </w:tcPr>
          <w:p w:rsidR="00F10F69" w:rsidRPr="00AB2199" w:rsidRDefault="00F10F69" w:rsidP="00C754D5">
            <w:pPr>
              <w:jc w:val="left"/>
              <w:rPr>
                <w:color w:val="000000"/>
                <w:szCs w:val="22"/>
                <w:lang w:val="fi-FI"/>
              </w:rPr>
            </w:pPr>
            <w:r w:rsidRPr="00AB2199">
              <w:rPr>
                <w:color w:val="000000"/>
                <w:szCs w:val="22"/>
                <w:lang w:val="fi-FI"/>
              </w:rPr>
              <w:t>IAENG (Internasional Assosiation of Engineer)</w:t>
            </w:r>
          </w:p>
        </w:tc>
        <w:tc>
          <w:tcPr>
            <w:tcW w:w="1440" w:type="dxa"/>
          </w:tcPr>
          <w:p w:rsidR="00F10F69" w:rsidRPr="00AB2199" w:rsidRDefault="00F10F69" w:rsidP="00C754D5">
            <w:pPr>
              <w:jc w:val="center"/>
              <w:rPr>
                <w:color w:val="000000"/>
                <w:szCs w:val="22"/>
                <w:lang w:val="fi-FI"/>
              </w:rPr>
            </w:pPr>
            <w:r w:rsidRPr="00AB2199">
              <w:rPr>
                <w:color w:val="000000"/>
                <w:szCs w:val="22"/>
                <w:lang w:val="fi-FI"/>
              </w:rPr>
              <w:t>2016 – 2021</w:t>
            </w:r>
          </w:p>
        </w:tc>
        <w:tc>
          <w:tcPr>
            <w:tcW w:w="1620" w:type="dxa"/>
          </w:tcPr>
          <w:p w:rsidR="00F10F69" w:rsidRPr="00AB2199" w:rsidRDefault="00F10F69" w:rsidP="00C754D5">
            <w:pPr>
              <w:jc w:val="center"/>
              <w:rPr>
                <w:szCs w:val="22"/>
              </w:rPr>
            </w:pPr>
            <w:r w:rsidRPr="00AB2199">
              <w:rPr>
                <w:color w:val="000000"/>
                <w:szCs w:val="22"/>
                <w:lang w:val="fi-FI"/>
              </w:rPr>
              <w:t>Internasional</w:t>
            </w:r>
          </w:p>
        </w:tc>
      </w:tr>
      <w:tr w:rsidR="00F10F69" w:rsidRPr="00AB2199" w:rsidTr="00F10F69">
        <w:tc>
          <w:tcPr>
            <w:tcW w:w="540" w:type="dxa"/>
          </w:tcPr>
          <w:p w:rsidR="00F10F69" w:rsidRPr="00F10F69" w:rsidRDefault="00F10F69" w:rsidP="00F10F69">
            <w:pPr>
              <w:jc w:val="center"/>
              <w:rPr>
                <w:color w:val="000000" w:themeColor="text1"/>
                <w:szCs w:val="22"/>
                <w:lang w:val="fi-FI"/>
              </w:rPr>
            </w:pPr>
            <w:r w:rsidRPr="00F10F69">
              <w:rPr>
                <w:color w:val="000000" w:themeColor="text1"/>
                <w:szCs w:val="22"/>
                <w:lang w:val="fi-FI"/>
              </w:rPr>
              <w:t>9</w:t>
            </w:r>
          </w:p>
        </w:tc>
        <w:tc>
          <w:tcPr>
            <w:tcW w:w="2070" w:type="dxa"/>
          </w:tcPr>
          <w:p w:rsidR="00F10F69" w:rsidRPr="00F10F69" w:rsidRDefault="00F10F69" w:rsidP="00F10F69">
            <w:pPr>
              <w:jc w:val="left"/>
              <w:rPr>
                <w:color w:val="000000" w:themeColor="text1"/>
                <w:szCs w:val="22"/>
                <w:lang w:val="fi-FI"/>
              </w:rPr>
            </w:pPr>
            <w:r w:rsidRPr="00F10F69">
              <w:rPr>
                <w:color w:val="000000" w:themeColor="text1"/>
                <w:szCs w:val="22"/>
                <w:lang w:val="fi-FI"/>
              </w:rPr>
              <w:t>Wiwiet Herulambang</w:t>
            </w:r>
          </w:p>
        </w:tc>
        <w:tc>
          <w:tcPr>
            <w:tcW w:w="3150" w:type="dxa"/>
          </w:tcPr>
          <w:p w:rsidR="00F10F69" w:rsidRPr="00AB2199" w:rsidRDefault="00F10F69" w:rsidP="00C754D5">
            <w:pPr>
              <w:jc w:val="left"/>
              <w:rPr>
                <w:color w:val="000000"/>
                <w:szCs w:val="22"/>
                <w:lang w:val="fi-FI"/>
              </w:rPr>
            </w:pPr>
            <w:r w:rsidRPr="00AB2199">
              <w:rPr>
                <w:color w:val="000000"/>
                <w:szCs w:val="22"/>
                <w:lang w:val="fi-FI"/>
              </w:rPr>
              <w:t>IAENG (Internasional Assosiation of Engineer)</w:t>
            </w:r>
          </w:p>
        </w:tc>
        <w:tc>
          <w:tcPr>
            <w:tcW w:w="1440" w:type="dxa"/>
          </w:tcPr>
          <w:p w:rsidR="00F10F69" w:rsidRPr="00AB2199" w:rsidRDefault="00F10F69" w:rsidP="00C754D5">
            <w:pPr>
              <w:jc w:val="center"/>
              <w:rPr>
                <w:color w:val="000000"/>
                <w:szCs w:val="22"/>
                <w:lang w:val="fi-FI"/>
              </w:rPr>
            </w:pPr>
            <w:r w:rsidRPr="00AB2199">
              <w:rPr>
                <w:color w:val="000000"/>
                <w:szCs w:val="22"/>
                <w:lang w:val="fi-FI"/>
              </w:rPr>
              <w:t>2016 – 2021</w:t>
            </w:r>
          </w:p>
        </w:tc>
        <w:tc>
          <w:tcPr>
            <w:tcW w:w="1620" w:type="dxa"/>
          </w:tcPr>
          <w:p w:rsidR="00F10F69" w:rsidRPr="00AB2199" w:rsidRDefault="00F10F69" w:rsidP="00C754D5">
            <w:pPr>
              <w:jc w:val="center"/>
              <w:rPr>
                <w:szCs w:val="22"/>
              </w:rPr>
            </w:pPr>
            <w:r w:rsidRPr="00AB2199">
              <w:rPr>
                <w:color w:val="000000"/>
                <w:szCs w:val="22"/>
                <w:lang w:val="fi-FI"/>
              </w:rPr>
              <w:t>Internasional</w:t>
            </w:r>
          </w:p>
        </w:tc>
      </w:tr>
    </w:tbl>
    <w:p w:rsidR="00FD4166" w:rsidRDefault="00FD4166" w:rsidP="00FD4166">
      <w:pPr>
        <w:ind w:left="360" w:hanging="360"/>
        <w:rPr>
          <w:color w:val="000000"/>
        </w:rPr>
      </w:pPr>
    </w:p>
    <w:p w:rsidR="001A7818" w:rsidRDefault="001A7818" w:rsidP="00FD4166">
      <w:pPr>
        <w:ind w:left="360" w:hanging="360"/>
        <w:rPr>
          <w:color w:val="000000"/>
        </w:rPr>
      </w:pPr>
    </w:p>
    <w:p w:rsidR="00FD4166" w:rsidRPr="00DD78F9" w:rsidRDefault="00D87BFC" w:rsidP="00FD4166">
      <w:pPr>
        <w:pStyle w:val="Header"/>
        <w:tabs>
          <w:tab w:val="clear" w:pos="4320"/>
          <w:tab w:val="clear" w:pos="8640"/>
        </w:tabs>
        <w:rPr>
          <w:rFonts w:cs="Arial"/>
          <w:b/>
          <w:bCs/>
          <w:color w:val="000000"/>
          <w:sz w:val="24"/>
          <w:szCs w:val="24"/>
        </w:rPr>
      </w:pPr>
      <w:r>
        <w:rPr>
          <w:rFonts w:cs="Arial"/>
          <w:b/>
          <w:bCs/>
          <w:color w:val="000000"/>
          <w:sz w:val="24"/>
          <w:szCs w:val="24"/>
        </w:rPr>
        <w:t xml:space="preserve">4.6 </w:t>
      </w:r>
      <w:r w:rsidR="00FD4166" w:rsidRPr="00DD78F9">
        <w:rPr>
          <w:rFonts w:cs="Arial"/>
          <w:b/>
          <w:bCs/>
          <w:color w:val="000000"/>
          <w:sz w:val="24"/>
          <w:szCs w:val="24"/>
        </w:rPr>
        <w:t>Tenaga kependidikan</w:t>
      </w:r>
    </w:p>
    <w:p w:rsidR="00FD4166" w:rsidRPr="00B25874" w:rsidRDefault="00FD4166" w:rsidP="00FD4166">
      <w:pPr>
        <w:pStyle w:val="Header"/>
        <w:tabs>
          <w:tab w:val="clear" w:pos="4320"/>
          <w:tab w:val="clear" w:pos="8640"/>
        </w:tabs>
        <w:rPr>
          <w:rFonts w:cs="Arial"/>
          <w:bCs/>
          <w:color w:val="000000"/>
        </w:rPr>
      </w:pPr>
    </w:p>
    <w:p w:rsidR="00FD4166" w:rsidRDefault="00FD4166" w:rsidP="00FD4166">
      <w:pPr>
        <w:ind w:left="630" w:hanging="630"/>
        <w:rPr>
          <w:rFonts w:cs="Arial"/>
          <w:b/>
          <w:bCs/>
          <w:color w:val="000000"/>
          <w:sz w:val="24"/>
          <w:szCs w:val="24"/>
        </w:rPr>
      </w:pPr>
      <w:r w:rsidRPr="001A7818">
        <w:rPr>
          <w:rFonts w:cs="Arial"/>
          <w:b/>
          <w:bCs/>
          <w:color w:val="000000"/>
          <w:sz w:val="24"/>
          <w:szCs w:val="24"/>
        </w:rPr>
        <w:t>4.6.1 Tul</w:t>
      </w:r>
      <w:r w:rsidR="0048408E">
        <w:rPr>
          <w:rFonts w:cs="Arial"/>
          <w:b/>
          <w:bCs/>
          <w:color w:val="000000"/>
          <w:sz w:val="24"/>
          <w:szCs w:val="24"/>
        </w:rPr>
        <w:t xml:space="preserve">iskan data tenaga kependidikan </w:t>
      </w:r>
      <w:r w:rsidRPr="001A7818">
        <w:rPr>
          <w:rFonts w:cs="Arial"/>
          <w:b/>
          <w:bCs/>
          <w:color w:val="000000"/>
          <w:sz w:val="24"/>
          <w:szCs w:val="24"/>
        </w:rPr>
        <w:t>yang ada di PS, Jurusan, Fakultas atau PT yang melayani mahasiswa PS dengan mengikuti format tabel berikut:</w:t>
      </w:r>
    </w:p>
    <w:p w:rsidR="00971AE8" w:rsidRPr="001A7818" w:rsidRDefault="00971AE8" w:rsidP="00FD4166">
      <w:pPr>
        <w:ind w:left="630" w:hanging="630"/>
        <w:rPr>
          <w:rFonts w:cs="Arial"/>
          <w:b/>
          <w:bCs/>
          <w:color w:val="000000"/>
          <w:sz w:val="24"/>
          <w:szCs w:val="24"/>
        </w:rPr>
      </w:pPr>
    </w:p>
    <w:tbl>
      <w:tblPr>
        <w:tblW w:w="839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1519"/>
        <w:gridCol w:w="496"/>
        <w:gridCol w:w="496"/>
        <w:gridCol w:w="496"/>
        <w:gridCol w:w="497"/>
        <w:gridCol w:w="496"/>
        <w:gridCol w:w="496"/>
        <w:gridCol w:w="497"/>
        <w:gridCol w:w="1062"/>
        <w:gridCol w:w="1731"/>
      </w:tblGrid>
      <w:tr w:rsidR="00FD4166" w:rsidRPr="00050784" w:rsidTr="001B4F75">
        <w:trPr>
          <w:cantSplit/>
          <w:trHeight w:val="207"/>
        </w:trPr>
        <w:tc>
          <w:tcPr>
            <w:tcW w:w="608" w:type="dxa"/>
            <w:vMerge w:val="restart"/>
            <w:shd w:val="clear" w:color="auto" w:fill="CCCCCC"/>
            <w:vAlign w:val="center"/>
          </w:tcPr>
          <w:p w:rsidR="00FD4166" w:rsidRPr="00050784" w:rsidRDefault="00FD4166" w:rsidP="00E02E04">
            <w:pPr>
              <w:jc w:val="center"/>
              <w:rPr>
                <w:rFonts w:ascii="Arial Narrow" w:hAnsi="Arial Narrow" w:cs="Arial"/>
                <w:b/>
                <w:bCs/>
                <w:color w:val="000000"/>
                <w:szCs w:val="22"/>
              </w:rPr>
            </w:pPr>
            <w:r w:rsidRPr="00050784">
              <w:rPr>
                <w:rFonts w:ascii="Arial Narrow" w:hAnsi="Arial Narrow" w:cs="Arial"/>
                <w:b/>
                <w:bCs/>
                <w:color w:val="000000"/>
                <w:szCs w:val="22"/>
              </w:rPr>
              <w:t>No.</w:t>
            </w:r>
          </w:p>
        </w:tc>
        <w:tc>
          <w:tcPr>
            <w:tcW w:w="1519" w:type="dxa"/>
            <w:vMerge w:val="restart"/>
            <w:shd w:val="clear" w:color="auto" w:fill="CCCCCC"/>
            <w:vAlign w:val="center"/>
          </w:tcPr>
          <w:p w:rsidR="00FD4166" w:rsidRPr="00050784" w:rsidRDefault="00FD4166" w:rsidP="00E02E04">
            <w:pPr>
              <w:ind w:left="-148" w:right="-108"/>
              <w:jc w:val="center"/>
              <w:rPr>
                <w:rFonts w:ascii="Arial Narrow" w:hAnsi="Arial Narrow" w:cs="Arial"/>
                <w:b/>
                <w:bCs/>
                <w:color w:val="000000"/>
                <w:szCs w:val="22"/>
              </w:rPr>
            </w:pPr>
            <w:r w:rsidRPr="00050784">
              <w:rPr>
                <w:rFonts w:ascii="Arial Narrow" w:hAnsi="Arial Narrow" w:cs="Arial"/>
                <w:b/>
                <w:bCs/>
                <w:color w:val="000000"/>
                <w:szCs w:val="22"/>
              </w:rPr>
              <w:t>Jenis Tenaga Kependidikan</w:t>
            </w:r>
          </w:p>
        </w:tc>
        <w:tc>
          <w:tcPr>
            <w:tcW w:w="4536" w:type="dxa"/>
            <w:gridSpan w:val="8"/>
            <w:shd w:val="clear" w:color="auto" w:fill="CCCCCC"/>
          </w:tcPr>
          <w:p w:rsidR="00FD4166" w:rsidRPr="00050784" w:rsidRDefault="00FD4166" w:rsidP="00E02E04">
            <w:pPr>
              <w:jc w:val="center"/>
              <w:rPr>
                <w:rFonts w:ascii="Arial Narrow" w:hAnsi="Arial Narrow" w:cs="Arial"/>
                <w:b/>
                <w:bCs/>
                <w:color w:val="000000"/>
                <w:szCs w:val="22"/>
              </w:rPr>
            </w:pPr>
            <w:r w:rsidRPr="00050784">
              <w:rPr>
                <w:rFonts w:ascii="Arial Narrow" w:hAnsi="Arial Narrow" w:cs="Arial"/>
                <w:b/>
                <w:bCs/>
                <w:color w:val="000000"/>
                <w:szCs w:val="22"/>
              </w:rPr>
              <w:t xml:space="preserve">Jumlah Tenaga Kependidikan dengan </w:t>
            </w:r>
          </w:p>
          <w:p w:rsidR="00FD4166" w:rsidRPr="00050784" w:rsidRDefault="00FD4166" w:rsidP="00E02E04">
            <w:pPr>
              <w:jc w:val="center"/>
              <w:rPr>
                <w:rFonts w:ascii="Arial Narrow" w:hAnsi="Arial Narrow" w:cs="Arial"/>
                <w:b/>
                <w:bCs/>
                <w:color w:val="000000"/>
                <w:szCs w:val="22"/>
              </w:rPr>
            </w:pPr>
            <w:r w:rsidRPr="00050784">
              <w:rPr>
                <w:rFonts w:ascii="Arial Narrow" w:hAnsi="Arial Narrow" w:cs="Arial"/>
                <w:b/>
                <w:bCs/>
                <w:color w:val="000000"/>
                <w:szCs w:val="22"/>
              </w:rPr>
              <w:t>Pendidikan Terakhir</w:t>
            </w:r>
          </w:p>
        </w:tc>
        <w:tc>
          <w:tcPr>
            <w:tcW w:w="1731" w:type="dxa"/>
            <w:vMerge w:val="restart"/>
            <w:shd w:val="clear" w:color="auto" w:fill="CCCCCC"/>
            <w:vAlign w:val="center"/>
          </w:tcPr>
          <w:p w:rsidR="00FD4166" w:rsidRPr="00050784" w:rsidRDefault="00FD4166" w:rsidP="00E02E04">
            <w:pPr>
              <w:jc w:val="center"/>
              <w:rPr>
                <w:rFonts w:ascii="Arial Narrow" w:hAnsi="Arial Narrow" w:cs="Arial"/>
                <w:b/>
                <w:bCs/>
                <w:color w:val="000000"/>
                <w:szCs w:val="22"/>
              </w:rPr>
            </w:pPr>
            <w:r w:rsidRPr="00050784">
              <w:rPr>
                <w:rFonts w:ascii="Arial Narrow" w:hAnsi="Arial Narrow" w:cs="Arial"/>
                <w:b/>
                <w:bCs/>
                <w:color w:val="000000"/>
                <w:szCs w:val="22"/>
              </w:rPr>
              <w:t>Unit Kerja</w:t>
            </w:r>
          </w:p>
        </w:tc>
      </w:tr>
      <w:tr w:rsidR="00FD4166" w:rsidRPr="00050784" w:rsidTr="001B4F75">
        <w:trPr>
          <w:cantSplit/>
          <w:trHeight w:val="207"/>
        </w:trPr>
        <w:tc>
          <w:tcPr>
            <w:tcW w:w="608" w:type="dxa"/>
            <w:vMerge/>
            <w:tcBorders>
              <w:bottom w:val="double" w:sz="4" w:space="0" w:color="auto"/>
            </w:tcBorders>
            <w:shd w:val="clear" w:color="auto" w:fill="CCCCCC"/>
            <w:vAlign w:val="center"/>
          </w:tcPr>
          <w:p w:rsidR="00FD4166" w:rsidRPr="00050784" w:rsidRDefault="00FD4166" w:rsidP="00E02E04">
            <w:pPr>
              <w:jc w:val="center"/>
              <w:rPr>
                <w:rFonts w:ascii="Arial Narrow" w:hAnsi="Arial Narrow" w:cs="Arial"/>
                <w:b/>
                <w:bCs/>
                <w:color w:val="000000"/>
                <w:szCs w:val="22"/>
              </w:rPr>
            </w:pPr>
          </w:p>
        </w:tc>
        <w:tc>
          <w:tcPr>
            <w:tcW w:w="1519" w:type="dxa"/>
            <w:vMerge/>
            <w:tcBorders>
              <w:bottom w:val="double" w:sz="4" w:space="0" w:color="auto"/>
            </w:tcBorders>
            <w:shd w:val="clear" w:color="auto" w:fill="CCCCCC"/>
            <w:vAlign w:val="center"/>
          </w:tcPr>
          <w:p w:rsidR="00FD4166" w:rsidRPr="00050784" w:rsidRDefault="00FD4166" w:rsidP="00E02E04">
            <w:pPr>
              <w:jc w:val="center"/>
              <w:rPr>
                <w:rFonts w:ascii="Arial Narrow" w:hAnsi="Arial Narrow" w:cs="Arial"/>
                <w:b/>
                <w:bCs/>
                <w:color w:val="000000"/>
                <w:szCs w:val="22"/>
              </w:rPr>
            </w:pPr>
          </w:p>
        </w:tc>
        <w:tc>
          <w:tcPr>
            <w:tcW w:w="496" w:type="dxa"/>
            <w:tcBorders>
              <w:bottom w:val="double" w:sz="4" w:space="0" w:color="auto"/>
            </w:tcBorders>
            <w:shd w:val="clear" w:color="auto" w:fill="CCCCCC"/>
          </w:tcPr>
          <w:p w:rsidR="00FD4166" w:rsidRPr="00050784" w:rsidRDefault="00FD4166" w:rsidP="00E02E04">
            <w:pPr>
              <w:jc w:val="center"/>
              <w:rPr>
                <w:rFonts w:ascii="Arial Narrow" w:hAnsi="Arial Narrow" w:cs="Arial"/>
                <w:b/>
                <w:bCs/>
                <w:color w:val="000000"/>
                <w:szCs w:val="22"/>
              </w:rPr>
            </w:pPr>
            <w:r w:rsidRPr="00050784">
              <w:rPr>
                <w:rFonts w:ascii="Arial Narrow" w:hAnsi="Arial Narrow" w:cs="Arial"/>
                <w:b/>
                <w:bCs/>
                <w:color w:val="000000"/>
                <w:szCs w:val="22"/>
              </w:rPr>
              <w:t>S3</w:t>
            </w:r>
          </w:p>
        </w:tc>
        <w:tc>
          <w:tcPr>
            <w:tcW w:w="496" w:type="dxa"/>
            <w:tcBorders>
              <w:bottom w:val="double" w:sz="4" w:space="0" w:color="auto"/>
            </w:tcBorders>
            <w:shd w:val="clear" w:color="auto" w:fill="CCCCCC"/>
          </w:tcPr>
          <w:p w:rsidR="00FD4166" w:rsidRPr="00050784" w:rsidRDefault="00FD4166" w:rsidP="00E02E04">
            <w:pPr>
              <w:jc w:val="center"/>
              <w:rPr>
                <w:rFonts w:ascii="Arial Narrow" w:hAnsi="Arial Narrow" w:cs="Arial"/>
                <w:b/>
                <w:bCs/>
                <w:color w:val="000000"/>
                <w:szCs w:val="22"/>
              </w:rPr>
            </w:pPr>
            <w:r w:rsidRPr="00050784">
              <w:rPr>
                <w:rFonts w:ascii="Arial Narrow" w:hAnsi="Arial Narrow" w:cs="Arial"/>
                <w:b/>
                <w:bCs/>
                <w:color w:val="000000"/>
                <w:szCs w:val="22"/>
              </w:rPr>
              <w:t>S2</w:t>
            </w:r>
          </w:p>
        </w:tc>
        <w:tc>
          <w:tcPr>
            <w:tcW w:w="496" w:type="dxa"/>
            <w:tcBorders>
              <w:bottom w:val="double" w:sz="4" w:space="0" w:color="auto"/>
            </w:tcBorders>
            <w:shd w:val="clear" w:color="auto" w:fill="CCCCCC"/>
          </w:tcPr>
          <w:p w:rsidR="00FD4166" w:rsidRPr="00050784" w:rsidRDefault="00FD4166" w:rsidP="00E02E04">
            <w:pPr>
              <w:jc w:val="center"/>
              <w:rPr>
                <w:rFonts w:ascii="Arial Narrow" w:hAnsi="Arial Narrow" w:cs="Arial"/>
                <w:b/>
                <w:bCs/>
                <w:color w:val="000000"/>
                <w:szCs w:val="22"/>
              </w:rPr>
            </w:pPr>
            <w:r w:rsidRPr="00050784">
              <w:rPr>
                <w:rFonts w:ascii="Arial Narrow" w:hAnsi="Arial Narrow" w:cs="Arial"/>
                <w:b/>
                <w:bCs/>
                <w:color w:val="000000"/>
                <w:szCs w:val="22"/>
              </w:rPr>
              <w:t>S1</w:t>
            </w:r>
          </w:p>
        </w:tc>
        <w:tc>
          <w:tcPr>
            <w:tcW w:w="497" w:type="dxa"/>
            <w:tcBorders>
              <w:bottom w:val="double" w:sz="4" w:space="0" w:color="auto"/>
            </w:tcBorders>
            <w:shd w:val="clear" w:color="auto" w:fill="CCCCCC"/>
          </w:tcPr>
          <w:p w:rsidR="00FD4166" w:rsidRPr="00050784" w:rsidRDefault="00FD4166" w:rsidP="00E02E04">
            <w:pPr>
              <w:jc w:val="center"/>
              <w:rPr>
                <w:rFonts w:ascii="Arial Narrow" w:hAnsi="Arial Narrow" w:cs="Arial"/>
                <w:b/>
                <w:bCs/>
                <w:color w:val="000000"/>
                <w:szCs w:val="22"/>
              </w:rPr>
            </w:pPr>
            <w:r w:rsidRPr="00050784">
              <w:rPr>
                <w:rFonts w:ascii="Arial Narrow" w:hAnsi="Arial Narrow" w:cs="Arial"/>
                <w:b/>
                <w:bCs/>
                <w:color w:val="000000"/>
                <w:szCs w:val="22"/>
              </w:rPr>
              <w:t>D4</w:t>
            </w:r>
          </w:p>
        </w:tc>
        <w:tc>
          <w:tcPr>
            <w:tcW w:w="496" w:type="dxa"/>
            <w:tcBorders>
              <w:bottom w:val="double" w:sz="4" w:space="0" w:color="auto"/>
            </w:tcBorders>
            <w:shd w:val="clear" w:color="auto" w:fill="CCCCCC"/>
          </w:tcPr>
          <w:p w:rsidR="00FD4166" w:rsidRPr="00050784" w:rsidRDefault="00FD4166" w:rsidP="00E02E04">
            <w:pPr>
              <w:jc w:val="center"/>
              <w:rPr>
                <w:rFonts w:ascii="Arial Narrow" w:hAnsi="Arial Narrow" w:cs="Arial"/>
                <w:b/>
                <w:bCs/>
                <w:color w:val="000000"/>
                <w:szCs w:val="22"/>
              </w:rPr>
            </w:pPr>
            <w:r w:rsidRPr="00050784">
              <w:rPr>
                <w:rFonts w:ascii="Arial Narrow" w:hAnsi="Arial Narrow" w:cs="Arial"/>
                <w:b/>
                <w:bCs/>
                <w:color w:val="000000"/>
                <w:szCs w:val="22"/>
              </w:rPr>
              <w:t>D3</w:t>
            </w:r>
          </w:p>
        </w:tc>
        <w:tc>
          <w:tcPr>
            <w:tcW w:w="496" w:type="dxa"/>
            <w:tcBorders>
              <w:bottom w:val="double" w:sz="4" w:space="0" w:color="auto"/>
            </w:tcBorders>
            <w:shd w:val="clear" w:color="auto" w:fill="CCCCCC"/>
          </w:tcPr>
          <w:p w:rsidR="00FD4166" w:rsidRPr="00050784" w:rsidRDefault="00FD4166" w:rsidP="00E02E04">
            <w:pPr>
              <w:jc w:val="center"/>
              <w:rPr>
                <w:rFonts w:ascii="Arial Narrow" w:hAnsi="Arial Narrow" w:cs="Arial"/>
                <w:b/>
                <w:bCs/>
                <w:color w:val="000000"/>
                <w:szCs w:val="22"/>
              </w:rPr>
            </w:pPr>
            <w:r w:rsidRPr="00050784">
              <w:rPr>
                <w:rFonts w:ascii="Arial Narrow" w:hAnsi="Arial Narrow" w:cs="Arial"/>
                <w:b/>
                <w:bCs/>
                <w:color w:val="000000"/>
                <w:szCs w:val="22"/>
              </w:rPr>
              <w:t>D2</w:t>
            </w:r>
          </w:p>
        </w:tc>
        <w:tc>
          <w:tcPr>
            <w:tcW w:w="497" w:type="dxa"/>
            <w:tcBorders>
              <w:bottom w:val="double" w:sz="4" w:space="0" w:color="auto"/>
            </w:tcBorders>
            <w:shd w:val="clear" w:color="auto" w:fill="CCCCCC"/>
          </w:tcPr>
          <w:p w:rsidR="00FD4166" w:rsidRPr="00050784" w:rsidRDefault="00FD4166" w:rsidP="00E02E04">
            <w:pPr>
              <w:jc w:val="center"/>
              <w:rPr>
                <w:rFonts w:ascii="Arial Narrow" w:hAnsi="Arial Narrow" w:cs="Arial"/>
                <w:b/>
                <w:bCs/>
                <w:color w:val="000000"/>
                <w:szCs w:val="22"/>
              </w:rPr>
            </w:pPr>
            <w:r w:rsidRPr="00050784">
              <w:rPr>
                <w:rFonts w:ascii="Arial Narrow" w:hAnsi="Arial Narrow" w:cs="Arial"/>
                <w:b/>
                <w:bCs/>
                <w:color w:val="000000"/>
                <w:szCs w:val="22"/>
              </w:rPr>
              <w:t>D1</w:t>
            </w:r>
          </w:p>
        </w:tc>
        <w:tc>
          <w:tcPr>
            <w:tcW w:w="1062" w:type="dxa"/>
            <w:tcBorders>
              <w:bottom w:val="double" w:sz="4" w:space="0" w:color="auto"/>
            </w:tcBorders>
            <w:shd w:val="clear" w:color="auto" w:fill="CCCCCC"/>
          </w:tcPr>
          <w:p w:rsidR="00FD4166" w:rsidRPr="00050784" w:rsidRDefault="00FD4166" w:rsidP="00E02E04">
            <w:pPr>
              <w:ind w:left="-180" w:right="-108"/>
              <w:jc w:val="center"/>
              <w:rPr>
                <w:rFonts w:ascii="Arial Narrow" w:hAnsi="Arial Narrow" w:cs="Arial"/>
                <w:b/>
                <w:bCs/>
                <w:color w:val="000000"/>
                <w:szCs w:val="22"/>
              </w:rPr>
            </w:pPr>
            <w:r w:rsidRPr="00050784">
              <w:rPr>
                <w:rFonts w:ascii="Arial Narrow" w:hAnsi="Arial Narrow" w:cs="Arial"/>
                <w:b/>
                <w:bCs/>
                <w:color w:val="000000"/>
                <w:szCs w:val="22"/>
              </w:rPr>
              <w:t>SMA/SMK</w:t>
            </w:r>
          </w:p>
        </w:tc>
        <w:tc>
          <w:tcPr>
            <w:tcW w:w="1731" w:type="dxa"/>
            <w:vMerge/>
            <w:tcBorders>
              <w:bottom w:val="double" w:sz="4" w:space="0" w:color="auto"/>
            </w:tcBorders>
            <w:shd w:val="clear" w:color="auto" w:fill="CCCCCC"/>
          </w:tcPr>
          <w:p w:rsidR="00FD4166" w:rsidRPr="00050784" w:rsidRDefault="00FD4166" w:rsidP="00E02E04">
            <w:pPr>
              <w:jc w:val="center"/>
              <w:rPr>
                <w:rFonts w:ascii="Arial Narrow" w:hAnsi="Arial Narrow" w:cs="Arial"/>
                <w:b/>
                <w:bCs/>
                <w:color w:val="000000"/>
                <w:szCs w:val="22"/>
              </w:rPr>
            </w:pPr>
          </w:p>
        </w:tc>
      </w:tr>
      <w:tr w:rsidR="00FD4166" w:rsidRPr="00050784" w:rsidTr="001B4F75">
        <w:tc>
          <w:tcPr>
            <w:tcW w:w="608" w:type="dxa"/>
            <w:tcBorders>
              <w:top w:val="double" w:sz="4" w:space="0" w:color="auto"/>
            </w:tcBorders>
            <w:shd w:val="clear" w:color="auto" w:fill="F2DBDB" w:themeFill="accent2" w:themeFillTint="33"/>
            <w:vAlign w:val="center"/>
          </w:tcPr>
          <w:p w:rsidR="00FD4166" w:rsidRPr="00941EC7" w:rsidRDefault="00FD4166" w:rsidP="00E02E04">
            <w:pPr>
              <w:jc w:val="center"/>
              <w:rPr>
                <w:rFonts w:ascii="Arial Narrow" w:hAnsi="Arial Narrow" w:cs="Arial"/>
                <w:b/>
                <w:bCs/>
                <w:color w:val="000000"/>
                <w:sz w:val="18"/>
                <w:szCs w:val="18"/>
              </w:rPr>
            </w:pPr>
            <w:r w:rsidRPr="00941EC7">
              <w:rPr>
                <w:rFonts w:ascii="Arial Narrow" w:hAnsi="Arial Narrow" w:cs="Arial"/>
                <w:b/>
                <w:bCs/>
                <w:color w:val="000000"/>
                <w:sz w:val="18"/>
                <w:szCs w:val="18"/>
              </w:rPr>
              <w:t>(1)</w:t>
            </w:r>
          </w:p>
        </w:tc>
        <w:tc>
          <w:tcPr>
            <w:tcW w:w="1519" w:type="dxa"/>
            <w:tcBorders>
              <w:top w:val="double" w:sz="4" w:space="0" w:color="auto"/>
            </w:tcBorders>
            <w:shd w:val="clear" w:color="auto" w:fill="F2DBDB" w:themeFill="accent2" w:themeFillTint="33"/>
            <w:vAlign w:val="center"/>
          </w:tcPr>
          <w:p w:rsidR="00FD4166" w:rsidRPr="00941EC7" w:rsidRDefault="00FD4166" w:rsidP="00E02E04">
            <w:pPr>
              <w:jc w:val="center"/>
              <w:rPr>
                <w:rFonts w:ascii="Arial Narrow" w:hAnsi="Arial Narrow" w:cs="Arial"/>
                <w:b/>
                <w:bCs/>
                <w:color w:val="000000"/>
                <w:sz w:val="18"/>
                <w:szCs w:val="18"/>
              </w:rPr>
            </w:pPr>
            <w:r w:rsidRPr="00941EC7">
              <w:rPr>
                <w:rFonts w:ascii="Arial Narrow" w:hAnsi="Arial Narrow" w:cs="Arial"/>
                <w:b/>
                <w:bCs/>
                <w:color w:val="000000"/>
                <w:sz w:val="18"/>
                <w:szCs w:val="18"/>
              </w:rPr>
              <w:t>(2)</w:t>
            </w:r>
          </w:p>
        </w:tc>
        <w:tc>
          <w:tcPr>
            <w:tcW w:w="496" w:type="dxa"/>
            <w:tcBorders>
              <w:top w:val="double" w:sz="4" w:space="0" w:color="auto"/>
            </w:tcBorders>
            <w:shd w:val="clear" w:color="auto" w:fill="F2DBDB" w:themeFill="accent2" w:themeFillTint="33"/>
          </w:tcPr>
          <w:p w:rsidR="00FD4166" w:rsidRPr="00941EC7" w:rsidRDefault="00FD4166" w:rsidP="00E02E04">
            <w:pPr>
              <w:jc w:val="center"/>
              <w:rPr>
                <w:rFonts w:ascii="Arial Narrow" w:hAnsi="Arial Narrow" w:cs="Arial"/>
                <w:b/>
                <w:bCs/>
                <w:color w:val="000000"/>
                <w:sz w:val="18"/>
                <w:szCs w:val="18"/>
              </w:rPr>
            </w:pPr>
            <w:r w:rsidRPr="00941EC7">
              <w:rPr>
                <w:rFonts w:ascii="Arial Narrow" w:hAnsi="Arial Narrow" w:cs="Arial"/>
                <w:b/>
                <w:bCs/>
                <w:color w:val="000000"/>
                <w:sz w:val="18"/>
                <w:szCs w:val="18"/>
              </w:rPr>
              <w:t>(3)</w:t>
            </w:r>
          </w:p>
        </w:tc>
        <w:tc>
          <w:tcPr>
            <w:tcW w:w="496" w:type="dxa"/>
            <w:tcBorders>
              <w:top w:val="double" w:sz="4" w:space="0" w:color="auto"/>
            </w:tcBorders>
            <w:shd w:val="clear" w:color="auto" w:fill="F2DBDB" w:themeFill="accent2" w:themeFillTint="33"/>
          </w:tcPr>
          <w:p w:rsidR="00FD4166" w:rsidRPr="00941EC7" w:rsidRDefault="00FD4166" w:rsidP="00E02E04">
            <w:pPr>
              <w:rPr>
                <w:rFonts w:ascii="Arial Narrow" w:hAnsi="Arial Narrow" w:cs="Arial"/>
                <w:color w:val="000000"/>
                <w:sz w:val="18"/>
                <w:szCs w:val="18"/>
              </w:rPr>
            </w:pPr>
            <w:r w:rsidRPr="00941EC7">
              <w:rPr>
                <w:rFonts w:ascii="Arial Narrow" w:hAnsi="Arial Narrow" w:cs="Arial"/>
                <w:b/>
                <w:bCs/>
                <w:color w:val="000000"/>
                <w:sz w:val="18"/>
                <w:szCs w:val="18"/>
              </w:rPr>
              <w:t>(4)</w:t>
            </w:r>
          </w:p>
        </w:tc>
        <w:tc>
          <w:tcPr>
            <w:tcW w:w="496" w:type="dxa"/>
            <w:tcBorders>
              <w:top w:val="double" w:sz="4" w:space="0" w:color="auto"/>
            </w:tcBorders>
            <w:shd w:val="clear" w:color="auto" w:fill="F2DBDB" w:themeFill="accent2" w:themeFillTint="33"/>
          </w:tcPr>
          <w:p w:rsidR="00FD4166" w:rsidRPr="00941EC7" w:rsidRDefault="00FD4166" w:rsidP="00E02E04">
            <w:pPr>
              <w:rPr>
                <w:rFonts w:ascii="Arial Narrow" w:hAnsi="Arial Narrow" w:cs="Arial"/>
                <w:color w:val="000000"/>
                <w:sz w:val="18"/>
                <w:szCs w:val="18"/>
              </w:rPr>
            </w:pPr>
            <w:r w:rsidRPr="00941EC7">
              <w:rPr>
                <w:rFonts w:ascii="Arial Narrow" w:hAnsi="Arial Narrow" w:cs="Arial"/>
                <w:b/>
                <w:bCs/>
                <w:color w:val="000000"/>
                <w:sz w:val="18"/>
                <w:szCs w:val="18"/>
              </w:rPr>
              <w:t>(5)</w:t>
            </w:r>
          </w:p>
        </w:tc>
        <w:tc>
          <w:tcPr>
            <w:tcW w:w="497" w:type="dxa"/>
            <w:tcBorders>
              <w:top w:val="double" w:sz="4" w:space="0" w:color="auto"/>
            </w:tcBorders>
            <w:shd w:val="clear" w:color="auto" w:fill="F2DBDB" w:themeFill="accent2" w:themeFillTint="33"/>
          </w:tcPr>
          <w:p w:rsidR="00FD4166" w:rsidRPr="00941EC7" w:rsidRDefault="00FD4166" w:rsidP="00E02E04">
            <w:pPr>
              <w:rPr>
                <w:rFonts w:ascii="Arial Narrow" w:hAnsi="Arial Narrow" w:cs="Arial"/>
                <w:color w:val="000000"/>
                <w:sz w:val="18"/>
                <w:szCs w:val="18"/>
              </w:rPr>
            </w:pPr>
            <w:r w:rsidRPr="00941EC7">
              <w:rPr>
                <w:rFonts w:ascii="Arial Narrow" w:hAnsi="Arial Narrow" w:cs="Arial"/>
                <w:b/>
                <w:bCs/>
                <w:color w:val="000000"/>
                <w:sz w:val="18"/>
                <w:szCs w:val="18"/>
              </w:rPr>
              <w:t>(6)</w:t>
            </w:r>
          </w:p>
        </w:tc>
        <w:tc>
          <w:tcPr>
            <w:tcW w:w="496" w:type="dxa"/>
            <w:tcBorders>
              <w:top w:val="double" w:sz="4" w:space="0" w:color="auto"/>
            </w:tcBorders>
            <w:shd w:val="clear" w:color="auto" w:fill="F2DBDB" w:themeFill="accent2" w:themeFillTint="33"/>
          </w:tcPr>
          <w:p w:rsidR="00FD4166" w:rsidRPr="00941EC7" w:rsidRDefault="00FD4166" w:rsidP="00E02E04">
            <w:pPr>
              <w:rPr>
                <w:rFonts w:ascii="Arial Narrow" w:hAnsi="Arial Narrow" w:cs="Arial"/>
                <w:color w:val="000000"/>
                <w:sz w:val="18"/>
                <w:szCs w:val="18"/>
              </w:rPr>
            </w:pPr>
            <w:r w:rsidRPr="00941EC7">
              <w:rPr>
                <w:rFonts w:ascii="Arial Narrow" w:hAnsi="Arial Narrow" w:cs="Arial"/>
                <w:b/>
                <w:bCs/>
                <w:color w:val="000000"/>
                <w:sz w:val="18"/>
                <w:szCs w:val="18"/>
              </w:rPr>
              <w:t>(7)</w:t>
            </w:r>
          </w:p>
        </w:tc>
        <w:tc>
          <w:tcPr>
            <w:tcW w:w="496" w:type="dxa"/>
            <w:tcBorders>
              <w:top w:val="double" w:sz="4" w:space="0" w:color="auto"/>
            </w:tcBorders>
            <w:shd w:val="clear" w:color="auto" w:fill="F2DBDB" w:themeFill="accent2" w:themeFillTint="33"/>
          </w:tcPr>
          <w:p w:rsidR="00FD4166" w:rsidRPr="00941EC7" w:rsidRDefault="00FD4166" w:rsidP="00E02E04">
            <w:pPr>
              <w:rPr>
                <w:rFonts w:ascii="Arial Narrow" w:hAnsi="Arial Narrow" w:cs="Arial"/>
                <w:color w:val="000000"/>
                <w:sz w:val="18"/>
                <w:szCs w:val="18"/>
              </w:rPr>
            </w:pPr>
            <w:r w:rsidRPr="00941EC7">
              <w:rPr>
                <w:rFonts w:ascii="Arial Narrow" w:hAnsi="Arial Narrow" w:cs="Arial"/>
                <w:b/>
                <w:bCs/>
                <w:color w:val="000000"/>
                <w:sz w:val="18"/>
                <w:szCs w:val="18"/>
              </w:rPr>
              <w:t>(8)</w:t>
            </w:r>
          </w:p>
        </w:tc>
        <w:tc>
          <w:tcPr>
            <w:tcW w:w="497" w:type="dxa"/>
            <w:tcBorders>
              <w:top w:val="double" w:sz="4" w:space="0" w:color="auto"/>
            </w:tcBorders>
            <w:shd w:val="clear" w:color="auto" w:fill="F2DBDB" w:themeFill="accent2" w:themeFillTint="33"/>
          </w:tcPr>
          <w:p w:rsidR="00FD4166" w:rsidRPr="00941EC7" w:rsidRDefault="00FD4166" w:rsidP="00E02E04">
            <w:pPr>
              <w:rPr>
                <w:rFonts w:ascii="Arial Narrow" w:hAnsi="Arial Narrow" w:cs="Arial"/>
                <w:color w:val="000000"/>
                <w:sz w:val="18"/>
                <w:szCs w:val="18"/>
              </w:rPr>
            </w:pPr>
            <w:r w:rsidRPr="00941EC7">
              <w:rPr>
                <w:rFonts w:ascii="Arial Narrow" w:hAnsi="Arial Narrow" w:cs="Arial"/>
                <w:b/>
                <w:bCs/>
                <w:color w:val="000000"/>
                <w:sz w:val="18"/>
                <w:szCs w:val="18"/>
              </w:rPr>
              <w:t>(9)</w:t>
            </w:r>
          </w:p>
        </w:tc>
        <w:tc>
          <w:tcPr>
            <w:tcW w:w="1062" w:type="dxa"/>
            <w:tcBorders>
              <w:top w:val="double" w:sz="4" w:space="0" w:color="auto"/>
              <w:bottom w:val="single" w:sz="4" w:space="0" w:color="auto"/>
            </w:tcBorders>
            <w:shd w:val="clear" w:color="auto" w:fill="F2DBDB" w:themeFill="accent2" w:themeFillTint="33"/>
          </w:tcPr>
          <w:p w:rsidR="00FD4166" w:rsidRPr="00941EC7" w:rsidRDefault="00FD4166" w:rsidP="00E02E04">
            <w:pPr>
              <w:jc w:val="center"/>
              <w:rPr>
                <w:rFonts w:ascii="Arial Narrow" w:hAnsi="Arial Narrow" w:cs="Arial"/>
                <w:b/>
                <w:bCs/>
                <w:color w:val="000000"/>
                <w:sz w:val="18"/>
                <w:szCs w:val="18"/>
              </w:rPr>
            </w:pPr>
            <w:r w:rsidRPr="00941EC7">
              <w:rPr>
                <w:rFonts w:ascii="Arial Narrow" w:hAnsi="Arial Narrow" w:cs="Arial"/>
                <w:b/>
                <w:bCs/>
                <w:color w:val="000000"/>
                <w:sz w:val="18"/>
                <w:szCs w:val="18"/>
              </w:rPr>
              <w:t>(10)</w:t>
            </w:r>
          </w:p>
        </w:tc>
        <w:tc>
          <w:tcPr>
            <w:tcW w:w="1731" w:type="dxa"/>
            <w:tcBorders>
              <w:top w:val="double" w:sz="4" w:space="0" w:color="auto"/>
            </w:tcBorders>
            <w:shd w:val="clear" w:color="auto" w:fill="F2DBDB" w:themeFill="accent2" w:themeFillTint="33"/>
          </w:tcPr>
          <w:p w:rsidR="00FD4166" w:rsidRPr="00941EC7" w:rsidRDefault="00FD4166" w:rsidP="00E02E04">
            <w:pPr>
              <w:jc w:val="center"/>
              <w:rPr>
                <w:rFonts w:ascii="Arial Narrow" w:hAnsi="Arial Narrow" w:cs="Arial"/>
                <w:b/>
                <w:bCs/>
                <w:color w:val="000000"/>
                <w:sz w:val="18"/>
                <w:szCs w:val="18"/>
              </w:rPr>
            </w:pPr>
            <w:r w:rsidRPr="00941EC7">
              <w:rPr>
                <w:rFonts w:ascii="Arial Narrow" w:hAnsi="Arial Narrow" w:cs="Arial"/>
                <w:b/>
                <w:bCs/>
                <w:color w:val="000000"/>
                <w:sz w:val="18"/>
                <w:szCs w:val="18"/>
              </w:rPr>
              <w:t>(11)</w:t>
            </w:r>
          </w:p>
        </w:tc>
      </w:tr>
      <w:tr w:rsidR="00FD4166" w:rsidRPr="00050784" w:rsidTr="001B4F75">
        <w:tc>
          <w:tcPr>
            <w:tcW w:w="608" w:type="dxa"/>
          </w:tcPr>
          <w:p w:rsidR="00FD4166" w:rsidRPr="00050784" w:rsidRDefault="00FD4166" w:rsidP="00E02E04">
            <w:pPr>
              <w:jc w:val="center"/>
              <w:rPr>
                <w:rFonts w:ascii="Arial Narrow" w:hAnsi="Arial Narrow" w:cs="Arial"/>
                <w:bCs/>
                <w:color w:val="000000"/>
                <w:szCs w:val="22"/>
              </w:rPr>
            </w:pPr>
            <w:r w:rsidRPr="00050784">
              <w:rPr>
                <w:rFonts w:ascii="Arial Narrow" w:hAnsi="Arial Narrow" w:cs="Arial"/>
                <w:bCs/>
                <w:color w:val="000000"/>
                <w:szCs w:val="22"/>
              </w:rPr>
              <w:t>1</w:t>
            </w:r>
          </w:p>
        </w:tc>
        <w:tc>
          <w:tcPr>
            <w:tcW w:w="1519" w:type="dxa"/>
          </w:tcPr>
          <w:p w:rsidR="00FD4166" w:rsidRPr="00050784" w:rsidRDefault="00FD4166" w:rsidP="00E02E04">
            <w:pPr>
              <w:jc w:val="left"/>
              <w:rPr>
                <w:rFonts w:ascii="Arial Narrow" w:hAnsi="Arial Narrow" w:cs="Arial"/>
                <w:bCs/>
                <w:color w:val="000000"/>
                <w:szCs w:val="22"/>
              </w:rPr>
            </w:pPr>
            <w:r w:rsidRPr="00050784">
              <w:rPr>
                <w:rFonts w:ascii="Arial Narrow" w:hAnsi="Arial Narrow" w:cs="Arial"/>
                <w:bCs/>
                <w:color w:val="000000"/>
                <w:szCs w:val="22"/>
              </w:rPr>
              <w:t>Pustakawan *</w:t>
            </w:r>
          </w:p>
        </w:tc>
        <w:tc>
          <w:tcPr>
            <w:tcW w:w="496" w:type="dxa"/>
          </w:tcPr>
          <w:p w:rsidR="00FD4166" w:rsidRPr="00050784" w:rsidRDefault="00FD4166" w:rsidP="00E02E04">
            <w:pPr>
              <w:jc w:val="center"/>
              <w:rPr>
                <w:rFonts w:ascii="Arial Narrow" w:hAnsi="Arial Narrow" w:cs="Arial"/>
                <w:bCs/>
                <w:color w:val="000000"/>
                <w:szCs w:val="22"/>
              </w:rPr>
            </w:pPr>
          </w:p>
        </w:tc>
        <w:tc>
          <w:tcPr>
            <w:tcW w:w="496" w:type="dxa"/>
          </w:tcPr>
          <w:p w:rsidR="00FD4166" w:rsidRPr="00050784" w:rsidRDefault="00FD4166" w:rsidP="00E02E04">
            <w:pPr>
              <w:jc w:val="center"/>
              <w:rPr>
                <w:rFonts w:ascii="Arial Narrow" w:hAnsi="Arial Narrow" w:cs="Arial"/>
                <w:bCs/>
                <w:color w:val="000000"/>
                <w:szCs w:val="22"/>
              </w:rPr>
            </w:pPr>
          </w:p>
        </w:tc>
        <w:tc>
          <w:tcPr>
            <w:tcW w:w="496" w:type="dxa"/>
          </w:tcPr>
          <w:p w:rsidR="00FD4166" w:rsidRPr="00050784" w:rsidRDefault="00FD4166" w:rsidP="00E02E04">
            <w:pPr>
              <w:jc w:val="center"/>
              <w:rPr>
                <w:rFonts w:ascii="Arial Narrow" w:hAnsi="Arial Narrow" w:cs="Arial"/>
                <w:bCs/>
                <w:color w:val="000000"/>
                <w:szCs w:val="22"/>
              </w:rPr>
            </w:pPr>
            <w:r w:rsidRPr="00050784">
              <w:rPr>
                <w:rFonts w:ascii="Arial Narrow" w:hAnsi="Arial Narrow" w:cs="Arial"/>
                <w:bCs/>
                <w:color w:val="000000"/>
                <w:szCs w:val="22"/>
              </w:rPr>
              <w:t>1</w:t>
            </w:r>
          </w:p>
        </w:tc>
        <w:tc>
          <w:tcPr>
            <w:tcW w:w="497" w:type="dxa"/>
          </w:tcPr>
          <w:p w:rsidR="00FD4166" w:rsidRPr="00050784" w:rsidRDefault="00FD4166" w:rsidP="00E02E04">
            <w:pPr>
              <w:jc w:val="center"/>
              <w:rPr>
                <w:rFonts w:ascii="Arial Narrow" w:hAnsi="Arial Narrow" w:cs="Arial"/>
                <w:bCs/>
                <w:color w:val="000000"/>
                <w:szCs w:val="22"/>
              </w:rPr>
            </w:pPr>
          </w:p>
        </w:tc>
        <w:tc>
          <w:tcPr>
            <w:tcW w:w="496" w:type="dxa"/>
          </w:tcPr>
          <w:p w:rsidR="00FD4166" w:rsidRPr="00050784" w:rsidRDefault="00FD4166" w:rsidP="00E02E04">
            <w:pPr>
              <w:jc w:val="center"/>
              <w:rPr>
                <w:rFonts w:ascii="Arial Narrow" w:hAnsi="Arial Narrow" w:cs="Arial"/>
                <w:bCs/>
                <w:color w:val="000000"/>
                <w:szCs w:val="22"/>
              </w:rPr>
            </w:pPr>
            <w:r w:rsidRPr="00050784">
              <w:rPr>
                <w:rFonts w:ascii="Arial Narrow" w:hAnsi="Arial Narrow" w:cs="Arial"/>
                <w:bCs/>
                <w:color w:val="000000"/>
                <w:szCs w:val="22"/>
              </w:rPr>
              <w:t>1</w:t>
            </w:r>
          </w:p>
        </w:tc>
        <w:tc>
          <w:tcPr>
            <w:tcW w:w="496" w:type="dxa"/>
          </w:tcPr>
          <w:p w:rsidR="00FD4166" w:rsidRPr="00050784" w:rsidRDefault="00FD4166" w:rsidP="00E02E04">
            <w:pPr>
              <w:jc w:val="center"/>
              <w:rPr>
                <w:rFonts w:ascii="Arial Narrow" w:hAnsi="Arial Narrow" w:cs="Arial"/>
                <w:bCs/>
                <w:color w:val="000000"/>
                <w:szCs w:val="22"/>
              </w:rPr>
            </w:pPr>
          </w:p>
        </w:tc>
        <w:tc>
          <w:tcPr>
            <w:tcW w:w="497" w:type="dxa"/>
          </w:tcPr>
          <w:p w:rsidR="00FD4166" w:rsidRPr="00050784" w:rsidRDefault="00FD4166" w:rsidP="00E02E04">
            <w:pPr>
              <w:jc w:val="center"/>
              <w:rPr>
                <w:rFonts w:ascii="Arial Narrow" w:hAnsi="Arial Narrow" w:cs="Arial"/>
                <w:bCs/>
                <w:color w:val="000000"/>
                <w:szCs w:val="22"/>
              </w:rPr>
            </w:pPr>
            <w:r w:rsidRPr="00050784">
              <w:rPr>
                <w:rFonts w:ascii="Arial Narrow" w:hAnsi="Arial Narrow" w:cs="Arial"/>
                <w:bCs/>
                <w:color w:val="000000"/>
                <w:szCs w:val="22"/>
              </w:rPr>
              <w:t>5</w:t>
            </w:r>
          </w:p>
        </w:tc>
        <w:tc>
          <w:tcPr>
            <w:tcW w:w="1062" w:type="dxa"/>
            <w:shd w:val="horzCross" w:color="auto" w:fill="auto"/>
          </w:tcPr>
          <w:p w:rsidR="00FD4166" w:rsidRPr="00050784" w:rsidRDefault="00FD4166" w:rsidP="00E02E04">
            <w:pPr>
              <w:jc w:val="center"/>
              <w:rPr>
                <w:rFonts w:ascii="Arial Narrow" w:hAnsi="Arial Narrow" w:cs="Arial"/>
                <w:bCs/>
                <w:color w:val="000000"/>
                <w:szCs w:val="22"/>
              </w:rPr>
            </w:pPr>
          </w:p>
        </w:tc>
        <w:tc>
          <w:tcPr>
            <w:tcW w:w="1731" w:type="dxa"/>
            <w:tcBorders>
              <w:bottom w:val="single" w:sz="4" w:space="0" w:color="auto"/>
            </w:tcBorders>
          </w:tcPr>
          <w:p w:rsidR="00FD4166" w:rsidRPr="00050784" w:rsidRDefault="00FD4166" w:rsidP="00E02E04">
            <w:pPr>
              <w:rPr>
                <w:rFonts w:ascii="Arial Narrow" w:hAnsi="Arial Narrow" w:cs="Arial"/>
                <w:bCs/>
                <w:color w:val="000000"/>
                <w:szCs w:val="22"/>
              </w:rPr>
            </w:pPr>
            <w:r w:rsidRPr="00050784">
              <w:rPr>
                <w:rFonts w:ascii="Arial Narrow" w:hAnsi="Arial Narrow" w:cs="Arial"/>
                <w:color w:val="000000"/>
                <w:szCs w:val="22"/>
              </w:rPr>
              <w:t>Universitas</w:t>
            </w:r>
          </w:p>
        </w:tc>
      </w:tr>
      <w:tr w:rsidR="00FD4166" w:rsidRPr="00050784" w:rsidTr="001B4F75">
        <w:tc>
          <w:tcPr>
            <w:tcW w:w="608" w:type="dxa"/>
          </w:tcPr>
          <w:p w:rsidR="00FD4166" w:rsidRPr="00050784" w:rsidRDefault="00FD4166" w:rsidP="00E02E04">
            <w:pPr>
              <w:jc w:val="center"/>
              <w:rPr>
                <w:rFonts w:ascii="Arial Narrow" w:hAnsi="Arial Narrow" w:cs="Arial"/>
                <w:bCs/>
                <w:color w:val="000000"/>
                <w:szCs w:val="22"/>
              </w:rPr>
            </w:pPr>
            <w:r w:rsidRPr="00050784">
              <w:rPr>
                <w:rFonts w:ascii="Arial Narrow" w:hAnsi="Arial Narrow" w:cs="Arial"/>
                <w:bCs/>
                <w:color w:val="000000"/>
                <w:szCs w:val="22"/>
              </w:rPr>
              <w:t>2</w:t>
            </w:r>
          </w:p>
        </w:tc>
        <w:tc>
          <w:tcPr>
            <w:tcW w:w="1519" w:type="dxa"/>
          </w:tcPr>
          <w:p w:rsidR="00FD4166" w:rsidRPr="00050784" w:rsidRDefault="00210A7B" w:rsidP="00E02E04">
            <w:pPr>
              <w:jc w:val="left"/>
              <w:rPr>
                <w:rFonts w:ascii="Arial Narrow" w:hAnsi="Arial Narrow" w:cs="Arial"/>
                <w:bCs/>
                <w:color w:val="000000"/>
                <w:szCs w:val="22"/>
              </w:rPr>
            </w:pPr>
            <w:r>
              <w:rPr>
                <w:rFonts w:ascii="Arial Narrow" w:hAnsi="Arial Narrow" w:cs="Arial"/>
                <w:bCs/>
                <w:color w:val="000000"/>
                <w:szCs w:val="22"/>
              </w:rPr>
              <w:t>Teknisi / Programmer</w:t>
            </w:r>
          </w:p>
        </w:tc>
        <w:tc>
          <w:tcPr>
            <w:tcW w:w="496" w:type="dxa"/>
          </w:tcPr>
          <w:p w:rsidR="00FD4166" w:rsidRPr="00050784" w:rsidRDefault="00FD4166" w:rsidP="00E02E04">
            <w:pPr>
              <w:jc w:val="center"/>
              <w:rPr>
                <w:rFonts w:ascii="Arial Narrow" w:hAnsi="Arial Narrow" w:cs="Arial"/>
                <w:bCs/>
                <w:color w:val="000000"/>
                <w:szCs w:val="22"/>
              </w:rPr>
            </w:pPr>
          </w:p>
        </w:tc>
        <w:tc>
          <w:tcPr>
            <w:tcW w:w="496" w:type="dxa"/>
          </w:tcPr>
          <w:p w:rsidR="00FD4166" w:rsidRPr="00050784" w:rsidRDefault="00FD4166" w:rsidP="00E02E04">
            <w:pPr>
              <w:jc w:val="center"/>
              <w:rPr>
                <w:rFonts w:ascii="Arial Narrow" w:hAnsi="Arial Narrow" w:cs="Arial"/>
                <w:bCs/>
                <w:color w:val="000000"/>
                <w:szCs w:val="22"/>
              </w:rPr>
            </w:pPr>
          </w:p>
        </w:tc>
        <w:tc>
          <w:tcPr>
            <w:tcW w:w="496" w:type="dxa"/>
          </w:tcPr>
          <w:p w:rsidR="00FD4166" w:rsidRPr="00050784" w:rsidRDefault="00210A7B" w:rsidP="00E02E04">
            <w:pPr>
              <w:jc w:val="center"/>
              <w:rPr>
                <w:rFonts w:ascii="Arial Narrow" w:hAnsi="Arial Narrow" w:cs="Arial"/>
                <w:bCs/>
                <w:color w:val="000000"/>
                <w:szCs w:val="22"/>
              </w:rPr>
            </w:pPr>
            <w:r>
              <w:rPr>
                <w:rFonts w:ascii="Arial Narrow" w:hAnsi="Arial Narrow" w:cs="Arial"/>
                <w:bCs/>
                <w:color w:val="000000"/>
                <w:szCs w:val="22"/>
              </w:rPr>
              <w:t>4</w:t>
            </w:r>
          </w:p>
        </w:tc>
        <w:tc>
          <w:tcPr>
            <w:tcW w:w="497" w:type="dxa"/>
          </w:tcPr>
          <w:p w:rsidR="00FD4166" w:rsidRPr="00050784" w:rsidRDefault="00FD4166" w:rsidP="00E02E04">
            <w:pPr>
              <w:jc w:val="center"/>
              <w:rPr>
                <w:rFonts w:ascii="Arial Narrow" w:hAnsi="Arial Narrow" w:cs="Arial"/>
                <w:bCs/>
                <w:color w:val="000000"/>
                <w:szCs w:val="22"/>
              </w:rPr>
            </w:pPr>
          </w:p>
        </w:tc>
        <w:tc>
          <w:tcPr>
            <w:tcW w:w="496" w:type="dxa"/>
          </w:tcPr>
          <w:p w:rsidR="00FD4166" w:rsidRPr="00050784" w:rsidRDefault="00FD4166" w:rsidP="00E02E04">
            <w:pPr>
              <w:jc w:val="center"/>
              <w:rPr>
                <w:rFonts w:ascii="Arial Narrow" w:hAnsi="Arial Narrow" w:cs="Arial"/>
                <w:bCs/>
                <w:color w:val="000000"/>
                <w:szCs w:val="22"/>
              </w:rPr>
            </w:pPr>
          </w:p>
        </w:tc>
        <w:tc>
          <w:tcPr>
            <w:tcW w:w="496" w:type="dxa"/>
          </w:tcPr>
          <w:p w:rsidR="00FD4166" w:rsidRPr="00050784" w:rsidRDefault="00FD4166" w:rsidP="00E02E04">
            <w:pPr>
              <w:jc w:val="center"/>
              <w:rPr>
                <w:rFonts w:ascii="Arial Narrow" w:hAnsi="Arial Narrow" w:cs="Arial"/>
                <w:bCs/>
                <w:color w:val="000000"/>
                <w:szCs w:val="22"/>
              </w:rPr>
            </w:pPr>
          </w:p>
        </w:tc>
        <w:tc>
          <w:tcPr>
            <w:tcW w:w="497" w:type="dxa"/>
          </w:tcPr>
          <w:p w:rsidR="00FD4166" w:rsidRPr="00050784" w:rsidRDefault="00FD4166" w:rsidP="00E02E04">
            <w:pPr>
              <w:jc w:val="center"/>
              <w:rPr>
                <w:rFonts w:ascii="Arial Narrow" w:hAnsi="Arial Narrow" w:cs="Arial"/>
                <w:bCs/>
                <w:color w:val="000000"/>
                <w:szCs w:val="22"/>
              </w:rPr>
            </w:pPr>
          </w:p>
        </w:tc>
        <w:tc>
          <w:tcPr>
            <w:tcW w:w="1062" w:type="dxa"/>
          </w:tcPr>
          <w:p w:rsidR="00FD4166" w:rsidRPr="00050784" w:rsidRDefault="00FD4166" w:rsidP="00E02E04">
            <w:pPr>
              <w:jc w:val="center"/>
              <w:rPr>
                <w:rFonts w:ascii="Arial Narrow" w:hAnsi="Arial Narrow" w:cs="Arial"/>
                <w:bCs/>
                <w:color w:val="000000"/>
                <w:szCs w:val="22"/>
              </w:rPr>
            </w:pPr>
          </w:p>
        </w:tc>
        <w:tc>
          <w:tcPr>
            <w:tcW w:w="1731" w:type="dxa"/>
          </w:tcPr>
          <w:p w:rsidR="00FD4166" w:rsidRPr="00050784" w:rsidRDefault="00FD4166" w:rsidP="00E02E04">
            <w:pPr>
              <w:ind w:right="-108"/>
              <w:rPr>
                <w:rFonts w:ascii="Arial Narrow" w:hAnsi="Arial Narrow" w:cs="Arial"/>
                <w:color w:val="000000"/>
                <w:szCs w:val="22"/>
              </w:rPr>
            </w:pPr>
            <w:r w:rsidRPr="00050784">
              <w:rPr>
                <w:rFonts w:ascii="Arial Narrow" w:hAnsi="Arial Narrow" w:cs="Arial"/>
                <w:color w:val="000000"/>
                <w:szCs w:val="22"/>
              </w:rPr>
              <w:t>Univ+Fakultas+PS</w:t>
            </w:r>
          </w:p>
        </w:tc>
      </w:tr>
      <w:tr w:rsidR="00FD4166" w:rsidRPr="00050784" w:rsidTr="001B4F75">
        <w:tc>
          <w:tcPr>
            <w:tcW w:w="608" w:type="dxa"/>
          </w:tcPr>
          <w:p w:rsidR="00FD4166" w:rsidRPr="00050784" w:rsidRDefault="00FD4166" w:rsidP="00E02E04">
            <w:pPr>
              <w:jc w:val="center"/>
              <w:rPr>
                <w:rFonts w:ascii="Arial Narrow" w:hAnsi="Arial Narrow" w:cs="Arial"/>
                <w:bCs/>
                <w:color w:val="000000"/>
                <w:szCs w:val="22"/>
              </w:rPr>
            </w:pPr>
            <w:r w:rsidRPr="00050784">
              <w:rPr>
                <w:rFonts w:ascii="Arial Narrow" w:hAnsi="Arial Narrow" w:cs="Arial"/>
                <w:bCs/>
                <w:color w:val="000000"/>
                <w:szCs w:val="22"/>
              </w:rPr>
              <w:t>3</w:t>
            </w:r>
          </w:p>
        </w:tc>
        <w:tc>
          <w:tcPr>
            <w:tcW w:w="1519" w:type="dxa"/>
          </w:tcPr>
          <w:p w:rsidR="00FD4166" w:rsidRPr="00050784" w:rsidRDefault="00FD4166" w:rsidP="00E02E04">
            <w:pPr>
              <w:jc w:val="left"/>
              <w:rPr>
                <w:rFonts w:ascii="Arial Narrow" w:hAnsi="Arial Narrow" w:cs="Arial"/>
                <w:bCs/>
                <w:color w:val="000000"/>
                <w:szCs w:val="22"/>
              </w:rPr>
            </w:pPr>
            <w:r w:rsidRPr="00050784">
              <w:rPr>
                <w:rFonts w:ascii="Arial Narrow" w:hAnsi="Arial Narrow" w:cs="Arial"/>
                <w:bCs/>
                <w:color w:val="000000"/>
                <w:szCs w:val="22"/>
              </w:rPr>
              <w:t>Administrasi</w:t>
            </w:r>
          </w:p>
        </w:tc>
        <w:tc>
          <w:tcPr>
            <w:tcW w:w="496" w:type="dxa"/>
          </w:tcPr>
          <w:p w:rsidR="00FD4166" w:rsidRPr="00050784" w:rsidRDefault="00FD4166" w:rsidP="00E02E04">
            <w:pPr>
              <w:jc w:val="center"/>
              <w:rPr>
                <w:rFonts w:ascii="Arial Narrow" w:hAnsi="Arial Narrow" w:cs="Arial"/>
                <w:bCs/>
                <w:color w:val="000000"/>
                <w:szCs w:val="22"/>
              </w:rPr>
            </w:pPr>
          </w:p>
        </w:tc>
        <w:tc>
          <w:tcPr>
            <w:tcW w:w="496" w:type="dxa"/>
          </w:tcPr>
          <w:p w:rsidR="00FD4166" w:rsidRPr="00050784" w:rsidRDefault="00FD4166" w:rsidP="00E02E04">
            <w:pPr>
              <w:jc w:val="center"/>
              <w:rPr>
                <w:rFonts w:ascii="Arial Narrow" w:hAnsi="Arial Narrow" w:cs="Arial"/>
                <w:bCs/>
                <w:color w:val="000000"/>
                <w:szCs w:val="22"/>
              </w:rPr>
            </w:pPr>
          </w:p>
        </w:tc>
        <w:tc>
          <w:tcPr>
            <w:tcW w:w="496" w:type="dxa"/>
          </w:tcPr>
          <w:p w:rsidR="00FD4166" w:rsidRPr="00050784" w:rsidRDefault="00FD4166" w:rsidP="00E02E04">
            <w:pPr>
              <w:jc w:val="center"/>
              <w:rPr>
                <w:rFonts w:ascii="Arial Narrow" w:hAnsi="Arial Narrow" w:cs="Arial"/>
                <w:bCs/>
                <w:color w:val="000000"/>
                <w:szCs w:val="22"/>
              </w:rPr>
            </w:pPr>
            <w:r w:rsidRPr="00050784">
              <w:rPr>
                <w:rFonts w:ascii="Arial Narrow" w:hAnsi="Arial Narrow" w:cs="Arial"/>
                <w:bCs/>
                <w:color w:val="000000"/>
                <w:szCs w:val="22"/>
              </w:rPr>
              <w:t>3</w:t>
            </w:r>
          </w:p>
        </w:tc>
        <w:tc>
          <w:tcPr>
            <w:tcW w:w="497" w:type="dxa"/>
          </w:tcPr>
          <w:p w:rsidR="00FD4166" w:rsidRPr="00050784" w:rsidRDefault="00FD4166" w:rsidP="00E02E04">
            <w:pPr>
              <w:jc w:val="center"/>
              <w:rPr>
                <w:rFonts w:ascii="Arial Narrow" w:hAnsi="Arial Narrow" w:cs="Arial"/>
                <w:bCs/>
                <w:color w:val="000000"/>
                <w:szCs w:val="22"/>
              </w:rPr>
            </w:pPr>
          </w:p>
        </w:tc>
        <w:tc>
          <w:tcPr>
            <w:tcW w:w="496" w:type="dxa"/>
          </w:tcPr>
          <w:p w:rsidR="00FD4166" w:rsidRPr="00050784" w:rsidRDefault="00FD4166" w:rsidP="00E02E04">
            <w:pPr>
              <w:jc w:val="center"/>
              <w:rPr>
                <w:rFonts w:ascii="Arial Narrow" w:hAnsi="Arial Narrow" w:cs="Arial"/>
                <w:bCs/>
                <w:color w:val="000000"/>
                <w:szCs w:val="22"/>
              </w:rPr>
            </w:pPr>
          </w:p>
        </w:tc>
        <w:tc>
          <w:tcPr>
            <w:tcW w:w="496" w:type="dxa"/>
          </w:tcPr>
          <w:p w:rsidR="00FD4166" w:rsidRPr="00050784" w:rsidRDefault="00FD4166" w:rsidP="00E02E04">
            <w:pPr>
              <w:jc w:val="center"/>
              <w:rPr>
                <w:rFonts w:ascii="Arial Narrow" w:hAnsi="Arial Narrow" w:cs="Arial"/>
                <w:bCs/>
                <w:color w:val="000000"/>
                <w:szCs w:val="22"/>
              </w:rPr>
            </w:pPr>
          </w:p>
        </w:tc>
        <w:tc>
          <w:tcPr>
            <w:tcW w:w="497" w:type="dxa"/>
          </w:tcPr>
          <w:p w:rsidR="00FD4166" w:rsidRPr="00050784" w:rsidRDefault="00FD4166" w:rsidP="00E02E04">
            <w:pPr>
              <w:jc w:val="center"/>
              <w:rPr>
                <w:rFonts w:ascii="Arial Narrow" w:hAnsi="Arial Narrow" w:cs="Arial"/>
                <w:bCs/>
                <w:color w:val="000000"/>
                <w:szCs w:val="22"/>
              </w:rPr>
            </w:pPr>
          </w:p>
        </w:tc>
        <w:tc>
          <w:tcPr>
            <w:tcW w:w="1062" w:type="dxa"/>
          </w:tcPr>
          <w:p w:rsidR="00FD4166" w:rsidRPr="00050784" w:rsidRDefault="00FD4166" w:rsidP="00E02E04">
            <w:pPr>
              <w:jc w:val="center"/>
              <w:rPr>
                <w:rFonts w:ascii="Arial Narrow" w:hAnsi="Arial Narrow" w:cs="Arial"/>
                <w:bCs/>
                <w:color w:val="000000"/>
                <w:szCs w:val="22"/>
              </w:rPr>
            </w:pPr>
            <w:r w:rsidRPr="00050784">
              <w:rPr>
                <w:rFonts w:ascii="Arial Narrow" w:hAnsi="Arial Narrow" w:cs="Arial"/>
                <w:bCs/>
                <w:color w:val="000000"/>
                <w:szCs w:val="22"/>
              </w:rPr>
              <w:t>2</w:t>
            </w:r>
          </w:p>
        </w:tc>
        <w:tc>
          <w:tcPr>
            <w:tcW w:w="1731" w:type="dxa"/>
          </w:tcPr>
          <w:p w:rsidR="00FD4166" w:rsidRPr="00050784" w:rsidRDefault="00FD4166" w:rsidP="00E02E04">
            <w:pPr>
              <w:rPr>
                <w:rFonts w:ascii="Arial Narrow" w:hAnsi="Arial Narrow" w:cs="Arial"/>
                <w:bCs/>
                <w:color w:val="000000"/>
                <w:szCs w:val="22"/>
              </w:rPr>
            </w:pPr>
            <w:r w:rsidRPr="00050784">
              <w:rPr>
                <w:rFonts w:ascii="Arial Narrow" w:hAnsi="Arial Narrow" w:cs="Arial"/>
                <w:bCs/>
                <w:color w:val="000000"/>
                <w:szCs w:val="22"/>
              </w:rPr>
              <w:t>Fakultas</w:t>
            </w:r>
          </w:p>
        </w:tc>
      </w:tr>
      <w:tr w:rsidR="00FD4166" w:rsidRPr="00050784" w:rsidTr="001B4F75">
        <w:tc>
          <w:tcPr>
            <w:tcW w:w="608" w:type="dxa"/>
          </w:tcPr>
          <w:p w:rsidR="00FD4166" w:rsidRPr="00050784" w:rsidRDefault="00FD4166" w:rsidP="00E02E04">
            <w:pPr>
              <w:jc w:val="center"/>
              <w:rPr>
                <w:rFonts w:ascii="Arial Narrow" w:hAnsi="Arial Narrow" w:cs="Arial"/>
                <w:bCs/>
                <w:color w:val="000000"/>
                <w:szCs w:val="22"/>
              </w:rPr>
            </w:pPr>
            <w:r w:rsidRPr="00050784">
              <w:rPr>
                <w:rFonts w:ascii="Arial Narrow" w:hAnsi="Arial Narrow" w:cs="Arial"/>
                <w:bCs/>
                <w:color w:val="000000"/>
                <w:szCs w:val="22"/>
              </w:rPr>
              <w:t>4</w:t>
            </w:r>
          </w:p>
        </w:tc>
        <w:tc>
          <w:tcPr>
            <w:tcW w:w="1519" w:type="dxa"/>
          </w:tcPr>
          <w:p w:rsidR="00FD4166" w:rsidRPr="00050784" w:rsidRDefault="00FD4166" w:rsidP="00E02E04">
            <w:pPr>
              <w:jc w:val="left"/>
              <w:rPr>
                <w:rFonts w:ascii="Arial Narrow" w:hAnsi="Arial Narrow" w:cs="Arial"/>
                <w:bCs/>
                <w:color w:val="000000"/>
                <w:szCs w:val="22"/>
              </w:rPr>
            </w:pPr>
            <w:r w:rsidRPr="00050784">
              <w:rPr>
                <w:rFonts w:ascii="Arial Narrow" w:hAnsi="Arial Narrow" w:cs="Arial"/>
                <w:bCs/>
                <w:color w:val="000000"/>
                <w:szCs w:val="22"/>
              </w:rPr>
              <w:t>Lainnya : CS</w:t>
            </w:r>
          </w:p>
        </w:tc>
        <w:tc>
          <w:tcPr>
            <w:tcW w:w="496" w:type="dxa"/>
          </w:tcPr>
          <w:p w:rsidR="00FD4166" w:rsidRPr="00050784" w:rsidRDefault="00FD4166" w:rsidP="00E02E04">
            <w:pPr>
              <w:jc w:val="center"/>
              <w:rPr>
                <w:rFonts w:ascii="Arial Narrow" w:hAnsi="Arial Narrow" w:cs="Arial"/>
                <w:bCs/>
                <w:color w:val="000000"/>
                <w:szCs w:val="22"/>
              </w:rPr>
            </w:pPr>
          </w:p>
        </w:tc>
        <w:tc>
          <w:tcPr>
            <w:tcW w:w="496" w:type="dxa"/>
          </w:tcPr>
          <w:p w:rsidR="00FD4166" w:rsidRPr="00050784" w:rsidRDefault="00FD4166" w:rsidP="00E02E04">
            <w:pPr>
              <w:jc w:val="center"/>
              <w:rPr>
                <w:rFonts w:ascii="Arial Narrow" w:hAnsi="Arial Narrow" w:cs="Arial"/>
                <w:bCs/>
                <w:color w:val="000000"/>
                <w:szCs w:val="22"/>
              </w:rPr>
            </w:pPr>
          </w:p>
        </w:tc>
        <w:tc>
          <w:tcPr>
            <w:tcW w:w="496" w:type="dxa"/>
          </w:tcPr>
          <w:p w:rsidR="00FD4166" w:rsidRPr="00050784" w:rsidRDefault="00FD4166" w:rsidP="00E02E04">
            <w:pPr>
              <w:jc w:val="center"/>
              <w:rPr>
                <w:rFonts w:ascii="Arial Narrow" w:hAnsi="Arial Narrow" w:cs="Arial"/>
                <w:bCs/>
                <w:color w:val="000000"/>
                <w:szCs w:val="22"/>
              </w:rPr>
            </w:pPr>
          </w:p>
        </w:tc>
        <w:tc>
          <w:tcPr>
            <w:tcW w:w="497" w:type="dxa"/>
          </w:tcPr>
          <w:p w:rsidR="00FD4166" w:rsidRPr="00050784" w:rsidRDefault="00FD4166" w:rsidP="00E02E04">
            <w:pPr>
              <w:jc w:val="center"/>
              <w:rPr>
                <w:rFonts w:ascii="Arial Narrow" w:hAnsi="Arial Narrow" w:cs="Arial"/>
                <w:bCs/>
                <w:color w:val="000000"/>
                <w:szCs w:val="22"/>
              </w:rPr>
            </w:pPr>
          </w:p>
        </w:tc>
        <w:tc>
          <w:tcPr>
            <w:tcW w:w="496" w:type="dxa"/>
          </w:tcPr>
          <w:p w:rsidR="00FD4166" w:rsidRPr="00050784" w:rsidRDefault="00FD4166" w:rsidP="00E02E04">
            <w:pPr>
              <w:jc w:val="center"/>
              <w:rPr>
                <w:rFonts w:ascii="Arial Narrow" w:hAnsi="Arial Narrow" w:cs="Arial"/>
                <w:bCs/>
                <w:color w:val="000000"/>
                <w:szCs w:val="22"/>
              </w:rPr>
            </w:pPr>
          </w:p>
        </w:tc>
        <w:tc>
          <w:tcPr>
            <w:tcW w:w="496" w:type="dxa"/>
          </w:tcPr>
          <w:p w:rsidR="00FD4166" w:rsidRPr="00050784" w:rsidRDefault="00FD4166" w:rsidP="00E02E04">
            <w:pPr>
              <w:jc w:val="center"/>
              <w:rPr>
                <w:rFonts w:ascii="Arial Narrow" w:hAnsi="Arial Narrow" w:cs="Arial"/>
                <w:bCs/>
                <w:color w:val="000000"/>
                <w:szCs w:val="22"/>
              </w:rPr>
            </w:pPr>
          </w:p>
        </w:tc>
        <w:tc>
          <w:tcPr>
            <w:tcW w:w="497" w:type="dxa"/>
          </w:tcPr>
          <w:p w:rsidR="00FD4166" w:rsidRPr="00050784" w:rsidRDefault="00FD4166" w:rsidP="00E02E04">
            <w:pPr>
              <w:jc w:val="center"/>
              <w:rPr>
                <w:rFonts w:ascii="Arial Narrow" w:hAnsi="Arial Narrow" w:cs="Arial"/>
                <w:bCs/>
                <w:color w:val="000000"/>
                <w:szCs w:val="22"/>
              </w:rPr>
            </w:pPr>
          </w:p>
        </w:tc>
        <w:tc>
          <w:tcPr>
            <w:tcW w:w="1062" w:type="dxa"/>
          </w:tcPr>
          <w:p w:rsidR="00FD4166" w:rsidRPr="00050784" w:rsidRDefault="00FD4166" w:rsidP="00E02E04">
            <w:pPr>
              <w:jc w:val="center"/>
              <w:rPr>
                <w:rFonts w:ascii="Arial Narrow" w:hAnsi="Arial Narrow" w:cs="Arial"/>
                <w:bCs/>
                <w:color w:val="000000"/>
                <w:szCs w:val="22"/>
              </w:rPr>
            </w:pPr>
            <w:r w:rsidRPr="00050784">
              <w:rPr>
                <w:rFonts w:ascii="Arial Narrow" w:hAnsi="Arial Narrow" w:cs="Arial"/>
                <w:bCs/>
                <w:color w:val="000000"/>
                <w:szCs w:val="22"/>
              </w:rPr>
              <w:t>2</w:t>
            </w:r>
          </w:p>
        </w:tc>
        <w:tc>
          <w:tcPr>
            <w:tcW w:w="1731" w:type="dxa"/>
          </w:tcPr>
          <w:p w:rsidR="00FD4166" w:rsidRPr="00050784" w:rsidRDefault="00FD4166" w:rsidP="00E02E04">
            <w:pPr>
              <w:rPr>
                <w:rFonts w:ascii="Arial Narrow" w:hAnsi="Arial Narrow" w:cs="Arial"/>
                <w:bCs/>
                <w:color w:val="000000"/>
                <w:szCs w:val="22"/>
              </w:rPr>
            </w:pPr>
            <w:r w:rsidRPr="00050784">
              <w:rPr>
                <w:rFonts w:ascii="Arial Narrow" w:hAnsi="Arial Narrow" w:cs="Arial"/>
                <w:bCs/>
                <w:color w:val="000000"/>
                <w:szCs w:val="22"/>
              </w:rPr>
              <w:t>Fakultas</w:t>
            </w:r>
          </w:p>
        </w:tc>
      </w:tr>
      <w:tr w:rsidR="00FD4166" w:rsidRPr="00050784" w:rsidTr="001B4F75">
        <w:tc>
          <w:tcPr>
            <w:tcW w:w="2127" w:type="dxa"/>
            <w:gridSpan w:val="2"/>
          </w:tcPr>
          <w:p w:rsidR="00FD4166" w:rsidRPr="00050784" w:rsidRDefault="00FD4166" w:rsidP="00E02E04">
            <w:pPr>
              <w:jc w:val="center"/>
              <w:rPr>
                <w:rFonts w:ascii="Arial Narrow" w:hAnsi="Arial Narrow" w:cs="Arial"/>
                <w:b/>
                <w:bCs/>
                <w:color w:val="000000"/>
                <w:szCs w:val="22"/>
              </w:rPr>
            </w:pPr>
            <w:r w:rsidRPr="00050784">
              <w:rPr>
                <w:rFonts w:ascii="Arial Narrow" w:hAnsi="Arial Narrow" w:cs="Arial"/>
                <w:b/>
                <w:bCs/>
                <w:color w:val="000000"/>
                <w:szCs w:val="22"/>
              </w:rPr>
              <w:t>Total</w:t>
            </w:r>
          </w:p>
        </w:tc>
        <w:tc>
          <w:tcPr>
            <w:tcW w:w="496" w:type="dxa"/>
          </w:tcPr>
          <w:p w:rsidR="00FD4166" w:rsidRPr="00050784" w:rsidRDefault="00210A7B" w:rsidP="00E02E04">
            <w:pPr>
              <w:jc w:val="center"/>
              <w:rPr>
                <w:rFonts w:ascii="Arial Narrow" w:hAnsi="Arial Narrow" w:cs="Arial"/>
                <w:bCs/>
                <w:color w:val="000000"/>
                <w:szCs w:val="22"/>
              </w:rPr>
            </w:pPr>
            <w:r>
              <w:rPr>
                <w:rFonts w:ascii="Arial Narrow" w:hAnsi="Arial Narrow" w:cs="Arial"/>
                <w:bCs/>
                <w:color w:val="000000"/>
                <w:szCs w:val="22"/>
              </w:rPr>
              <w:t>0</w:t>
            </w:r>
          </w:p>
        </w:tc>
        <w:tc>
          <w:tcPr>
            <w:tcW w:w="496" w:type="dxa"/>
          </w:tcPr>
          <w:p w:rsidR="00FD4166" w:rsidRPr="00050784" w:rsidRDefault="00A50957" w:rsidP="00E02E04">
            <w:pPr>
              <w:jc w:val="center"/>
              <w:rPr>
                <w:rFonts w:ascii="Arial Narrow" w:hAnsi="Arial Narrow" w:cs="Arial"/>
                <w:bCs/>
                <w:color w:val="000000"/>
                <w:szCs w:val="22"/>
              </w:rPr>
            </w:pPr>
            <w:r>
              <w:rPr>
                <w:rFonts w:ascii="Arial Narrow" w:hAnsi="Arial Narrow" w:cs="Arial"/>
                <w:bCs/>
                <w:color w:val="000000"/>
                <w:szCs w:val="22"/>
              </w:rPr>
              <w:t>0</w:t>
            </w:r>
          </w:p>
        </w:tc>
        <w:tc>
          <w:tcPr>
            <w:tcW w:w="496" w:type="dxa"/>
          </w:tcPr>
          <w:p w:rsidR="00FD4166" w:rsidRPr="00050784" w:rsidRDefault="00A50957" w:rsidP="00E02E04">
            <w:pPr>
              <w:jc w:val="center"/>
              <w:rPr>
                <w:rFonts w:ascii="Arial Narrow" w:hAnsi="Arial Narrow" w:cs="Arial"/>
                <w:bCs/>
                <w:color w:val="000000"/>
                <w:szCs w:val="22"/>
              </w:rPr>
            </w:pPr>
            <w:r>
              <w:rPr>
                <w:rFonts w:ascii="Arial Narrow" w:hAnsi="Arial Narrow" w:cs="Arial"/>
                <w:bCs/>
                <w:color w:val="000000"/>
                <w:szCs w:val="22"/>
              </w:rPr>
              <w:t>8</w:t>
            </w:r>
          </w:p>
        </w:tc>
        <w:tc>
          <w:tcPr>
            <w:tcW w:w="497" w:type="dxa"/>
          </w:tcPr>
          <w:p w:rsidR="00FD4166" w:rsidRPr="00050784" w:rsidRDefault="00A50957" w:rsidP="00E02E04">
            <w:pPr>
              <w:jc w:val="center"/>
              <w:rPr>
                <w:rFonts w:ascii="Arial Narrow" w:hAnsi="Arial Narrow" w:cs="Arial"/>
                <w:bCs/>
                <w:color w:val="000000"/>
                <w:szCs w:val="22"/>
              </w:rPr>
            </w:pPr>
            <w:r>
              <w:rPr>
                <w:rFonts w:ascii="Arial Narrow" w:hAnsi="Arial Narrow" w:cs="Arial"/>
                <w:bCs/>
                <w:color w:val="000000"/>
                <w:szCs w:val="22"/>
              </w:rPr>
              <w:t>0</w:t>
            </w:r>
          </w:p>
        </w:tc>
        <w:tc>
          <w:tcPr>
            <w:tcW w:w="496" w:type="dxa"/>
          </w:tcPr>
          <w:p w:rsidR="00FD4166" w:rsidRPr="00050784" w:rsidRDefault="00FD4166" w:rsidP="00E02E04">
            <w:pPr>
              <w:jc w:val="center"/>
              <w:rPr>
                <w:rFonts w:ascii="Arial Narrow" w:hAnsi="Arial Narrow" w:cs="Arial"/>
                <w:bCs/>
                <w:color w:val="000000"/>
                <w:szCs w:val="22"/>
              </w:rPr>
            </w:pPr>
            <w:r w:rsidRPr="00050784">
              <w:rPr>
                <w:rFonts w:ascii="Arial Narrow" w:hAnsi="Arial Narrow" w:cs="Arial"/>
                <w:bCs/>
                <w:color w:val="000000"/>
                <w:szCs w:val="22"/>
              </w:rPr>
              <w:t>1</w:t>
            </w:r>
          </w:p>
        </w:tc>
        <w:tc>
          <w:tcPr>
            <w:tcW w:w="496" w:type="dxa"/>
          </w:tcPr>
          <w:p w:rsidR="00FD4166" w:rsidRPr="00050784" w:rsidRDefault="00FD4166" w:rsidP="00E02E04">
            <w:pPr>
              <w:jc w:val="center"/>
              <w:rPr>
                <w:rFonts w:ascii="Arial Narrow" w:hAnsi="Arial Narrow" w:cs="Arial"/>
                <w:bCs/>
                <w:color w:val="000000"/>
                <w:szCs w:val="22"/>
              </w:rPr>
            </w:pPr>
          </w:p>
        </w:tc>
        <w:tc>
          <w:tcPr>
            <w:tcW w:w="497" w:type="dxa"/>
          </w:tcPr>
          <w:p w:rsidR="00FD4166" w:rsidRPr="00050784" w:rsidRDefault="00FD4166" w:rsidP="00E02E04">
            <w:pPr>
              <w:jc w:val="center"/>
              <w:rPr>
                <w:rFonts w:ascii="Arial Narrow" w:hAnsi="Arial Narrow" w:cs="Arial"/>
                <w:bCs/>
                <w:color w:val="000000"/>
                <w:szCs w:val="22"/>
              </w:rPr>
            </w:pPr>
            <w:r w:rsidRPr="00050784">
              <w:rPr>
                <w:rFonts w:ascii="Arial Narrow" w:hAnsi="Arial Narrow" w:cs="Arial"/>
                <w:bCs/>
                <w:color w:val="000000"/>
                <w:szCs w:val="22"/>
              </w:rPr>
              <w:t>5</w:t>
            </w:r>
          </w:p>
        </w:tc>
        <w:tc>
          <w:tcPr>
            <w:tcW w:w="1062" w:type="dxa"/>
          </w:tcPr>
          <w:p w:rsidR="00FD4166" w:rsidRPr="00050784" w:rsidRDefault="00FD4166" w:rsidP="00E02E04">
            <w:pPr>
              <w:jc w:val="center"/>
              <w:rPr>
                <w:rFonts w:ascii="Arial Narrow" w:hAnsi="Arial Narrow" w:cs="Arial"/>
                <w:bCs/>
                <w:color w:val="000000"/>
                <w:szCs w:val="22"/>
              </w:rPr>
            </w:pPr>
            <w:r w:rsidRPr="00050784">
              <w:rPr>
                <w:rFonts w:ascii="Arial Narrow" w:hAnsi="Arial Narrow" w:cs="Arial"/>
                <w:bCs/>
                <w:color w:val="000000"/>
                <w:szCs w:val="22"/>
              </w:rPr>
              <w:t>4</w:t>
            </w:r>
          </w:p>
        </w:tc>
        <w:tc>
          <w:tcPr>
            <w:tcW w:w="1731" w:type="dxa"/>
          </w:tcPr>
          <w:p w:rsidR="00FD4166" w:rsidRPr="00050784" w:rsidRDefault="00FD4166" w:rsidP="00E02E04">
            <w:pPr>
              <w:rPr>
                <w:rFonts w:ascii="Arial Narrow" w:hAnsi="Arial Narrow" w:cs="Arial"/>
                <w:bCs/>
                <w:color w:val="000000"/>
                <w:szCs w:val="22"/>
              </w:rPr>
            </w:pPr>
          </w:p>
        </w:tc>
      </w:tr>
    </w:tbl>
    <w:p w:rsidR="00FD4166" w:rsidRPr="00B25874" w:rsidRDefault="00FD4166" w:rsidP="00FD4166">
      <w:pPr>
        <w:ind w:left="270"/>
        <w:rPr>
          <w:rFonts w:cs="Arial"/>
          <w:bCs/>
          <w:color w:val="000000"/>
        </w:rPr>
      </w:pPr>
      <w:r w:rsidRPr="00B25874">
        <w:rPr>
          <w:rFonts w:cs="Arial"/>
          <w:bCs/>
          <w:color w:val="000000"/>
          <w:sz w:val="20"/>
        </w:rPr>
        <w:t>* Hanya yang memiliki pendidikan formal dalam bidang perpustakaan</w:t>
      </w:r>
    </w:p>
    <w:p w:rsidR="00FD4166" w:rsidRDefault="00FD4166" w:rsidP="00FD4166">
      <w:pPr>
        <w:ind w:left="540" w:hanging="540"/>
        <w:rPr>
          <w:color w:val="000000"/>
        </w:rPr>
      </w:pPr>
    </w:p>
    <w:p w:rsidR="001B4F75" w:rsidRPr="00B25874" w:rsidRDefault="001B4F75" w:rsidP="00FD4166">
      <w:pPr>
        <w:ind w:left="540" w:hanging="540"/>
        <w:rPr>
          <w:color w:val="000000"/>
        </w:rPr>
      </w:pPr>
    </w:p>
    <w:p w:rsidR="00FD4166" w:rsidRDefault="00FD4166" w:rsidP="00FD4166">
      <w:pPr>
        <w:tabs>
          <w:tab w:val="left" w:pos="709"/>
        </w:tabs>
        <w:ind w:left="720" w:hanging="720"/>
        <w:rPr>
          <w:b/>
          <w:color w:val="000000"/>
        </w:rPr>
      </w:pPr>
      <w:r w:rsidRPr="001A7818">
        <w:rPr>
          <w:b/>
          <w:color w:val="000000"/>
          <w:sz w:val="24"/>
          <w:szCs w:val="24"/>
        </w:rPr>
        <w:t>4.6.2 Jelaskan upaya yang telah dilakukan PS dalam meningkatkan kualifikasi dan kompetensi tenaga kependidikan</w:t>
      </w:r>
      <w:r w:rsidRPr="001A7818">
        <w:rPr>
          <w:b/>
          <w:color w:val="000000"/>
        </w:rPr>
        <w:t xml:space="preserve">. </w:t>
      </w:r>
    </w:p>
    <w:tbl>
      <w:tblPr>
        <w:tblStyle w:val="TableGrid"/>
        <w:tblW w:w="0" w:type="auto"/>
        <w:tblInd w:w="198" w:type="dxa"/>
        <w:tblLook w:val="04A0" w:firstRow="1" w:lastRow="0" w:firstColumn="1" w:lastColumn="0" w:noHBand="0" w:noVBand="1"/>
      </w:tblPr>
      <w:tblGrid>
        <w:gridCol w:w="8814"/>
      </w:tblGrid>
      <w:tr w:rsidR="00AB2199" w:rsidTr="00AB2199">
        <w:tc>
          <w:tcPr>
            <w:tcW w:w="9000" w:type="dxa"/>
          </w:tcPr>
          <w:p w:rsidR="00AB2199" w:rsidRDefault="00AB2199" w:rsidP="00AB2199">
            <w:pPr>
              <w:rPr>
                <w:rFonts w:cs="Arial"/>
                <w:color w:val="000000"/>
                <w:sz w:val="24"/>
                <w:szCs w:val="24"/>
                <w:lang w:val="sv-SE"/>
              </w:rPr>
            </w:pPr>
          </w:p>
          <w:p w:rsidR="00AB2199" w:rsidRPr="00AB2199" w:rsidRDefault="00AB2199" w:rsidP="00AB2199">
            <w:pPr>
              <w:rPr>
                <w:rFonts w:cs="Arial"/>
                <w:color w:val="000000"/>
                <w:sz w:val="24"/>
                <w:szCs w:val="24"/>
                <w:lang w:val="sv-SE"/>
              </w:rPr>
            </w:pPr>
            <w:r w:rsidRPr="00AB2199">
              <w:rPr>
                <w:rFonts w:cs="Arial"/>
                <w:color w:val="000000"/>
                <w:sz w:val="24"/>
                <w:szCs w:val="24"/>
                <w:lang w:val="sv-SE"/>
              </w:rPr>
              <w:t xml:space="preserve">Upaya yang dilakukan </w:t>
            </w:r>
            <w:r w:rsidRPr="00AB2199">
              <w:rPr>
                <w:rFonts w:cs="Arial"/>
                <w:color w:val="000000"/>
                <w:sz w:val="24"/>
                <w:szCs w:val="24"/>
                <w:lang w:val="id-ID"/>
              </w:rPr>
              <w:t>prodi</w:t>
            </w:r>
            <w:r w:rsidRPr="00AB2199">
              <w:rPr>
                <w:rFonts w:cs="Arial"/>
                <w:color w:val="000000"/>
                <w:sz w:val="24"/>
                <w:szCs w:val="24"/>
                <w:lang w:val="sv-SE"/>
              </w:rPr>
              <w:t xml:space="preserve"> untuk meningkatkan kualifikasi dan kompetensi tenaga kependidikan adalah dengan memberikan pelatihan-pelatihan. Beberapa pelatihan yang pernah diterima oleh staf kependidikan PSTI – UBHARA disajikan dalam tabel dibawah ini.</w:t>
            </w:r>
          </w:p>
          <w:p w:rsidR="00AB2199" w:rsidRDefault="00AB2199" w:rsidP="00AB2199">
            <w:pPr>
              <w:rPr>
                <w:rFonts w:cs="Arial"/>
                <w:color w:val="000000"/>
                <w:sz w:val="24"/>
                <w:szCs w:val="24"/>
                <w:lang w:val="sv-SE"/>
              </w:rPr>
            </w:pPr>
            <w:r w:rsidRPr="00AB2199">
              <w:rPr>
                <w:rFonts w:cs="Arial"/>
                <w:color w:val="000000"/>
                <w:sz w:val="24"/>
                <w:szCs w:val="24"/>
                <w:lang w:val="sv-SE"/>
              </w:rPr>
              <w:t>Selain pelatihan untuk peningkatan kompetensi, staf kependidikan UBHARA secara rutin setiap tahun memperoleh pembinaan karyawan UBHARA Surabaya dengan nara sumber dari yayasan YBBDJ untuk meningkatkan semangat kerja karyawan dan dosen.</w:t>
            </w:r>
            <w:r w:rsidR="000F4840">
              <w:rPr>
                <w:rFonts w:cs="Arial"/>
                <w:color w:val="000000"/>
                <w:sz w:val="24"/>
                <w:szCs w:val="24"/>
                <w:lang w:val="sv-SE"/>
              </w:rPr>
              <w:t xml:space="preserve"> Beberapa pelatihan yang pernah diterima oleh staf kependidikan UBHARA adalah sbb:</w:t>
            </w:r>
          </w:p>
          <w:p w:rsidR="000F4840" w:rsidRDefault="000F4840" w:rsidP="00AB2199">
            <w:pPr>
              <w:rPr>
                <w:rFonts w:cs="Arial"/>
                <w:color w:val="000000"/>
                <w:sz w:val="24"/>
                <w:szCs w:val="24"/>
                <w:lang w:val="sv-SE"/>
              </w:rPr>
            </w:pPr>
          </w:p>
          <w:tbl>
            <w:tblPr>
              <w:tblW w:w="8354" w:type="dxa"/>
              <w:jc w:val="center"/>
              <w:tblLook w:val="04A0" w:firstRow="1" w:lastRow="0" w:firstColumn="1" w:lastColumn="0" w:noHBand="0" w:noVBand="1"/>
            </w:tblPr>
            <w:tblGrid>
              <w:gridCol w:w="555"/>
              <w:gridCol w:w="4742"/>
              <w:gridCol w:w="3057"/>
            </w:tblGrid>
            <w:tr w:rsidR="000F4840" w:rsidRPr="000F4840" w:rsidTr="000F4840">
              <w:trPr>
                <w:trHeight w:val="458"/>
                <w:jc w:val="center"/>
              </w:trPr>
              <w:tc>
                <w:tcPr>
                  <w:tcW w:w="55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0F4840" w:rsidRPr="000F4840" w:rsidRDefault="000F4840" w:rsidP="000F4840">
                  <w:pPr>
                    <w:jc w:val="center"/>
                    <w:rPr>
                      <w:rFonts w:cs="Arial"/>
                      <w:b/>
                      <w:color w:val="000000"/>
                      <w:sz w:val="20"/>
                    </w:rPr>
                  </w:pPr>
                  <w:r w:rsidRPr="000F4840">
                    <w:rPr>
                      <w:rFonts w:cs="Arial"/>
                      <w:b/>
                      <w:color w:val="000000"/>
                      <w:sz w:val="20"/>
                    </w:rPr>
                    <w:t>No</w:t>
                  </w:r>
                </w:p>
              </w:tc>
              <w:tc>
                <w:tcPr>
                  <w:tcW w:w="4742" w:type="dxa"/>
                  <w:tcBorders>
                    <w:top w:val="single" w:sz="4" w:space="0" w:color="auto"/>
                    <w:left w:val="nil"/>
                    <w:bottom w:val="single" w:sz="4" w:space="0" w:color="auto"/>
                    <w:right w:val="single" w:sz="4" w:space="0" w:color="auto"/>
                  </w:tcBorders>
                  <w:shd w:val="clear" w:color="auto" w:fill="D9D9D9"/>
                  <w:noWrap/>
                  <w:vAlign w:val="center"/>
                  <w:hideMark/>
                </w:tcPr>
                <w:p w:rsidR="000F4840" w:rsidRPr="000F4840" w:rsidRDefault="000F4840" w:rsidP="000F4840">
                  <w:pPr>
                    <w:jc w:val="center"/>
                    <w:rPr>
                      <w:rFonts w:cs="Arial"/>
                      <w:b/>
                      <w:color w:val="000000"/>
                      <w:sz w:val="20"/>
                    </w:rPr>
                  </w:pPr>
                  <w:r w:rsidRPr="000F4840">
                    <w:rPr>
                      <w:rFonts w:cs="Arial"/>
                      <w:b/>
                      <w:color w:val="000000"/>
                      <w:sz w:val="20"/>
                    </w:rPr>
                    <w:t>Nama Kegiatan</w:t>
                  </w:r>
                </w:p>
              </w:tc>
              <w:tc>
                <w:tcPr>
                  <w:tcW w:w="3057" w:type="dxa"/>
                  <w:tcBorders>
                    <w:top w:val="single" w:sz="4" w:space="0" w:color="auto"/>
                    <w:left w:val="nil"/>
                    <w:bottom w:val="single" w:sz="4" w:space="0" w:color="auto"/>
                    <w:right w:val="single" w:sz="4" w:space="0" w:color="auto"/>
                  </w:tcBorders>
                  <w:shd w:val="clear" w:color="auto" w:fill="D9D9D9"/>
                  <w:noWrap/>
                  <w:vAlign w:val="center"/>
                  <w:hideMark/>
                </w:tcPr>
                <w:p w:rsidR="000F4840" w:rsidRPr="000F4840" w:rsidRDefault="000F4840" w:rsidP="000F4840">
                  <w:pPr>
                    <w:jc w:val="center"/>
                    <w:rPr>
                      <w:rFonts w:cs="Arial"/>
                      <w:b/>
                      <w:color w:val="000000"/>
                      <w:sz w:val="20"/>
                    </w:rPr>
                  </w:pPr>
                  <w:r w:rsidRPr="000F4840">
                    <w:rPr>
                      <w:rFonts w:cs="Arial"/>
                      <w:b/>
                      <w:color w:val="000000"/>
                      <w:sz w:val="20"/>
                    </w:rPr>
                    <w:t>Peserta</w:t>
                  </w:r>
                </w:p>
              </w:tc>
            </w:tr>
            <w:tr w:rsidR="000F4840" w:rsidRPr="000F4840" w:rsidTr="000F4840">
              <w:trPr>
                <w:trHeight w:val="247"/>
                <w:jc w:val="center"/>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0F4840" w:rsidRPr="000F4840" w:rsidRDefault="000F4840" w:rsidP="00971AE8">
                  <w:pPr>
                    <w:jc w:val="center"/>
                    <w:rPr>
                      <w:rFonts w:cs="Arial"/>
                      <w:color w:val="000000"/>
                      <w:sz w:val="20"/>
                    </w:rPr>
                  </w:pPr>
                  <w:r w:rsidRPr="000F4840">
                    <w:rPr>
                      <w:rFonts w:cs="Arial"/>
                      <w:color w:val="000000"/>
                      <w:sz w:val="20"/>
                    </w:rPr>
                    <w:t>1</w:t>
                  </w:r>
                </w:p>
              </w:tc>
              <w:tc>
                <w:tcPr>
                  <w:tcW w:w="4742"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Pelatihan Pengolahan Data Mahasiswa Menggunakan Microsoft Excel</w:t>
                  </w:r>
                </w:p>
              </w:tc>
              <w:tc>
                <w:tcPr>
                  <w:tcW w:w="3057"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Staf Prodi Seluruh UBHARA</w:t>
                  </w:r>
                </w:p>
              </w:tc>
            </w:tr>
            <w:tr w:rsidR="000F4840" w:rsidRPr="000F4840" w:rsidTr="000F4840">
              <w:trPr>
                <w:trHeight w:val="247"/>
                <w:jc w:val="center"/>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0F4840" w:rsidRPr="000F4840" w:rsidRDefault="000F4840" w:rsidP="00971AE8">
                  <w:pPr>
                    <w:jc w:val="center"/>
                    <w:rPr>
                      <w:rFonts w:cs="Arial"/>
                      <w:color w:val="000000"/>
                      <w:sz w:val="20"/>
                    </w:rPr>
                  </w:pPr>
                  <w:r w:rsidRPr="000F4840">
                    <w:rPr>
                      <w:rFonts w:cs="Arial"/>
                      <w:color w:val="000000"/>
                      <w:sz w:val="20"/>
                    </w:rPr>
                    <w:t>2</w:t>
                  </w:r>
                </w:p>
              </w:tc>
              <w:tc>
                <w:tcPr>
                  <w:tcW w:w="4742"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Pelatihan Pembuatan bagan organisasi menggunakan microsoft word</w:t>
                  </w:r>
                </w:p>
              </w:tc>
              <w:tc>
                <w:tcPr>
                  <w:tcW w:w="3057"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Staf Prodi Seluruh UBHARA</w:t>
                  </w:r>
                </w:p>
              </w:tc>
            </w:tr>
            <w:tr w:rsidR="000F4840" w:rsidRPr="000F4840" w:rsidTr="000F4840">
              <w:trPr>
                <w:trHeight w:val="247"/>
                <w:jc w:val="center"/>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0F4840" w:rsidRPr="000F4840" w:rsidRDefault="000F4840" w:rsidP="00971AE8">
                  <w:pPr>
                    <w:jc w:val="center"/>
                    <w:rPr>
                      <w:rFonts w:cs="Arial"/>
                      <w:color w:val="000000"/>
                      <w:sz w:val="20"/>
                    </w:rPr>
                  </w:pPr>
                  <w:r w:rsidRPr="000F4840">
                    <w:rPr>
                      <w:rFonts w:cs="Arial"/>
                      <w:color w:val="000000"/>
                      <w:sz w:val="20"/>
                    </w:rPr>
                    <w:t>3</w:t>
                  </w:r>
                </w:p>
              </w:tc>
              <w:tc>
                <w:tcPr>
                  <w:tcW w:w="4742"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Pelatihan Pembuatan Presentasi menggunakan Microsoft Power Point</w:t>
                  </w:r>
                </w:p>
              </w:tc>
              <w:tc>
                <w:tcPr>
                  <w:tcW w:w="3057"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Staf Prodi Seluruh UBHARA</w:t>
                  </w:r>
                </w:p>
              </w:tc>
            </w:tr>
            <w:tr w:rsidR="000F4840" w:rsidRPr="000F4840" w:rsidTr="000F4840">
              <w:trPr>
                <w:trHeight w:val="247"/>
                <w:jc w:val="center"/>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0F4840" w:rsidRPr="000F4840" w:rsidRDefault="000F4840" w:rsidP="00971AE8">
                  <w:pPr>
                    <w:jc w:val="center"/>
                    <w:rPr>
                      <w:rFonts w:cs="Arial"/>
                      <w:color w:val="000000"/>
                      <w:sz w:val="20"/>
                    </w:rPr>
                  </w:pPr>
                  <w:r w:rsidRPr="000F4840">
                    <w:rPr>
                      <w:rFonts w:cs="Arial"/>
                      <w:color w:val="000000"/>
                      <w:sz w:val="20"/>
                    </w:rPr>
                    <w:t>4</w:t>
                  </w:r>
                </w:p>
              </w:tc>
              <w:tc>
                <w:tcPr>
                  <w:tcW w:w="4742"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Pelatihan Pengisian data SIMPT UBHARA</w:t>
                  </w:r>
                </w:p>
              </w:tc>
              <w:tc>
                <w:tcPr>
                  <w:tcW w:w="3057"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Staf Prodi Seluruh UBHARA</w:t>
                  </w:r>
                </w:p>
              </w:tc>
            </w:tr>
            <w:tr w:rsidR="000F4840" w:rsidRPr="000F4840" w:rsidTr="000F4840">
              <w:trPr>
                <w:trHeight w:val="247"/>
                <w:jc w:val="center"/>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0F4840" w:rsidRPr="000F4840" w:rsidRDefault="000F4840" w:rsidP="00971AE8">
                  <w:pPr>
                    <w:jc w:val="center"/>
                    <w:rPr>
                      <w:rFonts w:cs="Arial"/>
                      <w:color w:val="000000"/>
                      <w:sz w:val="20"/>
                    </w:rPr>
                  </w:pPr>
                </w:p>
              </w:tc>
              <w:tc>
                <w:tcPr>
                  <w:tcW w:w="4742"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4.1 Administrasi Mata Kuliah</w:t>
                  </w:r>
                </w:p>
              </w:tc>
              <w:tc>
                <w:tcPr>
                  <w:tcW w:w="3057"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p>
              </w:tc>
            </w:tr>
            <w:tr w:rsidR="000F4840" w:rsidRPr="000F4840" w:rsidTr="000F4840">
              <w:trPr>
                <w:trHeight w:val="247"/>
                <w:jc w:val="center"/>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0F4840" w:rsidRPr="000F4840" w:rsidRDefault="000F4840" w:rsidP="00971AE8">
                  <w:pPr>
                    <w:jc w:val="center"/>
                    <w:rPr>
                      <w:rFonts w:cs="Arial"/>
                      <w:color w:val="000000"/>
                      <w:sz w:val="20"/>
                    </w:rPr>
                  </w:pPr>
                </w:p>
              </w:tc>
              <w:tc>
                <w:tcPr>
                  <w:tcW w:w="4742"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4.2. Administrasi Kurikulum</w:t>
                  </w:r>
                </w:p>
              </w:tc>
              <w:tc>
                <w:tcPr>
                  <w:tcW w:w="3057"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p>
              </w:tc>
            </w:tr>
            <w:tr w:rsidR="000F4840" w:rsidRPr="000F4840" w:rsidTr="000F4840">
              <w:trPr>
                <w:trHeight w:val="247"/>
                <w:jc w:val="center"/>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0F4840" w:rsidRPr="000F4840" w:rsidRDefault="000F4840" w:rsidP="00971AE8">
                  <w:pPr>
                    <w:jc w:val="center"/>
                    <w:rPr>
                      <w:rFonts w:cs="Arial"/>
                      <w:color w:val="000000"/>
                      <w:sz w:val="20"/>
                    </w:rPr>
                  </w:pPr>
                </w:p>
              </w:tc>
              <w:tc>
                <w:tcPr>
                  <w:tcW w:w="4742"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4.3 Kelas Dan Dosen Pengampu</w:t>
                  </w:r>
                </w:p>
              </w:tc>
              <w:tc>
                <w:tcPr>
                  <w:tcW w:w="3057"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p>
              </w:tc>
            </w:tr>
            <w:tr w:rsidR="000F4840" w:rsidRPr="000F4840" w:rsidTr="000F4840">
              <w:trPr>
                <w:trHeight w:val="247"/>
                <w:jc w:val="center"/>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0F4840" w:rsidRPr="000F4840" w:rsidRDefault="000F4840" w:rsidP="00971AE8">
                  <w:pPr>
                    <w:jc w:val="center"/>
                    <w:rPr>
                      <w:rFonts w:cs="Arial"/>
                      <w:color w:val="000000"/>
                      <w:sz w:val="20"/>
                    </w:rPr>
                  </w:pPr>
                </w:p>
              </w:tc>
              <w:tc>
                <w:tcPr>
                  <w:tcW w:w="4742"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4.4 Skoring Dosen</w:t>
                  </w:r>
                </w:p>
              </w:tc>
              <w:tc>
                <w:tcPr>
                  <w:tcW w:w="3057"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p>
              </w:tc>
            </w:tr>
            <w:tr w:rsidR="000F4840" w:rsidRPr="000F4840" w:rsidTr="000F4840">
              <w:trPr>
                <w:trHeight w:val="247"/>
                <w:jc w:val="center"/>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0F4840" w:rsidRPr="000F4840" w:rsidRDefault="000F4840" w:rsidP="00971AE8">
                  <w:pPr>
                    <w:jc w:val="center"/>
                    <w:rPr>
                      <w:rFonts w:cs="Arial"/>
                      <w:color w:val="000000"/>
                      <w:sz w:val="20"/>
                    </w:rPr>
                  </w:pPr>
                </w:p>
              </w:tc>
              <w:tc>
                <w:tcPr>
                  <w:tcW w:w="4742"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4.4 Penilaian</w:t>
                  </w:r>
                </w:p>
              </w:tc>
              <w:tc>
                <w:tcPr>
                  <w:tcW w:w="3057"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p>
              </w:tc>
            </w:tr>
            <w:tr w:rsidR="000F4840" w:rsidRPr="000F4840" w:rsidTr="000F4840">
              <w:trPr>
                <w:trHeight w:val="247"/>
                <w:jc w:val="center"/>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0F4840" w:rsidRPr="000F4840" w:rsidRDefault="000F4840" w:rsidP="00971AE8">
                  <w:pPr>
                    <w:jc w:val="center"/>
                    <w:rPr>
                      <w:rFonts w:cs="Arial"/>
                      <w:color w:val="000000"/>
                      <w:sz w:val="20"/>
                    </w:rPr>
                  </w:pPr>
                </w:p>
              </w:tc>
              <w:tc>
                <w:tcPr>
                  <w:tcW w:w="4742"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4.5 Yudisium</w:t>
                  </w:r>
                </w:p>
              </w:tc>
              <w:tc>
                <w:tcPr>
                  <w:tcW w:w="3057"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p>
              </w:tc>
            </w:tr>
            <w:tr w:rsidR="000F4840" w:rsidRPr="000F4840" w:rsidTr="000F4840">
              <w:trPr>
                <w:trHeight w:val="247"/>
                <w:jc w:val="center"/>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0F4840" w:rsidRPr="000F4840" w:rsidRDefault="000F4840" w:rsidP="00971AE8">
                  <w:pPr>
                    <w:jc w:val="center"/>
                    <w:rPr>
                      <w:rFonts w:cs="Arial"/>
                      <w:color w:val="000000"/>
                      <w:sz w:val="20"/>
                    </w:rPr>
                  </w:pPr>
                  <w:r w:rsidRPr="000F4840">
                    <w:rPr>
                      <w:rFonts w:cs="Arial"/>
                      <w:color w:val="000000"/>
                      <w:sz w:val="20"/>
                    </w:rPr>
                    <w:t>5</w:t>
                  </w:r>
                </w:p>
              </w:tc>
              <w:tc>
                <w:tcPr>
                  <w:tcW w:w="4742"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Pelatihan Pengolahan data Mahasiswa Berdasarkan Standart Format ESBED.</w:t>
                  </w:r>
                </w:p>
              </w:tc>
              <w:tc>
                <w:tcPr>
                  <w:tcW w:w="3057"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Staf Prodi Seluruh UBHARA</w:t>
                  </w:r>
                </w:p>
              </w:tc>
            </w:tr>
            <w:tr w:rsidR="000F4840" w:rsidRPr="000F4840" w:rsidTr="000F4840">
              <w:trPr>
                <w:trHeight w:val="247"/>
                <w:jc w:val="center"/>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0F4840" w:rsidRPr="000F4840" w:rsidRDefault="000F4840" w:rsidP="00971AE8">
                  <w:pPr>
                    <w:jc w:val="center"/>
                    <w:rPr>
                      <w:rFonts w:cs="Arial"/>
                      <w:color w:val="000000"/>
                      <w:sz w:val="20"/>
                    </w:rPr>
                  </w:pPr>
                  <w:r w:rsidRPr="000F4840">
                    <w:rPr>
                      <w:rFonts w:cs="Arial"/>
                      <w:color w:val="000000"/>
                      <w:sz w:val="20"/>
                    </w:rPr>
                    <w:t>6</w:t>
                  </w:r>
                </w:p>
              </w:tc>
              <w:tc>
                <w:tcPr>
                  <w:tcW w:w="4742"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Pelatihan Pengoprasian LCD Projektor</w:t>
                  </w:r>
                </w:p>
              </w:tc>
              <w:tc>
                <w:tcPr>
                  <w:tcW w:w="3057"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Staf Prodi Seluruh UBHARA</w:t>
                  </w:r>
                </w:p>
              </w:tc>
            </w:tr>
            <w:tr w:rsidR="000F4840" w:rsidRPr="000F4840" w:rsidTr="000F4840">
              <w:trPr>
                <w:trHeight w:val="247"/>
                <w:jc w:val="center"/>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0F4840" w:rsidRPr="000F4840" w:rsidRDefault="000F4840" w:rsidP="00971AE8">
                  <w:pPr>
                    <w:jc w:val="center"/>
                    <w:rPr>
                      <w:rFonts w:cs="Arial"/>
                      <w:color w:val="000000"/>
                      <w:sz w:val="20"/>
                    </w:rPr>
                  </w:pPr>
                  <w:r w:rsidRPr="000F4840">
                    <w:rPr>
                      <w:rFonts w:cs="Arial"/>
                      <w:color w:val="000000"/>
                      <w:sz w:val="20"/>
                    </w:rPr>
                    <w:t>7</w:t>
                  </w:r>
                </w:p>
              </w:tc>
              <w:tc>
                <w:tcPr>
                  <w:tcW w:w="4742"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Pelatihan Penggunaan Program Feeder DIKTI.</w:t>
                  </w:r>
                </w:p>
              </w:tc>
              <w:tc>
                <w:tcPr>
                  <w:tcW w:w="3057" w:type="dxa"/>
                  <w:tcBorders>
                    <w:top w:val="nil"/>
                    <w:left w:val="nil"/>
                    <w:bottom w:val="single" w:sz="4" w:space="0" w:color="auto"/>
                    <w:right w:val="single" w:sz="4" w:space="0" w:color="auto"/>
                  </w:tcBorders>
                  <w:shd w:val="clear" w:color="auto" w:fill="auto"/>
                  <w:noWrap/>
                  <w:vAlign w:val="center"/>
                  <w:hideMark/>
                </w:tcPr>
                <w:p w:rsidR="000F4840" w:rsidRPr="00971AE8" w:rsidRDefault="000F4840" w:rsidP="00033AC5">
                  <w:pPr>
                    <w:jc w:val="left"/>
                    <w:rPr>
                      <w:rFonts w:cs="Arial"/>
                      <w:color w:val="000000"/>
                      <w:szCs w:val="22"/>
                    </w:rPr>
                  </w:pPr>
                  <w:r w:rsidRPr="00971AE8">
                    <w:rPr>
                      <w:rFonts w:cs="Arial"/>
                      <w:color w:val="000000"/>
                      <w:szCs w:val="22"/>
                    </w:rPr>
                    <w:t>Staf Prodi Seluruh UBHARA</w:t>
                  </w:r>
                </w:p>
              </w:tc>
            </w:tr>
          </w:tbl>
          <w:p w:rsidR="000F4840" w:rsidRDefault="000F4840" w:rsidP="00AB2199">
            <w:pPr>
              <w:rPr>
                <w:rFonts w:cs="Arial"/>
                <w:color w:val="000000"/>
                <w:sz w:val="24"/>
                <w:szCs w:val="24"/>
                <w:lang w:val="sv-SE"/>
              </w:rPr>
            </w:pPr>
          </w:p>
          <w:p w:rsidR="00AB2199" w:rsidRDefault="00AB2199" w:rsidP="00AB2199">
            <w:pPr>
              <w:rPr>
                <w:rFonts w:cs="Arial"/>
                <w:color w:val="000000"/>
                <w:sz w:val="24"/>
                <w:szCs w:val="24"/>
                <w:lang w:val="sv-SE"/>
              </w:rPr>
            </w:pPr>
            <w:r w:rsidRPr="00AB2199">
              <w:rPr>
                <w:rFonts w:cs="Arial"/>
                <w:color w:val="000000"/>
                <w:sz w:val="24"/>
                <w:szCs w:val="24"/>
                <w:lang w:val="sv-SE"/>
              </w:rPr>
              <w:t xml:space="preserve">Untuk meningkatkan kelancaran tugas dari staf kependidikan, selain memperoleh berbagai pelatihan, staf kependidikan UBHARA juga mendapatkan fasilitas – fasilitas penunjang berupa fasilitas transportasi (sepeda motor, minibus, dan bus kampus), fasilitas bantuan pendanaan bagi karyawan dan dosen melalui Koperasi Karyawan UBHARA.  </w:t>
            </w:r>
          </w:p>
          <w:p w:rsidR="00AB2199" w:rsidRDefault="00F10F69" w:rsidP="00AB2199">
            <w:pPr>
              <w:tabs>
                <w:tab w:val="left" w:pos="709"/>
              </w:tabs>
              <w:rPr>
                <w:rFonts w:cs="Arial"/>
                <w:color w:val="000000"/>
                <w:sz w:val="24"/>
                <w:szCs w:val="24"/>
                <w:lang w:val="sv-SE"/>
              </w:rPr>
            </w:pPr>
            <w:r>
              <w:rPr>
                <w:rFonts w:cs="Arial"/>
                <w:color w:val="000000"/>
                <w:sz w:val="24"/>
                <w:szCs w:val="24"/>
                <w:lang w:val="sv-SE"/>
              </w:rPr>
              <w:t xml:space="preserve">Institusi UBHARA </w:t>
            </w:r>
            <w:r w:rsidR="00AB2199" w:rsidRPr="00AB2199">
              <w:rPr>
                <w:rFonts w:cs="Arial"/>
                <w:color w:val="000000"/>
                <w:sz w:val="24"/>
                <w:szCs w:val="24"/>
                <w:lang w:val="sv-SE"/>
              </w:rPr>
              <w:t>juga memberikan penghargaan dan reward kepada dosen dan tenaga administrasi yang terpilih sebagai tenaga pendidik dan tenaga kependidikan dengan kinerja</w:t>
            </w:r>
            <w:r>
              <w:rPr>
                <w:rFonts w:cs="Arial"/>
                <w:color w:val="000000"/>
                <w:sz w:val="24"/>
                <w:szCs w:val="24"/>
                <w:lang w:val="sv-SE"/>
              </w:rPr>
              <w:t xml:space="preserve"> terbaik pada level universitas.</w:t>
            </w:r>
          </w:p>
          <w:p w:rsidR="00AB2199" w:rsidRDefault="00AB2199" w:rsidP="00AB2199">
            <w:pPr>
              <w:tabs>
                <w:tab w:val="left" w:pos="709"/>
              </w:tabs>
              <w:rPr>
                <w:b/>
                <w:color w:val="000000"/>
              </w:rPr>
            </w:pPr>
          </w:p>
        </w:tc>
      </w:tr>
    </w:tbl>
    <w:p w:rsidR="00AB2199" w:rsidRPr="001A7818" w:rsidRDefault="00AB2199" w:rsidP="00FD4166">
      <w:pPr>
        <w:tabs>
          <w:tab w:val="left" w:pos="709"/>
        </w:tabs>
        <w:ind w:left="720" w:hanging="720"/>
        <w:rPr>
          <w:b/>
          <w:color w:val="000000"/>
        </w:rPr>
      </w:pPr>
    </w:p>
    <w:p w:rsidR="00B67BF9" w:rsidRDefault="00B67BF9" w:rsidP="00B67BF9">
      <w:pPr>
        <w:ind w:firstLine="709"/>
      </w:pPr>
    </w:p>
    <w:sectPr w:rsidR="00B67BF9" w:rsidSect="00DB47CF">
      <w:headerReference w:type="default" r:id="rId7"/>
      <w:footerReference w:type="default" r:id="rId8"/>
      <w:pgSz w:w="11906" w:h="16838"/>
      <w:pgMar w:top="1699" w:right="1411" w:bottom="1411" w:left="1699"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EC2" w:rsidRDefault="00A37EC2" w:rsidP="00723F71">
      <w:r>
        <w:separator/>
      </w:r>
    </w:p>
  </w:endnote>
  <w:endnote w:type="continuationSeparator" w:id="0">
    <w:p w:rsidR="00A37EC2" w:rsidRDefault="00A37EC2" w:rsidP="00723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mo">
    <w:altName w:val="Times New Roman"/>
    <w:charset w:val="00"/>
    <w:family w:val="swiss"/>
    <w:pitch w:val="default"/>
    <w:sig w:usb0="00000000" w:usb1="500078FF" w:usb2="00000021" w:usb3="00000000" w:csb0="600001BF" w:csb1="DFF7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53E" w:rsidRDefault="0090353E" w:rsidP="001B4F75">
    <w:pPr>
      <w:pStyle w:val="Footer"/>
      <w:pBdr>
        <w:top w:val="thinThickSmallGap" w:sz="24" w:space="1" w:color="622423" w:themeColor="accent2" w:themeShade="7F"/>
      </w:pBdr>
      <w:tabs>
        <w:tab w:val="clear" w:pos="8640"/>
        <w:tab w:val="right" w:pos="8370"/>
      </w:tabs>
      <w:rPr>
        <w:rFonts w:asciiTheme="majorHAnsi" w:hAnsiTheme="majorHAnsi"/>
        <w:b/>
        <w:i/>
      </w:rPr>
    </w:pPr>
  </w:p>
  <w:p w:rsidR="0090353E" w:rsidRPr="00033AC5" w:rsidRDefault="0090353E" w:rsidP="001B4F75">
    <w:pPr>
      <w:pStyle w:val="Footer"/>
      <w:pBdr>
        <w:top w:val="thinThickSmallGap" w:sz="24" w:space="1" w:color="622423" w:themeColor="accent2" w:themeShade="7F"/>
      </w:pBdr>
      <w:tabs>
        <w:tab w:val="clear" w:pos="4320"/>
        <w:tab w:val="clear" w:pos="8640"/>
        <w:tab w:val="right" w:pos="8460"/>
      </w:tabs>
      <w:rPr>
        <w:rFonts w:asciiTheme="majorHAnsi" w:hAnsiTheme="majorHAnsi"/>
        <w:b/>
        <w:i/>
        <w:sz w:val="22"/>
        <w:szCs w:val="22"/>
      </w:rPr>
    </w:pPr>
    <w:r w:rsidRPr="00033AC5">
      <w:rPr>
        <w:rFonts w:asciiTheme="majorHAnsi" w:hAnsiTheme="majorHAnsi"/>
        <w:b/>
        <w:i/>
        <w:sz w:val="22"/>
        <w:szCs w:val="22"/>
      </w:rPr>
      <w:t xml:space="preserve">BAN – </w:t>
    </w:r>
    <w:r w:rsidRPr="00033AC5">
      <w:rPr>
        <w:rFonts w:asciiTheme="majorHAnsi" w:hAnsiTheme="majorHAnsi"/>
        <w:b/>
        <w:i/>
        <w:sz w:val="22"/>
        <w:szCs w:val="22"/>
      </w:rPr>
      <w:t>PT : Borang Akreditasi Program Studi Sarjana</w:t>
    </w:r>
    <w:r w:rsidRPr="00033AC5">
      <w:rPr>
        <w:rFonts w:asciiTheme="majorHAnsi" w:hAnsiTheme="majorHAnsi"/>
        <w:b/>
        <w:i/>
        <w:sz w:val="22"/>
        <w:szCs w:val="22"/>
      </w:rPr>
      <w:tab/>
      <w:t xml:space="preserve"> </w:t>
    </w:r>
    <w:r w:rsidRPr="00033AC5">
      <w:rPr>
        <w:b/>
        <w:i/>
        <w:sz w:val="22"/>
        <w:szCs w:val="22"/>
      </w:rPr>
      <w:fldChar w:fldCharType="begin"/>
    </w:r>
    <w:r w:rsidRPr="00033AC5">
      <w:rPr>
        <w:b/>
        <w:i/>
        <w:sz w:val="22"/>
        <w:szCs w:val="22"/>
      </w:rPr>
      <w:instrText xml:space="preserve"> PAGE   \* MERGEFORMAT </w:instrText>
    </w:r>
    <w:r w:rsidRPr="00033AC5">
      <w:rPr>
        <w:b/>
        <w:i/>
        <w:sz w:val="22"/>
        <w:szCs w:val="22"/>
      </w:rPr>
      <w:fldChar w:fldCharType="separate"/>
    </w:r>
    <w:r w:rsidR="00E6193D" w:rsidRPr="00E6193D">
      <w:rPr>
        <w:rFonts w:asciiTheme="majorHAnsi" w:hAnsiTheme="majorHAnsi"/>
        <w:b/>
        <w:i/>
        <w:noProof/>
        <w:sz w:val="22"/>
        <w:szCs w:val="22"/>
      </w:rPr>
      <w:t>21</w:t>
    </w:r>
    <w:r w:rsidRPr="00033AC5">
      <w:rPr>
        <w:b/>
        <w:i/>
        <w:sz w:val="22"/>
        <w:szCs w:val="22"/>
      </w:rPr>
      <w:fldChar w:fldCharType="end"/>
    </w:r>
  </w:p>
  <w:p w:rsidR="0090353E" w:rsidRDefault="009035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EC2" w:rsidRDefault="00A37EC2" w:rsidP="00723F71">
      <w:r>
        <w:separator/>
      </w:r>
    </w:p>
  </w:footnote>
  <w:footnote w:type="continuationSeparator" w:id="0">
    <w:p w:rsidR="00A37EC2" w:rsidRDefault="00A37EC2" w:rsidP="00723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53E" w:rsidRDefault="0090353E" w:rsidP="00723F71">
    <w:pPr>
      <w:pStyle w:val="Header"/>
      <w:jc w:val="right"/>
      <w:rPr>
        <w:b/>
        <w:i/>
      </w:rPr>
    </w:pPr>
    <w:r>
      <w:rPr>
        <w:b/>
        <w:i/>
      </w:rPr>
      <w:t>Program Studi Teknik Informatika</w:t>
    </w:r>
  </w:p>
  <w:p w:rsidR="0090353E" w:rsidRPr="00723F71" w:rsidRDefault="0090353E" w:rsidP="00723F71">
    <w:pPr>
      <w:pStyle w:val="Header"/>
      <w:jc w:val="right"/>
      <w:rPr>
        <w:b/>
        <w:i/>
      </w:rPr>
    </w:pPr>
    <w:r>
      <w:rPr>
        <w:b/>
        <w:i/>
      </w:rPr>
      <w:t>Fakultas Teknik – Universitas Bhayangkara Surabaya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lowerLetter"/>
      <w:lvlText w:val="%1."/>
      <w:lvlJc w:val="left"/>
      <w:pPr>
        <w:tabs>
          <w:tab w:val="num" w:pos="0"/>
        </w:tabs>
        <w:ind w:left="720" w:hanging="360"/>
      </w:pPr>
    </w:lvl>
  </w:abstractNum>
  <w:abstractNum w:abstractNumId="1" w15:restartNumberingAfterBreak="0">
    <w:nsid w:val="00000013"/>
    <w:multiLevelType w:val="singleLevel"/>
    <w:tmpl w:val="00000013"/>
    <w:name w:val="WW8Num19"/>
    <w:lvl w:ilvl="0">
      <w:start w:val="1"/>
      <w:numFmt w:val="decimal"/>
      <w:lvlText w:val="%1."/>
      <w:lvlJc w:val="left"/>
      <w:pPr>
        <w:tabs>
          <w:tab w:val="num" w:pos="0"/>
        </w:tabs>
        <w:ind w:left="720" w:hanging="360"/>
      </w:pPr>
    </w:lvl>
  </w:abstractNum>
  <w:abstractNum w:abstractNumId="2" w15:restartNumberingAfterBreak="0">
    <w:nsid w:val="00000014"/>
    <w:multiLevelType w:val="singleLevel"/>
    <w:tmpl w:val="00000014"/>
    <w:name w:val="WW8Num20"/>
    <w:lvl w:ilvl="0">
      <w:start w:val="1"/>
      <w:numFmt w:val="lowerLetter"/>
      <w:lvlText w:val="%1."/>
      <w:lvlJc w:val="left"/>
      <w:pPr>
        <w:tabs>
          <w:tab w:val="num" w:pos="960"/>
        </w:tabs>
        <w:ind w:left="960" w:hanging="360"/>
      </w:pPr>
    </w:lvl>
  </w:abstractNum>
  <w:abstractNum w:abstractNumId="3" w15:restartNumberingAfterBreak="0">
    <w:nsid w:val="00000020"/>
    <w:multiLevelType w:val="singleLevel"/>
    <w:tmpl w:val="00000020"/>
    <w:name w:val="WW8Num32"/>
    <w:lvl w:ilvl="0">
      <w:start w:val="1"/>
      <w:numFmt w:val="lowerLetter"/>
      <w:lvlText w:val="%1."/>
      <w:lvlJc w:val="left"/>
      <w:pPr>
        <w:tabs>
          <w:tab w:val="num" w:pos="0"/>
        </w:tabs>
        <w:ind w:left="1339" w:hanging="360"/>
      </w:pPr>
    </w:lvl>
  </w:abstractNum>
  <w:abstractNum w:abstractNumId="4" w15:restartNumberingAfterBreak="0">
    <w:nsid w:val="00000027"/>
    <w:multiLevelType w:val="multilevel"/>
    <w:tmpl w:val="00000027"/>
    <w:name w:val="WW8Num39"/>
    <w:lvl w:ilvl="0">
      <w:start w:val="1"/>
      <w:numFmt w:val="decimal"/>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lvl>
    <w:lvl w:ilvl="2">
      <w:start w:val="1"/>
      <w:numFmt w:val="lowerRoman"/>
      <w:lvlText w:val="%3."/>
      <w:lvlJc w:val="lef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lef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left"/>
      <w:pPr>
        <w:tabs>
          <w:tab w:val="num" w:pos="0"/>
        </w:tabs>
        <w:ind w:left="6840" w:hanging="180"/>
      </w:pPr>
      <w:rPr>
        <w:rFonts w:cs="Times New Roman"/>
      </w:rPr>
    </w:lvl>
  </w:abstractNum>
  <w:abstractNum w:abstractNumId="5" w15:restartNumberingAfterBreak="0">
    <w:nsid w:val="00000032"/>
    <w:multiLevelType w:val="singleLevel"/>
    <w:tmpl w:val="00000032"/>
    <w:name w:val="WW8Num50"/>
    <w:lvl w:ilvl="0">
      <w:start w:val="1"/>
      <w:numFmt w:val="lowerLetter"/>
      <w:lvlText w:val="%1."/>
      <w:lvlJc w:val="left"/>
      <w:pPr>
        <w:tabs>
          <w:tab w:val="num" w:pos="960"/>
        </w:tabs>
        <w:ind w:left="960" w:hanging="360"/>
      </w:pPr>
    </w:lvl>
  </w:abstractNum>
  <w:abstractNum w:abstractNumId="6" w15:restartNumberingAfterBreak="0">
    <w:nsid w:val="00000034"/>
    <w:multiLevelType w:val="singleLevel"/>
    <w:tmpl w:val="00000034"/>
    <w:name w:val="WW8Num52"/>
    <w:lvl w:ilvl="0">
      <w:start w:val="1"/>
      <w:numFmt w:val="decimal"/>
      <w:lvlText w:val="%1."/>
      <w:lvlJc w:val="left"/>
      <w:pPr>
        <w:tabs>
          <w:tab w:val="num" w:pos="0"/>
        </w:tabs>
        <w:ind w:left="720" w:hanging="360"/>
      </w:pPr>
    </w:lvl>
  </w:abstractNum>
  <w:abstractNum w:abstractNumId="7" w15:restartNumberingAfterBreak="0">
    <w:nsid w:val="00000036"/>
    <w:multiLevelType w:val="singleLevel"/>
    <w:tmpl w:val="00000036"/>
    <w:name w:val="WW8Num54"/>
    <w:lvl w:ilvl="0">
      <w:start w:val="1"/>
      <w:numFmt w:val="decimal"/>
      <w:lvlText w:val="%1."/>
      <w:lvlJc w:val="left"/>
      <w:pPr>
        <w:tabs>
          <w:tab w:val="num" w:pos="0"/>
        </w:tabs>
        <w:ind w:left="720" w:hanging="360"/>
      </w:pPr>
    </w:lvl>
  </w:abstractNum>
  <w:abstractNum w:abstractNumId="8" w15:restartNumberingAfterBreak="0">
    <w:nsid w:val="00000038"/>
    <w:multiLevelType w:val="singleLevel"/>
    <w:tmpl w:val="00000038"/>
    <w:name w:val="WW8Num56"/>
    <w:lvl w:ilvl="0">
      <w:start w:val="1"/>
      <w:numFmt w:val="decimal"/>
      <w:lvlText w:val="%1."/>
      <w:lvlJc w:val="left"/>
      <w:pPr>
        <w:tabs>
          <w:tab w:val="num" w:pos="960"/>
        </w:tabs>
        <w:ind w:left="960" w:hanging="360"/>
      </w:pPr>
    </w:lvl>
  </w:abstractNum>
  <w:abstractNum w:abstractNumId="9" w15:restartNumberingAfterBreak="0">
    <w:nsid w:val="00000039"/>
    <w:multiLevelType w:val="singleLevel"/>
    <w:tmpl w:val="00000039"/>
    <w:name w:val="WW8Num57"/>
    <w:lvl w:ilvl="0">
      <w:start w:val="1"/>
      <w:numFmt w:val="decimal"/>
      <w:lvlText w:val="%1."/>
      <w:lvlJc w:val="left"/>
      <w:pPr>
        <w:tabs>
          <w:tab w:val="num" w:pos="0"/>
        </w:tabs>
        <w:ind w:left="720" w:hanging="360"/>
      </w:pPr>
    </w:lvl>
  </w:abstractNum>
  <w:abstractNum w:abstractNumId="10" w15:restartNumberingAfterBreak="0">
    <w:nsid w:val="0000003A"/>
    <w:multiLevelType w:val="singleLevel"/>
    <w:tmpl w:val="0000003A"/>
    <w:name w:val="WW8Num58"/>
    <w:lvl w:ilvl="0">
      <w:start w:val="19"/>
      <w:numFmt w:val="bullet"/>
      <w:lvlText w:val="-"/>
      <w:lvlJc w:val="left"/>
      <w:pPr>
        <w:tabs>
          <w:tab w:val="num" w:pos="720"/>
        </w:tabs>
        <w:ind w:left="720" w:hanging="360"/>
      </w:pPr>
      <w:rPr>
        <w:rFonts w:ascii="Arial" w:hAnsi="Arial" w:cs="Wingdings"/>
      </w:rPr>
    </w:lvl>
  </w:abstractNum>
  <w:abstractNum w:abstractNumId="11" w15:restartNumberingAfterBreak="0">
    <w:nsid w:val="0E515E03"/>
    <w:multiLevelType w:val="multilevel"/>
    <w:tmpl w:val="EB04BFB8"/>
    <w:lvl w:ilvl="0">
      <w:start w:val="4"/>
      <w:numFmt w:val="decimal"/>
      <w:lvlText w:val="%1"/>
      <w:lvlJc w:val="left"/>
      <w:pPr>
        <w:ind w:left="525" w:hanging="525"/>
      </w:pPr>
      <w:rPr>
        <w:rFonts w:hint="default"/>
      </w:rPr>
    </w:lvl>
    <w:lvl w:ilvl="1">
      <w:start w:val="3"/>
      <w:numFmt w:val="decimal"/>
      <w:lvlText w:val="%1.%2"/>
      <w:lvlJc w:val="left"/>
      <w:pPr>
        <w:ind w:left="703" w:hanging="525"/>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614" w:hanging="108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2330" w:hanging="144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3046" w:hanging="1800"/>
      </w:pPr>
      <w:rPr>
        <w:rFonts w:hint="default"/>
      </w:rPr>
    </w:lvl>
    <w:lvl w:ilvl="8">
      <w:start w:val="1"/>
      <w:numFmt w:val="decimal"/>
      <w:lvlText w:val="%1.%2.%3.%4.%5.%6.%7.%8.%9"/>
      <w:lvlJc w:val="left"/>
      <w:pPr>
        <w:ind w:left="3224" w:hanging="1800"/>
      </w:pPr>
      <w:rPr>
        <w:rFonts w:hint="default"/>
      </w:rPr>
    </w:lvl>
  </w:abstractNum>
  <w:abstractNum w:abstractNumId="12" w15:restartNumberingAfterBreak="0">
    <w:nsid w:val="24080F51"/>
    <w:multiLevelType w:val="hybridMultilevel"/>
    <w:tmpl w:val="263C20C2"/>
    <w:lvl w:ilvl="0" w:tplc="3DC29628">
      <w:numFmt w:val="bullet"/>
      <w:lvlText w:val="-"/>
      <w:lvlJc w:val="left"/>
      <w:pPr>
        <w:ind w:left="1620" w:hanging="360"/>
      </w:pPr>
      <w:rPr>
        <w:rFonts w:ascii="Arial" w:eastAsia="Times New Roman"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FA470EE"/>
    <w:multiLevelType w:val="hybridMultilevel"/>
    <w:tmpl w:val="2876947E"/>
    <w:lvl w:ilvl="0" w:tplc="83DAC8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9598D"/>
    <w:multiLevelType w:val="hybridMultilevel"/>
    <w:tmpl w:val="43684DC6"/>
    <w:lvl w:ilvl="0" w:tplc="0F1A9FF8">
      <w:start w:val="5"/>
      <w:numFmt w:val="upperLetter"/>
      <w:pStyle w:val="Heading9"/>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A4A2D2D"/>
    <w:multiLevelType w:val="multilevel"/>
    <w:tmpl w:val="46E40410"/>
    <w:lvl w:ilvl="0">
      <w:start w:val="3"/>
      <w:numFmt w:val="decimal"/>
      <w:lvlText w:val="%1."/>
      <w:lvlJc w:val="left"/>
      <w:pPr>
        <w:tabs>
          <w:tab w:val="num" w:pos="480"/>
        </w:tabs>
        <w:ind w:left="480" w:hanging="480"/>
      </w:pPr>
      <w:rPr>
        <w:rFonts w:hint="default"/>
      </w:rPr>
    </w:lvl>
    <w:lvl w:ilvl="1">
      <w:start w:val="1"/>
      <w:numFmt w:val="decimal"/>
      <w:pStyle w:val="34"/>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1BF55D6"/>
    <w:multiLevelType w:val="multilevel"/>
    <w:tmpl w:val="3F3C465A"/>
    <w:lvl w:ilvl="0">
      <w:start w:val="1"/>
      <w:numFmt w:val="decimal"/>
      <w:lvlText w:val="%1."/>
      <w:lvlJc w:val="left"/>
      <w:pPr>
        <w:ind w:left="717" w:hanging="360"/>
      </w:pPr>
      <w:rPr>
        <w:rFonts w:hint="default"/>
      </w:rPr>
    </w:lvl>
    <w:lvl w:ilvl="1">
      <w:start w:val="3"/>
      <w:numFmt w:val="decimal"/>
      <w:isLgl/>
      <w:lvlText w:val="%1.%2"/>
      <w:lvlJc w:val="left"/>
      <w:pPr>
        <w:ind w:left="957" w:hanging="60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7" w15:restartNumberingAfterBreak="0">
    <w:nsid w:val="720D2378"/>
    <w:multiLevelType w:val="hybridMultilevel"/>
    <w:tmpl w:val="9CB2C68A"/>
    <w:lvl w:ilvl="0" w:tplc="0C627EDE">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8" w15:restartNumberingAfterBreak="0">
    <w:nsid w:val="7AF96E53"/>
    <w:multiLevelType w:val="hybridMultilevel"/>
    <w:tmpl w:val="DDCEE380"/>
    <w:lvl w:ilvl="0" w:tplc="0409000D">
      <w:start w:val="1"/>
      <w:numFmt w:val="bullet"/>
      <w:lvlText w:val=""/>
      <w:lvlJc w:val="left"/>
      <w:pPr>
        <w:tabs>
          <w:tab w:val="num" w:pos="960"/>
        </w:tabs>
        <w:ind w:left="960" w:hanging="360"/>
      </w:pPr>
      <w:rPr>
        <w:rFonts w:ascii="Wingdings" w:hAnsi="Wingdings" w:hint="default"/>
      </w:rPr>
    </w:lvl>
    <w:lvl w:ilvl="1" w:tplc="AFBA0638">
      <w:start w:val="1"/>
      <w:numFmt w:val="bullet"/>
      <w:lvlText w:val=""/>
      <w:lvlJc w:val="left"/>
      <w:pPr>
        <w:tabs>
          <w:tab w:val="num" w:pos="1800"/>
        </w:tabs>
        <w:ind w:left="1800" w:hanging="480"/>
      </w:pPr>
      <w:rPr>
        <w:rFonts w:ascii="Symbol" w:eastAsia="Times New Roman" w:hAnsi="Symbol" w:cs="Times New Roman" w:hint="default"/>
        <w:sz w:val="40"/>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num w:numId="1">
    <w:abstractNumId w:val="14"/>
  </w:num>
  <w:num w:numId="2">
    <w:abstractNumId w:val="18"/>
  </w:num>
  <w:num w:numId="3">
    <w:abstractNumId w:val="16"/>
  </w:num>
  <w:num w:numId="4">
    <w:abstractNumId w:val="17"/>
  </w:num>
  <w:num w:numId="5">
    <w:abstractNumId w:val="15"/>
  </w:num>
  <w:num w:numId="6">
    <w:abstractNumId w:val="11"/>
  </w:num>
  <w:num w:numId="7">
    <w:abstractNumId w:val="13"/>
  </w:num>
  <w:num w:numId="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D4166"/>
    <w:rsid w:val="000245F9"/>
    <w:rsid w:val="00031E03"/>
    <w:rsid w:val="00033AC5"/>
    <w:rsid w:val="00077DE0"/>
    <w:rsid w:val="000927BD"/>
    <w:rsid w:val="000D5560"/>
    <w:rsid w:val="000F4840"/>
    <w:rsid w:val="00113BD0"/>
    <w:rsid w:val="0011578A"/>
    <w:rsid w:val="00125B4A"/>
    <w:rsid w:val="00130E9A"/>
    <w:rsid w:val="00140E55"/>
    <w:rsid w:val="00165C87"/>
    <w:rsid w:val="0016615E"/>
    <w:rsid w:val="00171E29"/>
    <w:rsid w:val="00194872"/>
    <w:rsid w:val="001A190C"/>
    <w:rsid w:val="001A7818"/>
    <w:rsid w:val="001B4F75"/>
    <w:rsid w:val="001C141E"/>
    <w:rsid w:val="001F2B59"/>
    <w:rsid w:val="00206E64"/>
    <w:rsid w:val="00210A7B"/>
    <w:rsid w:val="002312C7"/>
    <w:rsid w:val="0023662B"/>
    <w:rsid w:val="00262FD4"/>
    <w:rsid w:val="0026623D"/>
    <w:rsid w:val="002820CE"/>
    <w:rsid w:val="002B6095"/>
    <w:rsid w:val="002B6DF9"/>
    <w:rsid w:val="002C14D2"/>
    <w:rsid w:val="002E0464"/>
    <w:rsid w:val="002F3804"/>
    <w:rsid w:val="00333354"/>
    <w:rsid w:val="0037146C"/>
    <w:rsid w:val="0039664A"/>
    <w:rsid w:val="003A4DE2"/>
    <w:rsid w:val="003A6928"/>
    <w:rsid w:val="003B2778"/>
    <w:rsid w:val="003D156C"/>
    <w:rsid w:val="003D1CCE"/>
    <w:rsid w:val="003D652B"/>
    <w:rsid w:val="00405C9A"/>
    <w:rsid w:val="004141A8"/>
    <w:rsid w:val="00424799"/>
    <w:rsid w:val="004262BF"/>
    <w:rsid w:val="00430736"/>
    <w:rsid w:val="00436B79"/>
    <w:rsid w:val="00437D3C"/>
    <w:rsid w:val="00453DD6"/>
    <w:rsid w:val="0047608E"/>
    <w:rsid w:val="0048408E"/>
    <w:rsid w:val="0048513E"/>
    <w:rsid w:val="004941BF"/>
    <w:rsid w:val="004A1002"/>
    <w:rsid w:val="004E225A"/>
    <w:rsid w:val="00512DB8"/>
    <w:rsid w:val="0052158C"/>
    <w:rsid w:val="00523AB5"/>
    <w:rsid w:val="0052764F"/>
    <w:rsid w:val="00555450"/>
    <w:rsid w:val="00557003"/>
    <w:rsid w:val="00561245"/>
    <w:rsid w:val="005645FB"/>
    <w:rsid w:val="00566A61"/>
    <w:rsid w:val="00570227"/>
    <w:rsid w:val="00580F69"/>
    <w:rsid w:val="005830C4"/>
    <w:rsid w:val="005849B9"/>
    <w:rsid w:val="00596327"/>
    <w:rsid w:val="005B301B"/>
    <w:rsid w:val="005D23A6"/>
    <w:rsid w:val="005E177A"/>
    <w:rsid w:val="005F5853"/>
    <w:rsid w:val="00602EF2"/>
    <w:rsid w:val="0061784D"/>
    <w:rsid w:val="00622635"/>
    <w:rsid w:val="00626C7C"/>
    <w:rsid w:val="00635C59"/>
    <w:rsid w:val="006452FC"/>
    <w:rsid w:val="0066507F"/>
    <w:rsid w:val="00670F86"/>
    <w:rsid w:val="0067143E"/>
    <w:rsid w:val="00681CDF"/>
    <w:rsid w:val="006A4DF6"/>
    <w:rsid w:val="006C3D31"/>
    <w:rsid w:val="006D0B54"/>
    <w:rsid w:val="00717CB2"/>
    <w:rsid w:val="0072029A"/>
    <w:rsid w:val="00722631"/>
    <w:rsid w:val="00723C39"/>
    <w:rsid w:val="00723F71"/>
    <w:rsid w:val="00726CC1"/>
    <w:rsid w:val="007400A3"/>
    <w:rsid w:val="00771F60"/>
    <w:rsid w:val="00772B2C"/>
    <w:rsid w:val="007E0372"/>
    <w:rsid w:val="007E2C1A"/>
    <w:rsid w:val="00802349"/>
    <w:rsid w:val="008041F5"/>
    <w:rsid w:val="00817A30"/>
    <w:rsid w:val="00825671"/>
    <w:rsid w:val="00843B45"/>
    <w:rsid w:val="00843FDF"/>
    <w:rsid w:val="00857973"/>
    <w:rsid w:val="00872D2B"/>
    <w:rsid w:val="00891926"/>
    <w:rsid w:val="008B4821"/>
    <w:rsid w:val="008C4B54"/>
    <w:rsid w:val="008D1747"/>
    <w:rsid w:val="008D375E"/>
    <w:rsid w:val="008E3F90"/>
    <w:rsid w:val="008E57E1"/>
    <w:rsid w:val="008F19D9"/>
    <w:rsid w:val="0090353E"/>
    <w:rsid w:val="00910527"/>
    <w:rsid w:val="00914EB3"/>
    <w:rsid w:val="00923598"/>
    <w:rsid w:val="009256F1"/>
    <w:rsid w:val="00937F8B"/>
    <w:rsid w:val="00941EC7"/>
    <w:rsid w:val="00971AE8"/>
    <w:rsid w:val="00996C65"/>
    <w:rsid w:val="009A22D5"/>
    <w:rsid w:val="009A6D65"/>
    <w:rsid w:val="009B680B"/>
    <w:rsid w:val="009C39C4"/>
    <w:rsid w:val="009C7146"/>
    <w:rsid w:val="009E03AD"/>
    <w:rsid w:val="00A01BA1"/>
    <w:rsid w:val="00A06D95"/>
    <w:rsid w:val="00A20F93"/>
    <w:rsid w:val="00A32E38"/>
    <w:rsid w:val="00A33AEC"/>
    <w:rsid w:val="00A33C16"/>
    <w:rsid w:val="00A37EC2"/>
    <w:rsid w:val="00A44D50"/>
    <w:rsid w:val="00A50957"/>
    <w:rsid w:val="00A51AAD"/>
    <w:rsid w:val="00A547EF"/>
    <w:rsid w:val="00A57551"/>
    <w:rsid w:val="00A672D5"/>
    <w:rsid w:val="00A82755"/>
    <w:rsid w:val="00A84492"/>
    <w:rsid w:val="00A90964"/>
    <w:rsid w:val="00AA7F17"/>
    <w:rsid w:val="00AB2199"/>
    <w:rsid w:val="00AC0255"/>
    <w:rsid w:val="00AE0105"/>
    <w:rsid w:val="00AF0A01"/>
    <w:rsid w:val="00B10B6D"/>
    <w:rsid w:val="00B2166A"/>
    <w:rsid w:val="00B41137"/>
    <w:rsid w:val="00B54A5E"/>
    <w:rsid w:val="00B67BF9"/>
    <w:rsid w:val="00B7554E"/>
    <w:rsid w:val="00B924DC"/>
    <w:rsid w:val="00B9630C"/>
    <w:rsid w:val="00BB3BF6"/>
    <w:rsid w:val="00BC011A"/>
    <w:rsid w:val="00BC0682"/>
    <w:rsid w:val="00BC65F2"/>
    <w:rsid w:val="00BC66A4"/>
    <w:rsid w:val="00BF0EEE"/>
    <w:rsid w:val="00BF2213"/>
    <w:rsid w:val="00BF6442"/>
    <w:rsid w:val="00C03A17"/>
    <w:rsid w:val="00C12D2B"/>
    <w:rsid w:val="00C211EF"/>
    <w:rsid w:val="00C31261"/>
    <w:rsid w:val="00C525D5"/>
    <w:rsid w:val="00C61E5B"/>
    <w:rsid w:val="00C64E9D"/>
    <w:rsid w:val="00C7040D"/>
    <w:rsid w:val="00C712E0"/>
    <w:rsid w:val="00C754D5"/>
    <w:rsid w:val="00C874AE"/>
    <w:rsid w:val="00C95FC2"/>
    <w:rsid w:val="00CA5F06"/>
    <w:rsid w:val="00CE6831"/>
    <w:rsid w:val="00CF1DF5"/>
    <w:rsid w:val="00D307F4"/>
    <w:rsid w:val="00D7461B"/>
    <w:rsid w:val="00D87BFC"/>
    <w:rsid w:val="00DB47CF"/>
    <w:rsid w:val="00DD2ECC"/>
    <w:rsid w:val="00DD6C97"/>
    <w:rsid w:val="00DE1F5E"/>
    <w:rsid w:val="00DF6CC9"/>
    <w:rsid w:val="00E02E04"/>
    <w:rsid w:val="00E06E74"/>
    <w:rsid w:val="00E10649"/>
    <w:rsid w:val="00E2444A"/>
    <w:rsid w:val="00E43E48"/>
    <w:rsid w:val="00E52EAC"/>
    <w:rsid w:val="00E56859"/>
    <w:rsid w:val="00E6193D"/>
    <w:rsid w:val="00E65679"/>
    <w:rsid w:val="00E66E3B"/>
    <w:rsid w:val="00E74BB5"/>
    <w:rsid w:val="00E74E00"/>
    <w:rsid w:val="00EB3767"/>
    <w:rsid w:val="00EB6B8E"/>
    <w:rsid w:val="00EB741C"/>
    <w:rsid w:val="00ED163D"/>
    <w:rsid w:val="00ED7D56"/>
    <w:rsid w:val="00EE7015"/>
    <w:rsid w:val="00F10F69"/>
    <w:rsid w:val="00F136BB"/>
    <w:rsid w:val="00F201FF"/>
    <w:rsid w:val="00F71F4D"/>
    <w:rsid w:val="00F93292"/>
    <w:rsid w:val="00F967B1"/>
    <w:rsid w:val="00FB3B67"/>
    <w:rsid w:val="00FD265F"/>
    <w:rsid w:val="00FD4166"/>
    <w:rsid w:val="00FE4B23"/>
    <w:rsid w:val="00FF7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4:docId w14:val="439C6345"/>
  <w15:docId w15:val="{E652F493-5517-4FF5-8963-D82DA4D02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D4166"/>
    <w:pPr>
      <w:jc w:val="both"/>
    </w:pPr>
    <w:rPr>
      <w:rFonts w:ascii="Arial" w:hAnsi="Arial"/>
      <w:sz w:val="22"/>
    </w:rPr>
  </w:style>
  <w:style w:type="paragraph" w:styleId="Heading1">
    <w:name w:val="heading 1"/>
    <w:basedOn w:val="Normal"/>
    <w:next w:val="Normal"/>
    <w:link w:val="Heading1Char"/>
    <w:qFormat/>
    <w:rsid w:val="00FD4166"/>
    <w:pPr>
      <w:keepNext/>
      <w:ind w:left="1800" w:hanging="1800"/>
      <w:outlineLvl w:val="0"/>
    </w:pPr>
    <w:rPr>
      <w:rFonts w:ascii="Tahoma" w:hAnsi="Tahoma"/>
      <w:b/>
      <w:sz w:val="24"/>
      <w:szCs w:val="24"/>
      <w:lang w:val="sv-SE"/>
    </w:rPr>
  </w:style>
  <w:style w:type="paragraph" w:styleId="Heading2">
    <w:name w:val="heading 2"/>
    <w:basedOn w:val="Normal"/>
    <w:next w:val="Normal"/>
    <w:link w:val="Heading2Char"/>
    <w:qFormat/>
    <w:rsid w:val="00FD4166"/>
    <w:pPr>
      <w:keepNext/>
      <w:numPr>
        <w:ilvl w:val="12"/>
      </w:numPr>
      <w:spacing w:line="360" w:lineRule="auto"/>
      <w:ind w:left="810"/>
      <w:outlineLvl w:val="1"/>
    </w:pPr>
    <w:rPr>
      <w:sz w:val="24"/>
    </w:rPr>
  </w:style>
  <w:style w:type="paragraph" w:styleId="Heading3">
    <w:name w:val="heading 3"/>
    <w:basedOn w:val="Normal"/>
    <w:next w:val="Normal"/>
    <w:link w:val="Heading3Char"/>
    <w:qFormat/>
    <w:rsid w:val="00FD4166"/>
    <w:pPr>
      <w:keepNext/>
      <w:jc w:val="center"/>
      <w:outlineLvl w:val="2"/>
    </w:pPr>
    <w:rPr>
      <w:b/>
      <w:sz w:val="24"/>
    </w:rPr>
  </w:style>
  <w:style w:type="paragraph" w:styleId="Heading4">
    <w:name w:val="heading 4"/>
    <w:basedOn w:val="Normal"/>
    <w:next w:val="Normal"/>
    <w:link w:val="Heading4Char"/>
    <w:qFormat/>
    <w:rsid w:val="00FD4166"/>
    <w:pPr>
      <w:keepNext/>
      <w:spacing w:line="360" w:lineRule="auto"/>
      <w:ind w:firstLine="540"/>
      <w:outlineLvl w:val="3"/>
    </w:pPr>
    <w:rPr>
      <w:sz w:val="24"/>
    </w:rPr>
  </w:style>
  <w:style w:type="paragraph" w:styleId="Heading5">
    <w:name w:val="heading 5"/>
    <w:basedOn w:val="Normal"/>
    <w:next w:val="Normal"/>
    <w:link w:val="Heading5Char"/>
    <w:qFormat/>
    <w:rsid w:val="00FD4166"/>
    <w:pPr>
      <w:keepNext/>
      <w:outlineLvl w:val="4"/>
    </w:pPr>
    <w:rPr>
      <w:rFonts w:ascii="Tahoma" w:hAnsi="Tahoma"/>
      <w:b/>
      <w:sz w:val="28"/>
    </w:rPr>
  </w:style>
  <w:style w:type="paragraph" w:styleId="Heading6">
    <w:name w:val="heading 6"/>
    <w:basedOn w:val="Normal"/>
    <w:next w:val="Normal"/>
    <w:link w:val="Heading6Char"/>
    <w:qFormat/>
    <w:rsid w:val="00FD4166"/>
    <w:pPr>
      <w:keepNext/>
      <w:spacing w:line="360" w:lineRule="auto"/>
      <w:jc w:val="center"/>
      <w:outlineLvl w:val="5"/>
    </w:pPr>
    <w:rPr>
      <w:sz w:val="24"/>
    </w:rPr>
  </w:style>
  <w:style w:type="paragraph" w:styleId="Heading7">
    <w:name w:val="heading 7"/>
    <w:basedOn w:val="Normal"/>
    <w:next w:val="Normal"/>
    <w:link w:val="Heading7Char"/>
    <w:qFormat/>
    <w:rsid w:val="00FD4166"/>
    <w:pPr>
      <w:keepNext/>
      <w:ind w:right="39" w:hanging="18"/>
      <w:jc w:val="center"/>
      <w:outlineLvl w:val="6"/>
    </w:pPr>
    <w:rPr>
      <w:sz w:val="24"/>
    </w:rPr>
  </w:style>
  <w:style w:type="paragraph" w:styleId="Heading8">
    <w:name w:val="heading 8"/>
    <w:basedOn w:val="Normal"/>
    <w:next w:val="Normal"/>
    <w:link w:val="Heading8Char"/>
    <w:qFormat/>
    <w:rsid w:val="00FD4166"/>
    <w:pPr>
      <w:keepNext/>
      <w:spacing w:line="360" w:lineRule="auto"/>
      <w:jc w:val="center"/>
      <w:outlineLvl w:val="7"/>
    </w:pPr>
    <w:rPr>
      <w:b/>
      <w:sz w:val="24"/>
      <w:u w:val="single"/>
    </w:rPr>
  </w:style>
  <w:style w:type="paragraph" w:styleId="Heading9">
    <w:name w:val="heading 9"/>
    <w:basedOn w:val="Normal"/>
    <w:next w:val="Normal"/>
    <w:link w:val="Heading9Char"/>
    <w:qFormat/>
    <w:rsid w:val="00FD4166"/>
    <w:pPr>
      <w:keepNext/>
      <w:numPr>
        <w:numId w:val="1"/>
      </w:numPr>
      <w:spacing w:line="360" w:lineRule="auto"/>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D4166"/>
    <w:rPr>
      <w:rFonts w:ascii="Tahoma" w:eastAsia="Times New Roman" w:hAnsi="Tahoma" w:cs="Times New Roman"/>
      <w:b/>
      <w:sz w:val="24"/>
      <w:szCs w:val="24"/>
      <w:lang w:val="sv-SE" w:eastAsia="en-US"/>
    </w:rPr>
  </w:style>
  <w:style w:type="character" w:customStyle="1" w:styleId="Heading2Char">
    <w:name w:val="Heading 2 Char"/>
    <w:link w:val="Heading2"/>
    <w:rsid w:val="00FD4166"/>
    <w:rPr>
      <w:rFonts w:ascii="Arial" w:eastAsia="Times New Roman" w:hAnsi="Arial" w:cs="Times New Roman"/>
      <w:sz w:val="24"/>
      <w:szCs w:val="20"/>
      <w:lang w:val="en-US" w:eastAsia="en-US"/>
    </w:rPr>
  </w:style>
  <w:style w:type="character" w:customStyle="1" w:styleId="Heading3Char">
    <w:name w:val="Heading 3 Char"/>
    <w:link w:val="Heading3"/>
    <w:rsid w:val="00FD4166"/>
    <w:rPr>
      <w:rFonts w:ascii="Arial" w:eastAsia="Times New Roman" w:hAnsi="Arial" w:cs="Times New Roman"/>
      <w:b/>
      <w:sz w:val="24"/>
      <w:szCs w:val="20"/>
      <w:lang w:val="en-US" w:eastAsia="en-US"/>
    </w:rPr>
  </w:style>
  <w:style w:type="character" w:customStyle="1" w:styleId="Heading4Char">
    <w:name w:val="Heading 4 Char"/>
    <w:link w:val="Heading4"/>
    <w:rsid w:val="00FD4166"/>
    <w:rPr>
      <w:rFonts w:ascii="Arial" w:eastAsia="Times New Roman" w:hAnsi="Arial" w:cs="Times New Roman"/>
      <w:sz w:val="24"/>
      <w:szCs w:val="20"/>
      <w:lang w:val="en-US" w:eastAsia="en-US"/>
    </w:rPr>
  </w:style>
  <w:style w:type="character" w:customStyle="1" w:styleId="Heading5Char">
    <w:name w:val="Heading 5 Char"/>
    <w:link w:val="Heading5"/>
    <w:rsid w:val="00FD4166"/>
    <w:rPr>
      <w:rFonts w:ascii="Tahoma" w:eastAsia="Times New Roman" w:hAnsi="Tahoma" w:cs="Times New Roman"/>
      <w:b/>
      <w:sz w:val="28"/>
      <w:szCs w:val="20"/>
      <w:lang w:val="en-US" w:eastAsia="en-US"/>
    </w:rPr>
  </w:style>
  <w:style w:type="character" w:customStyle="1" w:styleId="Heading6Char">
    <w:name w:val="Heading 6 Char"/>
    <w:link w:val="Heading6"/>
    <w:rsid w:val="00FD4166"/>
    <w:rPr>
      <w:rFonts w:ascii="Arial" w:eastAsia="Times New Roman" w:hAnsi="Arial" w:cs="Times New Roman"/>
      <w:sz w:val="24"/>
      <w:szCs w:val="20"/>
      <w:lang w:val="en-US" w:eastAsia="en-US"/>
    </w:rPr>
  </w:style>
  <w:style w:type="character" w:customStyle="1" w:styleId="Heading7Char">
    <w:name w:val="Heading 7 Char"/>
    <w:link w:val="Heading7"/>
    <w:rsid w:val="00FD4166"/>
    <w:rPr>
      <w:rFonts w:ascii="Arial" w:eastAsia="Times New Roman" w:hAnsi="Arial" w:cs="Times New Roman"/>
      <w:sz w:val="24"/>
      <w:szCs w:val="20"/>
      <w:lang w:val="en-US" w:eastAsia="en-US"/>
    </w:rPr>
  </w:style>
  <w:style w:type="character" w:customStyle="1" w:styleId="Heading8Char">
    <w:name w:val="Heading 8 Char"/>
    <w:link w:val="Heading8"/>
    <w:rsid w:val="00FD4166"/>
    <w:rPr>
      <w:rFonts w:ascii="Arial" w:eastAsia="Times New Roman" w:hAnsi="Arial" w:cs="Times New Roman"/>
      <w:b/>
      <w:sz w:val="24"/>
      <w:szCs w:val="20"/>
      <w:u w:val="single"/>
      <w:lang w:val="en-US" w:eastAsia="en-US"/>
    </w:rPr>
  </w:style>
  <w:style w:type="character" w:customStyle="1" w:styleId="Heading9Char">
    <w:name w:val="Heading 9 Char"/>
    <w:link w:val="Heading9"/>
    <w:rsid w:val="00FD4166"/>
    <w:rPr>
      <w:rFonts w:ascii="Arial" w:eastAsia="Times New Roman" w:hAnsi="Arial" w:cs="Times New Roman"/>
      <w:b/>
      <w:bCs/>
      <w:sz w:val="24"/>
      <w:szCs w:val="20"/>
      <w:lang w:val="en-US" w:eastAsia="en-US"/>
    </w:rPr>
  </w:style>
  <w:style w:type="paragraph" w:styleId="BodyText2">
    <w:name w:val="Body Text 2"/>
    <w:basedOn w:val="Normal"/>
    <w:link w:val="BodyText2Char"/>
    <w:rsid w:val="00FD4166"/>
    <w:pPr>
      <w:spacing w:line="360" w:lineRule="auto"/>
      <w:ind w:left="540" w:hanging="540"/>
    </w:pPr>
    <w:rPr>
      <w:sz w:val="24"/>
    </w:rPr>
  </w:style>
  <w:style w:type="character" w:customStyle="1" w:styleId="BodyText2Char">
    <w:name w:val="Body Text 2 Char"/>
    <w:link w:val="BodyText2"/>
    <w:rsid w:val="00FD4166"/>
    <w:rPr>
      <w:rFonts w:ascii="Arial" w:eastAsia="Times New Roman" w:hAnsi="Arial" w:cs="Times New Roman"/>
      <w:sz w:val="24"/>
      <w:szCs w:val="20"/>
      <w:lang w:val="en-US" w:eastAsia="en-US"/>
    </w:rPr>
  </w:style>
  <w:style w:type="paragraph" w:styleId="BodyText">
    <w:name w:val="Body Text"/>
    <w:basedOn w:val="Normal"/>
    <w:link w:val="BodyTextChar"/>
    <w:rsid w:val="00FD4166"/>
    <w:pPr>
      <w:spacing w:line="360" w:lineRule="auto"/>
    </w:pPr>
    <w:rPr>
      <w:sz w:val="24"/>
    </w:rPr>
  </w:style>
  <w:style w:type="character" w:customStyle="1" w:styleId="BodyTextChar">
    <w:name w:val="Body Text Char"/>
    <w:link w:val="BodyText"/>
    <w:rsid w:val="00FD4166"/>
    <w:rPr>
      <w:rFonts w:ascii="Arial" w:eastAsia="Times New Roman" w:hAnsi="Arial" w:cs="Times New Roman"/>
      <w:sz w:val="24"/>
      <w:szCs w:val="20"/>
    </w:rPr>
  </w:style>
  <w:style w:type="paragraph" w:styleId="Header">
    <w:name w:val="header"/>
    <w:basedOn w:val="Normal"/>
    <w:link w:val="HeaderChar"/>
    <w:rsid w:val="00FD4166"/>
    <w:pPr>
      <w:tabs>
        <w:tab w:val="center" w:pos="4320"/>
        <w:tab w:val="right" w:pos="8640"/>
      </w:tabs>
    </w:pPr>
    <w:rPr>
      <w:sz w:val="20"/>
    </w:rPr>
  </w:style>
  <w:style w:type="character" w:customStyle="1" w:styleId="HeaderChar">
    <w:name w:val="Header Char"/>
    <w:link w:val="Header"/>
    <w:rsid w:val="00FD4166"/>
    <w:rPr>
      <w:rFonts w:ascii="Arial" w:eastAsia="Times New Roman" w:hAnsi="Arial" w:cs="Times New Roman"/>
      <w:szCs w:val="20"/>
      <w:lang w:val="en-US" w:eastAsia="en-US"/>
    </w:rPr>
  </w:style>
  <w:style w:type="character" w:styleId="PageNumber">
    <w:name w:val="page number"/>
    <w:basedOn w:val="DefaultParagraphFont"/>
    <w:rsid w:val="00FD4166"/>
  </w:style>
  <w:style w:type="paragraph" w:styleId="Footer">
    <w:name w:val="footer"/>
    <w:basedOn w:val="Normal"/>
    <w:link w:val="FooterChar"/>
    <w:uiPriority w:val="99"/>
    <w:rsid w:val="00FD4166"/>
    <w:pPr>
      <w:tabs>
        <w:tab w:val="center" w:pos="4320"/>
        <w:tab w:val="right" w:pos="8640"/>
      </w:tabs>
    </w:pPr>
    <w:rPr>
      <w:sz w:val="20"/>
    </w:rPr>
  </w:style>
  <w:style w:type="character" w:customStyle="1" w:styleId="FooterChar">
    <w:name w:val="Footer Char"/>
    <w:link w:val="Footer"/>
    <w:uiPriority w:val="99"/>
    <w:rsid w:val="00FD4166"/>
    <w:rPr>
      <w:rFonts w:ascii="Arial" w:eastAsia="Times New Roman" w:hAnsi="Arial" w:cs="Times New Roman"/>
      <w:szCs w:val="20"/>
      <w:lang w:val="en-US" w:eastAsia="en-US"/>
    </w:rPr>
  </w:style>
  <w:style w:type="paragraph" w:styleId="BodyTextIndent">
    <w:name w:val="Body Text Indent"/>
    <w:basedOn w:val="Normal"/>
    <w:link w:val="BodyTextIndentChar"/>
    <w:rsid w:val="00FD4166"/>
    <w:pPr>
      <w:numPr>
        <w:ilvl w:val="12"/>
      </w:numPr>
      <w:spacing w:line="360" w:lineRule="auto"/>
      <w:ind w:left="810"/>
    </w:pPr>
    <w:rPr>
      <w:sz w:val="24"/>
    </w:rPr>
  </w:style>
  <w:style w:type="character" w:customStyle="1" w:styleId="BodyTextIndentChar">
    <w:name w:val="Body Text Indent Char"/>
    <w:link w:val="BodyTextIndent"/>
    <w:rsid w:val="00FD4166"/>
    <w:rPr>
      <w:rFonts w:ascii="Arial" w:eastAsia="Times New Roman" w:hAnsi="Arial" w:cs="Times New Roman"/>
      <w:sz w:val="24"/>
      <w:szCs w:val="20"/>
      <w:lang w:val="en-US" w:eastAsia="en-US"/>
    </w:rPr>
  </w:style>
  <w:style w:type="paragraph" w:styleId="BodyTextIndent2">
    <w:name w:val="Body Text Indent 2"/>
    <w:basedOn w:val="Normal"/>
    <w:link w:val="BodyTextIndent2Char"/>
    <w:rsid w:val="00FD4166"/>
    <w:pPr>
      <w:spacing w:line="360" w:lineRule="auto"/>
      <w:ind w:left="720"/>
    </w:pPr>
    <w:rPr>
      <w:sz w:val="24"/>
    </w:rPr>
  </w:style>
  <w:style w:type="character" w:customStyle="1" w:styleId="BodyTextIndent2Char">
    <w:name w:val="Body Text Indent 2 Char"/>
    <w:link w:val="BodyTextIndent2"/>
    <w:rsid w:val="00FD4166"/>
    <w:rPr>
      <w:rFonts w:ascii="Arial" w:eastAsia="Times New Roman" w:hAnsi="Arial" w:cs="Times New Roman"/>
      <w:sz w:val="24"/>
      <w:szCs w:val="20"/>
      <w:lang w:val="en-US" w:eastAsia="en-US"/>
    </w:rPr>
  </w:style>
  <w:style w:type="paragraph" w:styleId="BodyTextIndent3">
    <w:name w:val="Body Text Indent 3"/>
    <w:basedOn w:val="Normal"/>
    <w:link w:val="BodyTextIndent3Char"/>
    <w:rsid w:val="00FD4166"/>
    <w:pPr>
      <w:spacing w:line="360" w:lineRule="auto"/>
      <w:ind w:left="450" w:hanging="450"/>
    </w:pPr>
    <w:rPr>
      <w:sz w:val="24"/>
    </w:rPr>
  </w:style>
  <w:style w:type="character" w:customStyle="1" w:styleId="BodyTextIndent3Char">
    <w:name w:val="Body Text Indent 3 Char"/>
    <w:link w:val="BodyTextIndent3"/>
    <w:rsid w:val="00FD4166"/>
    <w:rPr>
      <w:rFonts w:ascii="Arial" w:eastAsia="Times New Roman" w:hAnsi="Arial" w:cs="Times New Roman"/>
      <w:sz w:val="24"/>
      <w:szCs w:val="20"/>
      <w:lang w:val="en-US" w:eastAsia="en-US"/>
    </w:rPr>
  </w:style>
  <w:style w:type="paragraph" w:styleId="BodyText3">
    <w:name w:val="Body Text 3"/>
    <w:basedOn w:val="Normal"/>
    <w:link w:val="BodyText3Char"/>
    <w:rsid w:val="00FD4166"/>
    <w:pPr>
      <w:spacing w:line="360" w:lineRule="auto"/>
    </w:pPr>
    <w:rPr>
      <w:sz w:val="24"/>
    </w:rPr>
  </w:style>
  <w:style w:type="character" w:customStyle="1" w:styleId="BodyText3Char">
    <w:name w:val="Body Text 3 Char"/>
    <w:link w:val="BodyText3"/>
    <w:rsid w:val="00FD4166"/>
    <w:rPr>
      <w:rFonts w:ascii="Arial" w:eastAsia="Times New Roman" w:hAnsi="Arial" w:cs="Times New Roman"/>
      <w:sz w:val="24"/>
      <w:szCs w:val="20"/>
      <w:lang w:val="en-US" w:eastAsia="en-US"/>
    </w:rPr>
  </w:style>
  <w:style w:type="paragraph" w:styleId="Title">
    <w:name w:val="Title"/>
    <w:basedOn w:val="Normal"/>
    <w:link w:val="TitleChar"/>
    <w:qFormat/>
    <w:rsid w:val="00FD4166"/>
    <w:pPr>
      <w:jc w:val="center"/>
    </w:pPr>
    <w:rPr>
      <w:b/>
      <w:sz w:val="26"/>
    </w:rPr>
  </w:style>
  <w:style w:type="character" w:customStyle="1" w:styleId="TitleChar">
    <w:name w:val="Title Char"/>
    <w:link w:val="Title"/>
    <w:rsid w:val="00FD4166"/>
    <w:rPr>
      <w:rFonts w:ascii="Arial" w:eastAsia="Times New Roman" w:hAnsi="Arial" w:cs="Arial"/>
      <w:b/>
      <w:sz w:val="26"/>
      <w:szCs w:val="20"/>
      <w:lang w:val="en-US" w:eastAsia="en-US"/>
    </w:rPr>
  </w:style>
  <w:style w:type="paragraph" w:styleId="ListParagraph">
    <w:name w:val="List Paragraph"/>
    <w:basedOn w:val="Normal"/>
    <w:uiPriority w:val="34"/>
    <w:qFormat/>
    <w:rsid w:val="00FD4166"/>
    <w:pPr>
      <w:ind w:left="720"/>
      <w:contextualSpacing/>
      <w:jc w:val="left"/>
    </w:pPr>
    <w:rPr>
      <w:rFonts w:ascii="Times New Roman" w:hAnsi="Times New Roman"/>
      <w:sz w:val="24"/>
      <w:szCs w:val="24"/>
    </w:rPr>
  </w:style>
  <w:style w:type="table" w:styleId="TableGrid">
    <w:name w:val="Table Grid"/>
    <w:basedOn w:val="TableNormal"/>
    <w:rsid w:val="00FD4166"/>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rsid w:val="00FD4166"/>
    <w:pPr>
      <w:tabs>
        <w:tab w:val="right" w:leader="underscore" w:pos="13944"/>
      </w:tabs>
      <w:spacing w:before="120"/>
      <w:jc w:val="left"/>
    </w:pPr>
    <w:rPr>
      <w:bCs/>
      <w:iCs/>
      <w:noProof/>
      <w:sz w:val="24"/>
      <w:szCs w:val="28"/>
    </w:rPr>
  </w:style>
  <w:style w:type="paragraph" w:styleId="TOC2">
    <w:name w:val="toc 2"/>
    <w:basedOn w:val="Normal"/>
    <w:next w:val="Normal"/>
    <w:autoRedefine/>
    <w:rsid w:val="00FD4166"/>
    <w:pPr>
      <w:tabs>
        <w:tab w:val="right" w:leader="underscore" w:pos="13944"/>
      </w:tabs>
      <w:spacing w:before="120"/>
      <w:ind w:left="200"/>
      <w:jc w:val="left"/>
    </w:pPr>
    <w:rPr>
      <w:rFonts w:cs="Arial"/>
      <w:b/>
      <w:noProof/>
      <w:sz w:val="20"/>
      <w:szCs w:val="26"/>
    </w:rPr>
  </w:style>
  <w:style w:type="character" w:styleId="Hyperlink">
    <w:name w:val="Hyperlink"/>
    <w:rsid w:val="00FD4166"/>
    <w:rPr>
      <w:color w:val="0000FF"/>
      <w:u w:val="single"/>
    </w:rPr>
  </w:style>
  <w:style w:type="character" w:styleId="BookTitle">
    <w:name w:val="Book Title"/>
    <w:uiPriority w:val="33"/>
    <w:qFormat/>
    <w:rsid w:val="00FD4166"/>
    <w:rPr>
      <w:b/>
      <w:bCs/>
      <w:smallCaps/>
      <w:spacing w:val="5"/>
    </w:rPr>
  </w:style>
  <w:style w:type="paragraph" w:customStyle="1" w:styleId="Isi-1">
    <w:name w:val="Isi-1"/>
    <w:basedOn w:val="Normal"/>
    <w:rsid w:val="00FD4166"/>
    <w:pPr>
      <w:ind w:left="1080"/>
    </w:pPr>
    <w:rPr>
      <w:rFonts w:ascii="Bookman Old Style" w:hAnsi="Bookman Old Style" w:cs="Courier New"/>
      <w:szCs w:val="22"/>
    </w:rPr>
  </w:style>
  <w:style w:type="paragraph" w:customStyle="1" w:styleId="Default">
    <w:name w:val="Default"/>
    <w:rsid w:val="00FD416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FD4166"/>
    <w:pPr>
      <w:spacing w:before="100" w:beforeAutospacing="1" w:after="100" w:afterAutospacing="1"/>
      <w:jc w:val="left"/>
    </w:pPr>
    <w:rPr>
      <w:rFonts w:ascii="Times New Roman" w:hAnsi="Times New Roman"/>
      <w:sz w:val="24"/>
      <w:szCs w:val="24"/>
    </w:rPr>
  </w:style>
  <w:style w:type="paragraph" w:customStyle="1" w:styleId="34">
    <w:name w:val="3.4"/>
    <w:basedOn w:val="Normal"/>
    <w:qFormat/>
    <w:rsid w:val="00FD4166"/>
    <w:pPr>
      <w:numPr>
        <w:ilvl w:val="1"/>
        <w:numId w:val="5"/>
      </w:numPr>
    </w:pPr>
    <w:rPr>
      <w:rFonts w:ascii="Times New Roman" w:hAnsi="Times New Roman"/>
      <w:b/>
      <w:bCs/>
      <w:sz w:val="24"/>
      <w:szCs w:val="24"/>
      <w:lang w:val="sv-SE"/>
    </w:rPr>
  </w:style>
  <w:style w:type="paragraph" w:styleId="NoSpacing">
    <w:name w:val="No Spacing"/>
    <w:uiPriority w:val="1"/>
    <w:qFormat/>
    <w:rsid w:val="00FD4166"/>
    <w:rPr>
      <w:rFonts w:eastAsia="Calibri"/>
      <w:sz w:val="22"/>
      <w:szCs w:val="22"/>
    </w:rPr>
  </w:style>
  <w:style w:type="character" w:styleId="Emphasis">
    <w:name w:val="Emphasis"/>
    <w:qFormat/>
    <w:rsid w:val="00FD4166"/>
    <w:rPr>
      <w:i/>
      <w:iCs/>
    </w:rPr>
  </w:style>
  <w:style w:type="character" w:styleId="HTMLCite">
    <w:name w:val="HTML Cite"/>
    <w:rsid w:val="00FD4166"/>
    <w:rPr>
      <w:i/>
      <w:iCs/>
    </w:rPr>
  </w:style>
  <w:style w:type="paragraph" w:customStyle="1" w:styleId="Author">
    <w:name w:val="Author"/>
    <w:rsid w:val="00FD4166"/>
    <w:pPr>
      <w:spacing w:before="360" w:after="40"/>
      <w:jc w:val="center"/>
    </w:pPr>
    <w:rPr>
      <w:rFonts w:ascii="Times New Roman" w:eastAsia="SimSun" w:hAnsi="Times New Roman"/>
      <w:noProof/>
      <w:sz w:val="22"/>
      <w:szCs w:val="22"/>
    </w:rPr>
  </w:style>
  <w:style w:type="table" w:styleId="LightGrid-Accent3">
    <w:name w:val="Light Grid Accent 3"/>
    <w:basedOn w:val="TableNormal"/>
    <w:uiPriority w:val="62"/>
    <w:rsid w:val="00FD4166"/>
    <w:rPr>
      <w:rFonts w:eastAsia="Calibri"/>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rimo" w:eastAsia="Times New Roman" w:hAnsi="Arimo"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Arimo" w:eastAsia="Times New Roman" w:hAnsi="Arimo"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Arimo" w:eastAsia="Times New Roman" w:hAnsi="Arimo" w:cs="Times New Roman"/>
        <w:b/>
        <w:bCs/>
      </w:rPr>
    </w:tblStylePr>
    <w:tblStylePr w:type="lastCol">
      <w:rPr>
        <w:rFonts w:ascii="Arimo" w:eastAsia="Times New Roman" w:hAnsi="Arimo"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6">
    <w:name w:val="Light Grid Accent 6"/>
    <w:basedOn w:val="TableNormal"/>
    <w:uiPriority w:val="62"/>
    <w:rsid w:val="00FD4166"/>
    <w:rPr>
      <w:rFonts w:ascii="Times New Roman" w:hAnsi="Times New Roma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Arimo" w:eastAsia="Times New Roman" w:hAnsi="Arimo"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Arimo" w:eastAsia="Times New Roman" w:hAnsi="Arimo"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Arimo" w:eastAsia="Times New Roman" w:hAnsi="Arimo" w:cs="Times New Roman"/>
        <w:b/>
        <w:bCs/>
      </w:rPr>
    </w:tblStylePr>
    <w:tblStylePr w:type="lastCol">
      <w:rPr>
        <w:rFonts w:ascii="Arimo" w:eastAsia="Times New Roman" w:hAnsi="Arimo"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Accent11">
    <w:name w:val="Medium Shading 1 - Accent 11"/>
    <w:basedOn w:val="TableNormal"/>
    <w:uiPriority w:val="63"/>
    <w:rsid w:val="00FD4166"/>
    <w:rPr>
      <w:rFonts w:eastAsia="Calibr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BalloonText">
    <w:name w:val="Balloon Text"/>
    <w:basedOn w:val="Normal"/>
    <w:link w:val="BalloonTextChar"/>
    <w:rsid w:val="00FD4166"/>
    <w:rPr>
      <w:rFonts w:ascii="Tahoma" w:hAnsi="Tahoma"/>
      <w:sz w:val="16"/>
      <w:szCs w:val="16"/>
    </w:rPr>
  </w:style>
  <w:style w:type="character" w:customStyle="1" w:styleId="BalloonTextChar">
    <w:name w:val="Balloon Text Char"/>
    <w:link w:val="BalloonText"/>
    <w:rsid w:val="00FD4166"/>
    <w:rPr>
      <w:rFonts w:ascii="Tahoma" w:eastAsia="Times New Roman" w:hAnsi="Tahoma" w:cs="Tahoma"/>
      <w:sz w:val="16"/>
      <w:szCs w:val="16"/>
      <w:lang w:val="en-US" w:eastAsia="en-US"/>
    </w:rPr>
  </w:style>
  <w:style w:type="character" w:styleId="CommentReference">
    <w:name w:val="annotation reference"/>
    <w:uiPriority w:val="99"/>
    <w:semiHidden/>
    <w:unhideWhenUsed/>
    <w:rsid w:val="00914EB3"/>
    <w:rPr>
      <w:sz w:val="16"/>
      <w:szCs w:val="16"/>
    </w:rPr>
  </w:style>
  <w:style w:type="paragraph" w:styleId="CommentText">
    <w:name w:val="annotation text"/>
    <w:basedOn w:val="Normal"/>
    <w:link w:val="CommentTextChar"/>
    <w:uiPriority w:val="99"/>
    <w:semiHidden/>
    <w:unhideWhenUsed/>
    <w:rsid w:val="00914EB3"/>
    <w:rPr>
      <w:sz w:val="20"/>
    </w:rPr>
  </w:style>
  <w:style w:type="character" w:customStyle="1" w:styleId="CommentTextChar">
    <w:name w:val="Comment Text Char"/>
    <w:link w:val="CommentText"/>
    <w:uiPriority w:val="99"/>
    <w:semiHidden/>
    <w:rsid w:val="00914EB3"/>
    <w:rPr>
      <w:rFonts w:ascii="Arial" w:eastAsia="Times New Roman" w:hAnsi="Arial"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914EB3"/>
    <w:rPr>
      <w:b/>
      <w:bCs/>
    </w:rPr>
  </w:style>
  <w:style w:type="character" w:customStyle="1" w:styleId="CommentSubjectChar">
    <w:name w:val="Comment Subject Char"/>
    <w:link w:val="CommentSubject"/>
    <w:uiPriority w:val="99"/>
    <w:semiHidden/>
    <w:rsid w:val="00914EB3"/>
    <w:rPr>
      <w:rFonts w:ascii="Arial" w:eastAsia="Times New Roman" w:hAnsi="Arial"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49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25</Pages>
  <Words>5982</Words>
  <Characters>34098</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rifta</dc:creator>
  <cp:lastModifiedBy>Mahaputra Hidayat</cp:lastModifiedBy>
  <cp:revision>3</cp:revision>
  <dcterms:created xsi:type="dcterms:W3CDTF">2017-02-24T04:40:00Z</dcterms:created>
  <dcterms:modified xsi:type="dcterms:W3CDTF">2017-02-24T07:22:00Z</dcterms:modified>
</cp:coreProperties>
</file>